
<file path=[Content_Types].xml><?xml version="1.0" encoding="utf-8"?>
<Types xmlns="http://schemas.openxmlformats.org/package/2006/content-types"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customXml/itemProps5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6CE6D584" w14:textId="3E6A92C6" w:rsidR="007D61C8" w:rsidRDefault="007D61C8"/>
    <w:p w14:paraId="6E9A0F4D" w14:textId="77777777" w:rsidR="007D61C8" w:rsidRDefault="009D61F4">
      <w:pPr>
        <w:tabs>
          <w:tab w:val="left" w:pos="8190"/>
        </w:tabs>
      </w:pPr>
      <w:r>
        <w:tab/>
      </w:r>
      <w:r>
        <w:tab/>
      </w:r>
    </w:p>
    <w:p w14:paraId="274A01F9" w14:textId="77777777" w:rsidR="007D61C8" w:rsidRDefault="007D61C8"/>
    <w:p w14:paraId="5D3A70D1" w14:textId="77777777" w:rsidR="007D61C8" w:rsidRDefault="007D61C8"/>
    <w:p w14:paraId="2606E715" w14:textId="77777777" w:rsidR="007D61C8" w:rsidRDefault="007D61C8"/>
    <w:tbl>
      <w:tblPr>
        <w:tblW w:w="0" w:type="auto"/>
        <w:jc w:val="center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</w:tblBorders>
        <w:tblLayout w:type="fixed"/>
        <w:tblCellMar>
          <w:left w:w="28" w:type="dxa"/>
          <w:right w:w="28" w:type="dxa"/>
        </w:tblCellMar>
        <w:tblLook w:val="04A0" w:firstRow="1" w:lastRow="0" w:firstColumn="1" w:lastColumn="0" w:noHBand="0" w:noVBand="1"/>
      </w:tblPr>
      <w:tblGrid>
        <w:gridCol w:w="9833"/>
      </w:tblGrid>
      <w:tr w:rsidR="007D61C8" w14:paraId="183B4342" w14:textId="77777777">
        <w:trPr>
          <w:trHeight w:val="146"/>
          <w:jc w:val="center"/>
        </w:trPr>
        <w:tc>
          <w:tcPr>
            <w:tcW w:w="9833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  <w:vAlign w:val="center"/>
          </w:tcPr>
          <w:p w14:paraId="71DBCC58" w14:textId="77777777" w:rsidR="007D61C8" w:rsidRDefault="007D61C8">
            <w:pPr>
              <w:rPr>
                <w:b/>
                <w:snapToGrid w:val="0"/>
                <w:color w:val="000000"/>
                <w:lang w:val="es-ES" w:eastAsia="es-ES"/>
              </w:rPr>
            </w:pPr>
          </w:p>
        </w:tc>
      </w:tr>
      <w:tr w:rsidR="007D61C8" w14:paraId="11B89E6F" w14:textId="77777777">
        <w:trPr>
          <w:trHeight w:val="379"/>
          <w:jc w:val="center"/>
        </w:trPr>
        <w:tc>
          <w:tcPr>
            <w:tcW w:w="9833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vAlign w:val="center"/>
          </w:tcPr>
          <w:p w14:paraId="348FF50C" w14:textId="1B225D74" w:rsidR="007D61C8" w:rsidRDefault="007D61C8">
            <w:pPr>
              <w:jc w:val="center"/>
              <w:rPr>
                <w:b/>
                <w:snapToGrid w:val="0"/>
                <w:color w:val="000000"/>
                <w:sz w:val="40"/>
                <w:lang w:val="pt-BR"/>
              </w:rPr>
            </w:pPr>
          </w:p>
        </w:tc>
      </w:tr>
      <w:tr w:rsidR="007D61C8" w14:paraId="6B1F15B5" w14:textId="77777777">
        <w:trPr>
          <w:trHeight w:val="379"/>
          <w:jc w:val="center"/>
        </w:trPr>
        <w:tc>
          <w:tcPr>
            <w:tcW w:w="9833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vAlign w:val="center"/>
          </w:tcPr>
          <w:p w14:paraId="72A2D054" w14:textId="1067F7A5" w:rsidR="007D61C8" w:rsidRDefault="007D61C8">
            <w:pPr>
              <w:jc w:val="center"/>
              <w:rPr>
                <w:b/>
                <w:snapToGrid w:val="0"/>
                <w:color w:val="000000"/>
                <w:sz w:val="32"/>
                <w:lang w:val="es-ES"/>
              </w:rPr>
            </w:pPr>
          </w:p>
        </w:tc>
      </w:tr>
      <w:tr w:rsidR="007D61C8" w14:paraId="23B7E63D" w14:textId="77777777">
        <w:trPr>
          <w:trHeight w:val="379"/>
          <w:jc w:val="center"/>
        </w:trPr>
        <w:tc>
          <w:tcPr>
            <w:tcW w:w="9833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vAlign w:val="center"/>
          </w:tcPr>
          <w:p w14:paraId="2290AFE0" w14:textId="77777777" w:rsidR="007D61C8" w:rsidRDefault="007D61C8">
            <w:pPr>
              <w:jc w:val="center"/>
              <w:rPr>
                <w:b/>
                <w:snapToGrid w:val="0"/>
                <w:color w:val="000000"/>
                <w:lang w:val="es-ES"/>
              </w:rPr>
            </w:pPr>
          </w:p>
        </w:tc>
      </w:tr>
      <w:tr w:rsidR="007D61C8" w14:paraId="4350E9CA" w14:textId="77777777">
        <w:trPr>
          <w:trHeight w:val="379"/>
          <w:jc w:val="center"/>
        </w:trPr>
        <w:tc>
          <w:tcPr>
            <w:tcW w:w="9833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vAlign w:val="center"/>
          </w:tcPr>
          <w:p w14:paraId="61087F09" w14:textId="6ABF7CCE" w:rsidR="007D61C8" w:rsidRDefault="008A6B54">
            <w:pPr>
              <w:jc w:val="center"/>
              <w:rPr>
                <w:b/>
                <w:sz w:val="40"/>
                <w:lang w:val="es-ES"/>
              </w:rPr>
            </w:pPr>
            <w:r>
              <w:rPr>
                <w:b/>
                <w:sz w:val="40"/>
                <w:lang w:val="es-ES"/>
              </w:rPr>
              <w:t>ANEXO 2: INFORMACIÓN TÉCNICA ADICIONAL</w:t>
            </w:r>
          </w:p>
          <w:p w14:paraId="1DFE640C" w14:textId="49D2CCDB" w:rsidR="007D61C8" w:rsidRDefault="008A6B54">
            <w:pPr>
              <w:jc w:val="center"/>
              <w:rPr>
                <w:b/>
                <w:snapToGrid w:val="0"/>
                <w:color w:val="000000"/>
                <w:sz w:val="40"/>
                <w:lang w:val="es-ES"/>
              </w:rPr>
            </w:pPr>
            <w:r>
              <w:rPr>
                <w:b/>
                <w:snapToGrid w:val="0"/>
                <w:color w:val="000000"/>
                <w:sz w:val="40"/>
                <w:lang w:val="es-ES"/>
              </w:rPr>
              <w:t>(E-PCM-001)</w:t>
            </w:r>
          </w:p>
        </w:tc>
      </w:tr>
      <w:tr w:rsidR="007D61C8" w14:paraId="4DF10FDC" w14:textId="77777777">
        <w:trPr>
          <w:trHeight w:val="379"/>
          <w:jc w:val="center"/>
        </w:trPr>
        <w:tc>
          <w:tcPr>
            <w:tcW w:w="9833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vAlign w:val="center"/>
          </w:tcPr>
          <w:p w14:paraId="1225C486" w14:textId="77777777" w:rsidR="007D61C8" w:rsidRDefault="007D61C8">
            <w:pPr>
              <w:jc w:val="center"/>
              <w:rPr>
                <w:b/>
                <w:snapToGrid w:val="0"/>
                <w:color w:val="000000"/>
                <w:sz w:val="28"/>
                <w:highlight w:val="yellow"/>
                <w:lang w:val="es-ES"/>
              </w:rPr>
            </w:pPr>
          </w:p>
        </w:tc>
      </w:tr>
      <w:tr w:rsidR="007D61C8" w14:paraId="2662D987" w14:textId="77777777">
        <w:trPr>
          <w:trHeight w:val="44"/>
          <w:jc w:val="center"/>
        </w:trPr>
        <w:tc>
          <w:tcPr>
            <w:tcW w:w="9833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33FA5A31" w14:textId="77777777" w:rsidR="007D61C8" w:rsidRDefault="007D61C8">
            <w:pPr>
              <w:rPr>
                <w:b/>
                <w:snapToGrid w:val="0"/>
                <w:color w:val="000000"/>
                <w:lang w:val="es-ES"/>
              </w:rPr>
            </w:pPr>
          </w:p>
        </w:tc>
      </w:tr>
    </w:tbl>
    <w:p w14:paraId="393FCDB6" w14:textId="77777777" w:rsidR="007D61C8" w:rsidRDefault="007D61C8"/>
    <w:p w14:paraId="5FC38566" w14:textId="77777777" w:rsidR="007D61C8" w:rsidRDefault="007D61C8"/>
    <w:p w14:paraId="6AE1826D" w14:textId="77777777" w:rsidR="007D61C8" w:rsidRDefault="007D61C8"/>
    <w:p w14:paraId="685590C6" w14:textId="77777777" w:rsidR="007D61C8" w:rsidRDefault="007D61C8"/>
    <w:p w14:paraId="359FDB77" w14:textId="77777777" w:rsidR="007D61C8" w:rsidRDefault="009D61F4">
      <w:r>
        <w:rPr>
          <w:noProof/>
          <w:lang w:eastAsia="es-CL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15865E6C" wp14:editId="5EE12568">
                <wp:simplePos x="0" y="0"/>
                <wp:positionH relativeFrom="column">
                  <wp:posOffset>2758440</wp:posOffset>
                </wp:positionH>
                <wp:positionV relativeFrom="paragraph">
                  <wp:posOffset>83820</wp:posOffset>
                </wp:positionV>
                <wp:extent cx="3495675" cy="609600"/>
                <wp:effectExtent l="10795" t="10795" r="8255" b="8255"/>
                <wp:wrapNone/>
                <wp:docPr id="5" name="Text Box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495675" cy="6096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6350">
                          <a:solidFill>
                            <a:srgbClr val="000000"/>
                          </a:solidFill>
                          <a:miter lim="800000"/>
                        </a:ln>
                      </wps:spPr>
                      <wps:txbx>
                        <w:txbxContent>
                          <w:p w14:paraId="0BA6425F" w14:textId="2A89B53C" w:rsidR="00D10503" w:rsidRDefault="00D10503">
                            <w:pPr>
                              <w:ind w:firstLine="0"/>
                              <w:rPr>
                                <w:b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b/>
                                <w:sz w:val="28"/>
                                <w:szCs w:val="28"/>
                              </w:rPr>
                              <w:t>REV: B</w:t>
                            </w:r>
                            <w:r>
                              <w:rPr>
                                <w:b/>
                                <w:sz w:val="28"/>
                                <w:szCs w:val="28"/>
                              </w:rPr>
                              <w:tab/>
                            </w:r>
                            <w:r>
                              <w:rPr>
                                <w:b/>
                                <w:sz w:val="28"/>
                                <w:szCs w:val="28"/>
                              </w:rPr>
                              <w:tab/>
                            </w:r>
                            <w:r>
                              <w:rPr>
                                <w:b/>
                                <w:sz w:val="28"/>
                                <w:szCs w:val="28"/>
                              </w:rPr>
                              <w:tab/>
                              <w:t>20-01-2022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15865E6C" id="_x0000_t202" coordsize="21600,21600" o:spt="202" path="m,l,21600r21600,l21600,xe">
                <v:stroke joinstyle="miter"/>
                <v:path gradientshapeok="t" o:connecttype="rect"/>
              </v:shapetype>
              <v:shape id="Text Box 3" o:spid="_x0000_s1026" type="#_x0000_t202" style="position:absolute;left:0;text-align:left;margin-left:217.2pt;margin-top:6.6pt;width:275.25pt;height:48pt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" strokeweight=".5pt">
                <v:textbox inset="0,0,0,0">
                  <w:txbxContent>
                    <w:p w14:paraId="0BA6425F" w14:textId="2A89B53C" w:rsidR="00D10503" w:rsidRDefault="00D10503">
                      <w:pPr>
                        <w:ind w:firstLine="0"/>
                        <w:rPr>
                          <w:b/>
                          <w:sz w:val="28"/>
                          <w:szCs w:val="28"/>
                        </w:rPr>
                      </w:pPr>
                      <w:r>
                        <w:rPr>
                          <w:b/>
                          <w:sz w:val="28"/>
                          <w:szCs w:val="28"/>
                        </w:rPr>
                        <w:t>REV: B</w:t>
                      </w:r>
                      <w:r>
                        <w:rPr>
                          <w:b/>
                          <w:sz w:val="28"/>
                          <w:szCs w:val="28"/>
                        </w:rPr>
                        <w:tab/>
                      </w:r>
                      <w:r>
                        <w:rPr>
                          <w:b/>
                          <w:sz w:val="28"/>
                          <w:szCs w:val="28"/>
                        </w:rPr>
                        <w:tab/>
                      </w:r>
                      <w:r>
                        <w:rPr>
                          <w:b/>
                          <w:sz w:val="28"/>
                          <w:szCs w:val="28"/>
                        </w:rPr>
                        <w:tab/>
                        <w:t>20-01-2022</w:t>
                      </w:r>
                    </w:p>
                  </w:txbxContent>
                </v:textbox>
              </v:shape>
            </w:pict>
          </mc:Fallback>
        </mc:AlternateContent>
      </w:r>
    </w:p>
    <w:p w14:paraId="50B32E69" w14:textId="77777777" w:rsidR="007D61C8" w:rsidRDefault="007D61C8"/>
    <w:p w14:paraId="0508453E" w14:textId="77777777" w:rsidR="007D61C8" w:rsidRDefault="007D61C8"/>
    <w:p w14:paraId="29551FDC" w14:textId="77777777" w:rsidR="007D61C8" w:rsidRDefault="007D61C8"/>
    <w:p w14:paraId="41B40793" w14:textId="77777777" w:rsidR="007D61C8" w:rsidRDefault="007D61C8"/>
    <w:tbl>
      <w:tblPr>
        <w:tblW w:w="10011" w:type="dxa"/>
        <w:jc w:val="center"/>
        <w:tblLayout w:type="fixed"/>
        <w:tblCellMar>
          <w:left w:w="28" w:type="dxa"/>
          <w:right w:w="28" w:type="dxa"/>
        </w:tblCellMar>
        <w:tblLook w:val="04A0" w:firstRow="1" w:lastRow="0" w:firstColumn="1" w:lastColumn="0" w:noHBand="0" w:noVBand="1"/>
      </w:tblPr>
      <w:tblGrid>
        <w:gridCol w:w="857"/>
        <w:gridCol w:w="1258"/>
        <w:gridCol w:w="3771"/>
        <w:gridCol w:w="1276"/>
        <w:gridCol w:w="1248"/>
        <w:gridCol w:w="7"/>
        <w:gridCol w:w="1580"/>
        <w:gridCol w:w="14"/>
      </w:tblGrid>
      <w:tr w:rsidR="007D61C8" w14:paraId="51DCEBAD" w14:textId="77777777">
        <w:trPr>
          <w:gridAfter w:val="1"/>
          <w:wAfter w:w="14" w:type="dxa"/>
          <w:jc w:val="center"/>
        </w:trPr>
        <w:tc>
          <w:tcPr>
            <w:tcW w:w="857" w:type="dxa"/>
            <w:tcBorders>
              <w:top w:val="single" w:sz="6" w:space="0" w:color="auto"/>
              <w:left w:val="single" w:sz="6" w:space="0" w:color="auto"/>
              <w:bottom w:val="single" w:sz="2" w:space="0" w:color="auto"/>
              <w:right w:val="single" w:sz="6" w:space="0" w:color="auto"/>
            </w:tcBorders>
            <w:vAlign w:val="center"/>
          </w:tcPr>
          <w:p w14:paraId="32936546" w14:textId="47BF24ED" w:rsidR="007D61C8" w:rsidRDefault="007D61C8">
            <w:pPr>
              <w:spacing w:before="20" w:after="20"/>
              <w:jc w:val="center"/>
              <w:rPr>
                <w:snapToGrid w:val="0"/>
                <w:color w:val="000000"/>
                <w:sz w:val="16"/>
                <w:lang w:eastAsia="es-ES"/>
              </w:rPr>
            </w:pPr>
          </w:p>
        </w:tc>
        <w:tc>
          <w:tcPr>
            <w:tcW w:w="1258" w:type="dxa"/>
            <w:tcBorders>
              <w:top w:val="single" w:sz="6" w:space="0" w:color="auto"/>
              <w:left w:val="single" w:sz="6" w:space="0" w:color="auto"/>
              <w:bottom w:val="single" w:sz="2" w:space="0" w:color="auto"/>
              <w:right w:val="single" w:sz="6" w:space="0" w:color="auto"/>
            </w:tcBorders>
            <w:vAlign w:val="center"/>
          </w:tcPr>
          <w:p w14:paraId="5BA10439" w14:textId="77777777" w:rsidR="007D61C8" w:rsidRDefault="007D61C8">
            <w:pPr>
              <w:spacing w:before="20" w:after="20"/>
              <w:jc w:val="center"/>
              <w:rPr>
                <w:b/>
                <w:snapToGrid w:val="0"/>
                <w:color w:val="000000"/>
                <w:sz w:val="16"/>
                <w:lang w:eastAsia="es-ES"/>
              </w:rPr>
            </w:pPr>
          </w:p>
        </w:tc>
        <w:tc>
          <w:tcPr>
            <w:tcW w:w="3771" w:type="dxa"/>
            <w:tcBorders>
              <w:top w:val="single" w:sz="6" w:space="0" w:color="auto"/>
              <w:left w:val="single" w:sz="6" w:space="0" w:color="auto"/>
              <w:bottom w:val="single" w:sz="2" w:space="0" w:color="auto"/>
              <w:right w:val="single" w:sz="6" w:space="0" w:color="auto"/>
            </w:tcBorders>
            <w:vAlign w:val="center"/>
          </w:tcPr>
          <w:p w14:paraId="4B2BD7B9" w14:textId="77777777" w:rsidR="007D61C8" w:rsidRDefault="007D61C8">
            <w:pPr>
              <w:spacing w:before="20" w:after="20"/>
              <w:rPr>
                <w:b/>
                <w:snapToGrid w:val="0"/>
                <w:color w:val="000000"/>
                <w:sz w:val="16"/>
                <w:lang w:eastAsia="es-ES"/>
              </w:rPr>
            </w:pPr>
          </w:p>
        </w:tc>
        <w:tc>
          <w:tcPr>
            <w:tcW w:w="1276" w:type="dxa"/>
            <w:tcBorders>
              <w:top w:val="single" w:sz="6" w:space="0" w:color="auto"/>
              <w:left w:val="single" w:sz="6" w:space="0" w:color="auto"/>
              <w:bottom w:val="single" w:sz="2" w:space="0" w:color="auto"/>
              <w:right w:val="single" w:sz="6" w:space="0" w:color="auto"/>
            </w:tcBorders>
            <w:vAlign w:val="center"/>
          </w:tcPr>
          <w:p w14:paraId="6BFFA5F4" w14:textId="77777777" w:rsidR="007D61C8" w:rsidRDefault="007D61C8">
            <w:pPr>
              <w:spacing w:before="20" w:after="20"/>
              <w:jc w:val="right"/>
              <w:rPr>
                <w:b/>
                <w:snapToGrid w:val="0"/>
                <w:color w:val="000000"/>
                <w:sz w:val="16"/>
                <w:lang w:eastAsia="es-ES"/>
              </w:rPr>
            </w:pPr>
          </w:p>
        </w:tc>
        <w:tc>
          <w:tcPr>
            <w:tcW w:w="1248" w:type="dxa"/>
            <w:tcBorders>
              <w:top w:val="single" w:sz="6" w:space="0" w:color="auto"/>
              <w:left w:val="single" w:sz="6" w:space="0" w:color="auto"/>
              <w:bottom w:val="single" w:sz="2" w:space="0" w:color="auto"/>
              <w:right w:val="single" w:sz="6" w:space="0" w:color="auto"/>
            </w:tcBorders>
            <w:vAlign w:val="center"/>
          </w:tcPr>
          <w:p w14:paraId="498E6200" w14:textId="77777777" w:rsidR="007D61C8" w:rsidRDefault="007D61C8">
            <w:pPr>
              <w:spacing w:before="20" w:after="20"/>
              <w:jc w:val="right"/>
              <w:rPr>
                <w:b/>
                <w:snapToGrid w:val="0"/>
                <w:color w:val="000000"/>
                <w:sz w:val="16"/>
                <w:lang w:eastAsia="es-ES"/>
              </w:rPr>
            </w:pPr>
          </w:p>
        </w:tc>
        <w:tc>
          <w:tcPr>
            <w:tcW w:w="1587" w:type="dxa"/>
            <w:gridSpan w:val="2"/>
            <w:tcBorders>
              <w:top w:val="single" w:sz="6" w:space="0" w:color="auto"/>
              <w:left w:val="single" w:sz="6" w:space="0" w:color="auto"/>
              <w:bottom w:val="single" w:sz="2" w:space="0" w:color="auto"/>
              <w:right w:val="single" w:sz="6" w:space="0" w:color="auto"/>
            </w:tcBorders>
            <w:vAlign w:val="center"/>
          </w:tcPr>
          <w:p w14:paraId="76526440" w14:textId="77777777" w:rsidR="007D61C8" w:rsidRDefault="007D61C8">
            <w:pPr>
              <w:spacing w:before="20" w:after="20"/>
              <w:jc w:val="right"/>
              <w:rPr>
                <w:b/>
                <w:snapToGrid w:val="0"/>
                <w:color w:val="000000"/>
                <w:sz w:val="16"/>
                <w:lang w:eastAsia="es-ES"/>
              </w:rPr>
            </w:pPr>
          </w:p>
        </w:tc>
      </w:tr>
      <w:tr w:rsidR="007D61C8" w14:paraId="54A66AF6" w14:textId="77777777">
        <w:trPr>
          <w:gridAfter w:val="1"/>
          <w:wAfter w:w="14" w:type="dxa"/>
          <w:jc w:val="center"/>
        </w:trPr>
        <w:tc>
          <w:tcPr>
            <w:tcW w:w="857" w:type="dxa"/>
            <w:tcBorders>
              <w:top w:val="single" w:sz="2" w:space="0" w:color="auto"/>
              <w:left w:val="single" w:sz="6" w:space="0" w:color="auto"/>
              <w:bottom w:val="single" w:sz="2" w:space="0" w:color="auto"/>
              <w:right w:val="single" w:sz="6" w:space="0" w:color="auto"/>
            </w:tcBorders>
            <w:vAlign w:val="center"/>
          </w:tcPr>
          <w:p w14:paraId="234A3294" w14:textId="7FFA7DF5" w:rsidR="007D61C8" w:rsidRDefault="007D61C8">
            <w:pPr>
              <w:spacing w:before="20" w:after="20"/>
              <w:jc w:val="center"/>
              <w:rPr>
                <w:snapToGrid w:val="0"/>
                <w:color w:val="000000"/>
                <w:sz w:val="16"/>
                <w:lang w:eastAsia="es-ES"/>
              </w:rPr>
            </w:pPr>
          </w:p>
        </w:tc>
        <w:tc>
          <w:tcPr>
            <w:tcW w:w="1258" w:type="dxa"/>
            <w:tcBorders>
              <w:top w:val="single" w:sz="2" w:space="0" w:color="auto"/>
              <w:left w:val="single" w:sz="6" w:space="0" w:color="auto"/>
              <w:bottom w:val="single" w:sz="2" w:space="0" w:color="auto"/>
              <w:right w:val="single" w:sz="6" w:space="0" w:color="auto"/>
            </w:tcBorders>
            <w:vAlign w:val="center"/>
          </w:tcPr>
          <w:p w14:paraId="70830C5D" w14:textId="77777777" w:rsidR="007D61C8" w:rsidRDefault="007D61C8">
            <w:pPr>
              <w:spacing w:before="20" w:after="20"/>
              <w:jc w:val="center"/>
              <w:rPr>
                <w:b/>
                <w:snapToGrid w:val="0"/>
                <w:color w:val="000000"/>
                <w:sz w:val="16"/>
                <w:lang w:eastAsia="es-ES"/>
              </w:rPr>
            </w:pPr>
          </w:p>
        </w:tc>
        <w:tc>
          <w:tcPr>
            <w:tcW w:w="3771" w:type="dxa"/>
            <w:tcBorders>
              <w:top w:val="single" w:sz="2" w:space="0" w:color="auto"/>
              <w:left w:val="single" w:sz="6" w:space="0" w:color="auto"/>
              <w:bottom w:val="single" w:sz="2" w:space="0" w:color="auto"/>
              <w:right w:val="single" w:sz="6" w:space="0" w:color="auto"/>
            </w:tcBorders>
            <w:vAlign w:val="center"/>
          </w:tcPr>
          <w:p w14:paraId="6E7E3941" w14:textId="77777777" w:rsidR="007D61C8" w:rsidRDefault="007D61C8">
            <w:pPr>
              <w:spacing w:before="20" w:after="20"/>
              <w:rPr>
                <w:b/>
                <w:snapToGrid w:val="0"/>
                <w:color w:val="000000"/>
                <w:sz w:val="16"/>
                <w:lang w:eastAsia="es-ES"/>
              </w:rPr>
            </w:pPr>
          </w:p>
        </w:tc>
        <w:tc>
          <w:tcPr>
            <w:tcW w:w="1276" w:type="dxa"/>
            <w:tcBorders>
              <w:top w:val="single" w:sz="2" w:space="0" w:color="auto"/>
              <w:left w:val="single" w:sz="6" w:space="0" w:color="auto"/>
              <w:bottom w:val="single" w:sz="2" w:space="0" w:color="auto"/>
              <w:right w:val="single" w:sz="6" w:space="0" w:color="auto"/>
            </w:tcBorders>
            <w:vAlign w:val="center"/>
          </w:tcPr>
          <w:p w14:paraId="7B675AFC" w14:textId="77777777" w:rsidR="007D61C8" w:rsidRDefault="007D61C8">
            <w:pPr>
              <w:spacing w:before="20" w:after="20"/>
              <w:jc w:val="right"/>
              <w:rPr>
                <w:b/>
                <w:snapToGrid w:val="0"/>
                <w:color w:val="000000"/>
                <w:sz w:val="16"/>
                <w:lang w:eastAsia="es-ES"/>
              </w:rPr>
            </w:pPr>
          </w:p>
        </w:tc>
        <w:tc>
          <w:tcPr>
            <w:tcW w:w="1248" w:type="dxa"/>
            <w:tcBorders>
              <w:top w:val="single" w:sz="2" w:space="0" w:color="auto"/>
              <w:left w:val="single" w:sz="6" w:space="0" w:color="auto"/>
              <w:bottom w:val="single" w:sz="2" w:space="0" w:color="auto"/>
              <w:right w:val="single" w:sz="6" w:space="0" w:color="auto"/>
            </w:tcBorders>
            <w:vAlign w:val="center"/>
          </w:tcPr>
          <w:p w14:paraId="471A76CC" w14:textId="77777777" w:rsidR="007D61C8" w:rsidRDefault="007D61C8">
            <w:pPr>
              <w:spacing w:before="20" w:after="20"/>
              <w:jc w:val="right"/>
              <w:rPr>
                <w:b/>
                <w:snapToGrid w:val="0"/>
                <w:color w:val="000000"/>
                <w:sz w:val="16"/>
                <w:lang w:eastAsia="es-ES"/>
              </w:rPr>
            </w:pPr>
          </w:p>
        </w:tc>
        <w:tc>
          <w:tcPr>
            <w:tcW w:w="1587" w:type="dxa"/>
            <w:gridSpan w:val="2"/>
            <w:tcBorders>
              <w:top w:val="single" w:sz="2" w:space="0" w:color="auto"/>
              <w:left w:val="single" w:sz="6" w:space="0" w:color="auto"/>
              <w:bottom w:val="single" w:sz="2" w:space="0" w:color="auto"/>
              <w:right w:val="single" w:sz="6" w:space="0" w:color="auto"/>
            </w:tcBorders>
            <w:vAlign w:val="center"/>
          </w:tcPr>
          <w:p w14:paraId="5D4C56AF" w14:textId="77777777" w:rsidR="007D61C8" w:rsidRDefault="007D61C8">
            <w:pPr>
              <w:spacing w:before="20" w:after="20"/>
              <w:jc w:val="right"/>
              <w:rPr>
                <w:b/>
                <w:snapToGrid w:val="0"/>
                <w:color w:val="000000"/>
                <w:sz w:val="16"/>
                <w:lang w:eastAsia="es-ES"/>
              </w:rPr>
            </w:pPr>
          </w:p>
        </w:tc>
      </w:tr>
      <w:tr w:rsidR="007D61C8" w14:paraId="4995E7E1" w14:textId="77777777">
        <w:trPr>
          <w:gridAfter w:val="1"/>
          <w:wAfter w:w="14" w:type="dxa"/>
          <w:jc w:val="center"/>
        </w:trPr>
        <w:tc>
          <w:tcPr>
            <w:tcW w:w="857" w:type="dxa"/>
            <w:tcBorders>
              <w:top w:val="single" w:sz="2" w:space="0" w:color="auto"/>
              <w:left w:val="single" w:sz="6" w:space="0" w:color="auto"/>
              <w:bottom w:val="single" w:sz="2" w:space="0" w:color="auto"/>
              <w:right w:val="single" w:sz="6" w:space="0" w:color="auto"/>
            </w:tcBorders>
            <w:vAlign w:val="center"/>
          </w:tcPr>
          <w:p w14:paraId="0F625515" w14:textId="5AA08DB1" w:rsidR="007D61C8" w:rsidRDefault="007D61C8">
            <w:pPr>
              <w:spacing w:before="20"/>
              <w:jc w:val="center"/>
              <w:rPr>
                <w:snapToGrid w:val="0"/>
                <w:color w:val="000000"/>
                <w:sz w:val="16"/>
                <w:lang w:eastAsia="es-ES"/>
              </w:rPr>
            </w:pPr>
          </w:p>
        </w:tc>
        <w:tc>
          <w:tcPr>
            <w:tcW w:w="1258" w:type="dxa"/>
            <w:tcBorders>
              <w:top w:val="single" w:sz="2" w:space="0" w:color="auto"/>
              <w:left w:val="single" w:sz="6" w:space="0" w:color="auto"/>
              <w:bottom w:val="single" w:sz="2" w:space="0" w:color="auto"/>
              <w:right w:val="single" w:sz="6" w:space="0" w:color="auto"/>
            </w:tcBorders>
            <w:vAlign w:val="center"/>
          </w:tcPr>
          <w:p w14:paraId="4A66C7D1" w14:textId="4215D531" w:rsidR="007D61C8" w:rsidRDefault="007D61C8">
            <w:pPr>
              <w:spacing w:before="20"/>
              <w:jc w:val="center"/>
              <w:rPr>
                <w:snapToGrid w:val="0"/>
                <w:color w:val="000000"/>
                <w:sz w:val="16"/>
                <w:lang w:eastAsia="es-ES"/>
              </w:rPr>
            </w:pPr>
          </w:p>
        </w:tc>
        <w:tc>
          <w:tcPr>
            <w:tcW w:w="3771" w:type="dxa"/>
            <w:tcBorders>
              <w:top w:val="single" w:sz="2" w:space="0" w:color="auto"/>
              <w:left w:val="single" w:sz="6" w:space="0" w:color="auto"/>
              <w:bottom w:val="single" w:sz="2" w:space="0" w:color="auto"/>
              <w:right w:val="single" w:sz="6" w:space="0" w:color="auto"/>
            </w:tcBorders>
            <w:vAlign w:val="center"/>
          </w:tcPr>
          <w:p w14:paraId="640C77D0" w14:textId="7990C656" w:rsidR="007D61C8" w:rsidRDefault="007D61C8">
            <w:pPr>
              <w:spacing w:before="20"/>
              <w:rPr>
                <w:snapToGrid w:val="0"/>
                <w:color w:val="000000"/>
                <w:sz w:val="16"/>
                <w:lang w:eastAsia="es-ES"/>
              </w:rPr>
            </w:pPr>
          </w:p>
        </w:tc>
        <w:tc>
          <w:tcPr>
            <w:tcW w:w="1276" w:type="dxa"/>
            <w:tcBorders>
              <w:top w:val="single" w:sz="2" w:space="0" w:color="auto"/>
              <w:left w:val="single" w:sz="6" w:space="0" w:color="auto"/>
              <w:bottom w:val="single" w:sz="2" w:space="0" w:color="auto"/>
              <w:right w:val="single" w:sz="6" w:space="0" w:color="auto"/>
            </w:tcBorders>
            <w:vAlign w:val="center"/>
          </w:tcPr>
          <w:p w14:paraId="4D5D4D10" w14:textId="0AF87AEE" w:rsidR="007D61C8" w:rsidRDefault="007D61C8">
            <w:pPr>
              <w:spacing w:before="20"/>
              <w:jc w:val="center"/>
              <w:rPr>
                <w:snapToGrid w:val="0"/>
                <w:color w:val="000000"/>
                <w:sz w:val="16"/>
                <w:lang w:eastAsia="es-ES"/>
              </w:rPr>
            </w:pPr>
          </w:p>
        </w:tc>
        <w:tc>
          <w:tcPr>
            <w:tcW w:w="1248" w:type="dxa"/>
            <w:tcBorders>
              <w:top w:val="single" w:sz="2" w:space="0" w:color="auto"/>
              <w:left w:val="single" w:sz="6" w:space="0" w:color="auto"/>
              <w:bottom w:val="single" w:sz="2" w:space="0" w:color="auto"/>
              <w:right w:val="single" w:sz="6" w:space="0" w:color="auto"/>
            </w:tcBorders>
            <w:vAlign w:val="center"/>
          </w:tcPr>
          <w:p w14:paraId="0F624B3D" w14:textId="77777777" w:rsidR="007D61C8" w:rsidRDefault="007D61C8">
            <w:pPr>
              <w:spacing w:before="20"/>
              <w:jc w:val="center"/>
              <w:rPr>
                <w:snapToGrid w:val="0"/>
                <w:color w:val="000000"/>
                <w:sz w:val="16"/>
                <w:lang w:eastAsia="es-ES"/>
              </w:rPr>
            </w:pPr>
          </w:p>
        </w:tc>
        <w:tc>
          <w:tcPr>
            <w:tcW w:w="1587" w:type="dxa"/>
            <w:gridSpan w:val="2"/>
            <w:tcBorders>
              <w:top w:val="single" w:sz="2" w:space="0" w:color="auto"/>
              <w:left w:val="single" w:sz="6" w:space="0" w:color="auto"/>
              <w:bottom w:val="single" w:sz="2" w:space="0" w:color="auto"/>
              <w:right w:val="single" w:sz="6" w:space="0" w:color="auto"/>
            </w:tcBorders>
            <w:vAlign w:val="center"/>
          </w:tcPr>
          <w:p w14:paraId="48ED1044" w14:textId="77777777" w:rsidR="007D61C8" w:rsidRDefault="007D61C8">
            <w:pPr>
              <w:spacing w:before="20"/>
              <w:jc w:val="center"/>
              <w:rPr>
                <w:snapToGrid w:val="0"/>
                <w:color w:val="000000"/>
                <w:sz w:val="16"/>
                <w:lang w:eastAsia="es-ES"/>
              </w:rPr>
            </w:pPr>
          </w:p>
        </w:tc>
      </w:tr>
      <w:tr w:rsidR="007D61C8" w14:paraId="5B123C1F" w14:textId="77777777">
        <w:trPr>
          <w:gridAfter w:val="1"/>
          <w:wAfter w:w="14" w:type="dxa"/>
          <w:jc w:val="center"/>
        </w:trPr>
        <w:tc>
          <w:tcPr>
            <w:tcW w:w="857" w:type="dxa"/>
            <w:tcBorders>
              <w:top w:val="single" w:sz="2" w:space="0" w:color="auto"/>
              <w:left w:val="single" w:sz="6" w:space="0" w:color="auto"/>
              <w:bottom w:val="single" w:sz="2" w:space="0" w:color="auto"/>
              <w:right w:val="single" w:sz="6" w:space="0" w:color="auto"/>
            </w:tcBorders>
            <w:vAlign w:val="center"/>
          </w:tcPr>
          <w:p w14:paraId="16ED8127" w14:textId="43CF6025" w:rsidR="007D61C8" w:rsidRDefault="007D61C8">
            <w:pPr>
              <w:spacing w:before="20"/>
              <w:jc w:val="center"/>
              <w:rPr>
                <w:snapToGrid w:val="0"/>
                <w:color w:val="000000"/>
                <w:sz w:val="16"/>
                <w:lang w:eastAsia="es-ES"/>
              </w:rPr>
            </w:pPr>
          </w:p>
        </w:tc>
        <w:tc>
          <w:tcPr>
            <w:tcW w:w="1258" w:type="dxa"/>
            <w:tcBorders>
              <w:top w:val="single" w:sz="2" w:space="0" w:color="auto"/>
              <w:left w:val="single" w:sz="6" w:space="0" w:color="auto"/>
              <w:bottom w:val="single" w:sz="2" w:space="0" w:color="auto"/>
              <w:right w:val="single" w:sz="6" w:space="0" w:color="auto"/>
            </w:tcBorders>
            <w:vAlign w:val="center"/>
          </w:tcPr>
          <w:p w14:paraId="3080638D" w14:textId="4196733A" w:rsidR="007D61C8" w:rsidRDefault="007D61C8">
            <w:pPr>
              <w:spacing w:before="20"/>
              <w:ind w:left="0" w:firstLine="0"/>
              <w:jc w:val="center"/>
              <w:rPr>
                <w:snapToGrid w:val="0"/>
                <w:color w:val="000000"/>
                <w:sz w:val="16"/>
                <w:lang w:eastAsia="es-ES"/>
              </w:rPr>
            </w:pPr>
          </w:p>
        </w:tc>
        <w:tc>
          <w:tcPr>
            <w:tcW w:w="3771" w:type="dxa"/>
            <w:tcBorders>
              <w:top w:val="single" w:sz="2" w:space="0" w:color="auto"/>
              <w:left w:val="single" w:sz="6" w:space="0" w:color="auto"/>
              <w:bottom w:val="single" w:sz="2" w:space="0" w:color="auto"/>
              <w:right w:val="single" w:sz="6" w:space="0" w:color="auto"/>
            </w:tcBorders>
            <w:vAlign w:val="center"/>
          </w:tcPr>
          <w:p w14:paraId="4877DC68" w14:textId="2619A9DE" w:rsidR="007D61C8" w:rsidRDefault="007D61C8">
            <w:pPr>
              <w:spacing w:before="20"/>
              <w:rPr>
                <w:snapToGrid w:val="0"/>
                <w:color w:val="000000"/>
                <w:sz w:val="16"/>
                <w:lang w:eastAsia="es-ES"/>
              </w:rPr>
            </w:pPr>
          </w:p>
        </w:tc>
        <w:tc>
          <w:tcPr>
            <w:tcW w:w="1276" w:type="dxa"/>
            <w:tcBorders>
              <w:top w:val="single" w:sz="2" w:space="0" w:color="auto"/>
              <w:left w:val="single" w:sz="6" w:space="0" w:color="auto"/>
              <w:bottom w:val="single" w:sz="2" w:space="0" w:color="auto"/>
              <w:right w:val="single" w:sz="6" w:space="0" w:color="auto"/>
            </w:tcBorders>
            <w:vAlign w:val="center"/>
          </w:tcPr>
          <w:p w14:paraId="394F66DC" w14:textId="684E7CE1" w:rsidR="007D61C8" w:rsidRDefault="007D61C8">
            <w:pPr>
              <w:spacing w:before="20"/>
              <w:jc w:val="center"/>
              <w:rPr>
                <w:snapToGrid w:val="0"/>
                <w:color w:val="000000"/>
                <w:sz w:val="16"/>
                <w:lang w:eastAsia="es-ES"/>
              </w:rPr>
            </w:pPr>
          </w:p>
        </w:tc>
        <w:tc>
          <w:tcPr>
            <w:tcW w:w="1248" w:type="dxa"/>
            <w:tcBorders>
              <w:top w:val="single" w:sz="2" w:space="0" w:color="auto"/>
              <w:left w:val="single" w:sz="6" w:space="0" w:color="auto"/>
              <w:bottom w:val="single" w:sz="2" w:space="0" w:color="auto"/>
              <w:right w:val="single" w:sz="6" w:space="0" w:color="auto"/>
            </w:tcBorders>
            <w:vAlign w:val="center"/>
          </w:tcPr>
          <w:p w14:paraId="3629E109" w14:textId="7FEAA87B" w:rsidR="007D61C8" w:rsidRDefault="007D61C8">
            <w:pPr>
              <w:spacing w:before="20"/>
              <w:jc w:val="center"/>
              <w:rPr>
                <w:snapToGrid w:val="0"/>
                <w:color w:val="000000"/>
                <w:sz w:val="16"/>
                <w:lang w:eastAsia="es-ES"/>
              </w:rPr>
            </w:pPr>
          </w:p>
        </w:tc>
        <w:tc>
          <w:tcPr>
            <w:tcW w:w="1587" w:type="dxa"/>
            <w:gridSpan w:val="2"/>
            <w:tcBorders>
              <w:top w:val="single" w:sz="2" w:space="0" w:color="auto"/>
              <w:left w:val="single" w:sz="6" w:space="0" w:color="auto"/>
              <w:bottom w:val="single" w:sz="2" w:space="0" w:color="auto"/>
              <w:right w:val="single" w:sz="6" w:space="0" w:color="auto"/>
            </w:tcBorders>
            <w:vAlign w:val="center"/>
          </w:tcPr>
          <w:p w14:paraId="7FAAEB4F" w14:textId="77777777" w:rsidR="007D61C8" w:rsidRDefault="007D61C8">
            <w:pPr>
              <w:spacing w:before="20"/>
              <w:jc w:val="center"/>
              <w:rPr>
                <w:snapToGrid w:val="0"/>
                <w:color w:val="000000"/>
                <w:sz w:val="16"/>
                <w:lang w:eastAsia="es-ES"/>
              </w:rPr>
            </w:pPr>
          </w:p>
        </w:tc>
      </w:tr>
      <w:tr w:rsidR="007D61C8" w14:paraId="2FCF7348" w14:textId="77777777">
        <w:trPr>
          <w:gridAfter w:val="1"/>
          <w:wAfter w:w="14" w:type="dxa"/>
          <w:jc w:val="center"/>
        </w:trPr>
        <w:tc>
          <w:tcPr>
            <w:tcW w:w="857" w:type="dxa"/>
            <w:tcBorders>
              <w:top w:val="single" w:sz="2" w:space="0" w:color="auto"/>
              <w:left w:val="single" w:sz="6" w:space="0" w:color="auto"/>
              <w:bottom w:val="single" w:sz="2" w:space="0" w:color="auto"/>
              <w:right w:val="single" w:sz="6" w:space="0" w:color="auto"/>
            </w:tcBorders>
            <w:vAlign w:val="center"/>
          </w:tcPr>
          <w:p w14:paraId="65994601" w14:textId="75B58DEF" w:rsidR="007D61C8" w:rsidRDefault="007D61C8">
            <w:pPr>
              <w:spacing w:before="20"/>
              <w:jc w:val="center"/>
              <w:rPr>
                <w:snapToGrid w:val="0"/>
                <w:color w:val="000000"/>
                <w:sz w:val="16"/>
                <w:lang w:eastAsia="es-ES"/>
              </w:rPr>
            </w:pPr>
          </w:p>
        </w:tc>
        <w:tc>
          <w:tcPr>
            <w:tcW w:w="1258" w:type="dxa"/>
            <w:tcBorders>
              <w:top w:val="single" w:sz="2" w:space="0" w:color="auto"/>
              <w:left w:val="single" w:sz="6" w:space="0" w:color="auto"/>
              <w:bottom w:val="single" w:sz="2" w:space="0" w:color="auto"/>
              <w:right w:val="single" w:sz="6" w:space="0" w:color="auto"/>
            </w:tcBorders>
            <w:vAlign w:val="center"/>
          </w:tcPr>
          <w:p w14:paraId="441F7EE9" w14:textId="5B8AC507" w:rsidR="007D61C8" w:rsidRDefault="007D61C8">
            <w:pPr>
              <w:spacing w:before="20"/>
              <w:jc w:val="center"/>
              <w:rPr>
                <w:snapToGrid w:val="0"/>
                <w:sz w:val="16"/>
                <w:lang w:eastAsia="es-ES"/>
              </w:rPr>
            </w:pPr>
          </w:p>
        </w:tc>
        <w:tc>
          <w:tcPr>
            <w:tcW w:w="3771" w:type="dxa"/>
            <w:tcBorders>
              <w:top w:val="single" w:sz="2" w:space="0" w:color="auto"/>
              <w:left w:val="single" w:sz="6" w:space="0" w:color="auto"/>
              <w:bottom w:val="single" w:sz="2" w:space="0" w:color="auto"/>
              <w:right w:val="single" w:sz="6" w:space="0" w:color="auto"/>
            </w:tcBorders>
            <w:vAlign w:val="center"/>
          </w:tcPr>
          <w:p w14:paraId="075495BA" w14:textId="02E663AE" w:rsidR="007D61C8" w:rsidRDefault="007D61C8">
            <w:pPr>
              <w:spacing w:before="20"/>
              <w:rPr>
                <w:snapToGrid w:val="0"/>
                <w:color w:val="000000"/>
                <w:sz w:val="16"/>
                <w:lang w:eastAsia="es-ES"/>
              </w:rPr>
            </w:pPr>
          </w:p>
        </w:tc>
        <w:tc>
          <w:tcPr>
            <w:tcW w:w="1276" w:type="dxa"/>
            <w:tcBorders>
              <w:top w:val="single" w:sz="2" w:space="0" w:color="auto"/>
              <w:left w:val="single" w:sz="6" w:space="0" w:color="auto"/>
              <w:bottom w:val="single" w:sz="2" w:space="0" w:color="auto"/>
              <w:right w:val="single" w:sz="6" w:space="0" w:color="auto"/>
            </w:tcBorders>
            <w:vAlign w:val="center"/>
          </w:tcPr>
          <w:p w14:paraId="5300B552" w14:textId="252E790B" w:rsidR="007D61C8" w:rsidRDefault="007D61C8">
            <w:pPr>
              <w:spacing w:before="20"/>
              <w:jc w:val="center"/>
              <w:rPr>
                <w:snapToGrid w:val="0"/>
                <w:color w:val="000000"/>
                <w:sz w:val="16"/>
                <w:lang w:eastAsia="es-ES"/>
              </w:rPr>
            </w:pPr>
          </w:p>
        </w:tc>
        <w:tc>
          <w:tcPr>
            <w:tcW w:w="1248" w:type="dxa"/>
            <w:tcBorders>
              <w:top w:val="single" w:sz="2" w:space="0" w:color="auto"/>
              <w:left w:val="single" w:sz="6" w:space="0" w:color="auto"/>
              <w:bottom w:val="single" w:sz="2" w:space="0" w:color="auto"/>
              <w:right w:val="single" w:sz="6" w:space="0" w:color="auto"/>
            </w:tcBorders>
            <w:vAlign w:val="center"/>
          </w:tcPr>
          <w:p w14:paraId="5D38DFD5" w14:textId="05A850C0" w:rsidR="007D61C8" w:rsidRDefault="007D61C8">
            <w:pPr>
              <w:spacing w:before="20"/>
              <w:jc w:val="center"/>
              <w:rPr>
                <w:snapToGrid w:val="0"/>
                <w:color w:val="000000"/>
                <w:sz w:val="16"/>
                <w:lang w:eastAsia="es-ES"/>
              </w:rPr>
            </w:pPr>
          </w:p>
        </w:tc>
        <w:tc>
          <w:tcPr>
            <w:tcW w:w="1587" w:type="dxa"/>
            <w:gridSpan w:val="2"/>
            <w:tcBorders>
              <w:top w:val="single" w:sz="2" w:space="0" w:color="auto"/>
              <w:left w:val="single" w:sz="6" w:space="0" w:color="auto"/>
              <w:bottom w:val="single" w:sz="2" w:space="0" w:color="auto"/>
              <w:right w:val="single" w:sz="6" w:space="0" w:color="auto"/>
            </w:tcBorders>
            <w:vAlign w:val="center"/>
          </w:tcPr>
          <w:p w14:paraId="69EFCE6F" w14:textId="77777777" w:rsidR="007D61C8" w:rsidRDefault="007D61C8">
            <w:pPr>
              <w:spacing w:before="20"/>
              <w:jc w:val="center"/>
              <w:rPr>
                <w:snapToGrid w:val="0"/>
                <w:color w:val="000000"/>
                <w:sz w:val="16"/>
                <w:lang w:eastAsia="es-ES"/>
              </w:rPr>
            </w:pPr>
          </w:p>
        </w:tc>
      </w:tr>
      <w:tr w:rsidR="007D61C8" w14:paraId="2EF61145" w14:textId="77777777">
        <w:trPr>
          <w:gridAfter w:val="1"/>
          <w:wAfter w:w="14" w:type="dxa"/>
          <w:jc w:val="center"/>
        </w:trPr>
        <w:tc>
          <w:tcPr>
            <w:tcW w:w="857" w:type="dxa"/>
            <w:tcBorders>
              <w:top w:val="single" w:sz="2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  <w:vAlign w:val="center"/>
          </w:tcPr>
          <w:p w14:paraId="44866DC5" w14:textId="77777777" w:rsidR="007D61C8" w:rsidRDefault="009D61F4">
            <w:pPr>
              <w:spacing w:before="20"/>
              <w:jc w:val="center"/>
              <w:rPr>
                <w:b/>
                <w:snapToGrid w:val="0"/>
                <w:color w:val="000000"/>
                <w:sz w:val="16"/>
                <w:lang w:eastAsia="es-ES"/>
              </w:rPr>
            </w:pPr>
            <w:r>
              <w:rPr>
                <w:b/>
                <w:snapToGrid w:val="0"/>
                <w:color w:val="000000"/>
                <w:sz w:val="16"/>
                <w:lang w:eastAsia="es-ES"/>
              </w:rPr>
              <w:t>Nº</w:t>
            </w:r>
          </w:p>
        </w:tc>
        <w:tc>
          <w:tcPr>
            <w:tcW w:w="1258" w:type="dxa"/>
            <w:tcBorders>
              <w:top w:val="single" w:sz="2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  <w:vAlign w:val="center"/>
          </w:tcPr>
          <w:p w14:paraId="742DE585" w14:textId="77777777" w:rsidR="007D61C8" w:rsidRDefault="009D61F4">
            <w:pPr>
              <w:spacing w:before="20"/>
              <w:jc w:val="center"/>
              <w:rPr>
                <w:b/>
                <w:snapToGrid w:val="0"/>
                <w:color w:val="000000"/>
                <w:sz w:val="16"/>
                <w:lang w:eastAsia="es-ES"/>
              </w:rPr>
            </w:pPr>
            <w:r>
              <w:rPr>
                <w:b/>
                <w:snapToGrid w:val="0"/>
                <w:color w:val="000000"/>
                <w:sz w:val="16"/>
                <w:lang w:eastAsia="es-ES"/>
              </w:rPr>
              <w:t>FECHA</w:t>
            </w:r>
          </w:p>
        </w:tc>
        <w:tc>
          <w:tcPr>
            <w:tcW w:w="3771" w:type="dxa"/>
            <w:tcBorders>
              <w:top w:val="single" w:sz="2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  <w:vAlign w:val="center"/>
          </w:tcPr>
          <w:p w14:paraId="1FCB200C" w14:textId="77777777" w:rsidR="007D61C8" w:rsidRDefault="009D61F4">
            <w:pPr>
              <w:spacing w:before="20"/>
              <w:jc w:val="center"/>
              <w:rPr>
                <w:b/>
                <w:snapToGrid w:val="0"/>
                <w:color w:val="000000"/>
                <w:sz w:val="16"/>
                <w:lang w:eastAsia="es-ES"/>
              </w:rPr>
            </w:pPr>
            <w:r>
              <w:rPr>
                <w:b/>
                <w:snapToGrid w:val="0"/>
                <w:color w:val="000000"/>
                <w:sz w:val="16"/>
                <w:lang w:eastAsia="es-ES"/>
              </w:rPr>
              <w:t>MODIFICACIONES</w:t>
            </w:r>
          </w:p>
        </w:tc>
        <w:tc>
          <w:tcPr>
            <w:tcW w:w="1276" w:type="dxa"/>
            <w:tcBorders>
              <w:top w:val="single" w:sz="2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  <w:vAlign w:val="center"/>
          </w:tcPr>
          <w:p w14:paraId="4E99223B" w14:textId="77777777" w:rsidR="007D61C8" w:rsidRDefault="009D61F4">
            <w:pPr>
              <w:spacing w:before="20"/>
              <w:jc w:val="center"/>
              <w:rPr>
                <w:b/>
                <w:snapToGrid w:val="0"/>
                <w:color w:val="000000"/>
                <w:sz w:val="16"/>
                <w:lang w:eastAsia="es-ES"/>
              </w:rPr>
            </w:pPr>
            <w:r>
              <w:rPr>
                <w:b/>
                <w:snapToGrid w:val="0"/>
                <w:color w:val="000000"/>
                <w:sz w:val="16"/>
                <w:lang w:eastAsia="es-ES"/>
              </w:rPr>
              <w:t>POR</w:t>
            </w:r>
          </w:p>
        </w:tc>
        <w:tc>
          <w:tcPr>
            <w:tcW w:w="1248" w:type="dxa"/>
            <w:tcBorders>
              <w:top w:val="single" w:sz="2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  <w:vAlign w:val="center"/>
          </w:tcPr>
          <w:p w14:paraId="63C32246" w14:textId="77777777" w:rsidR="007D61C8" w:rsidRDefault="009D61F4">
            <w:pPr>
              <w:spacing w:before="20"/>
              <w:jc w:val="center"/>
              <w:rPr>
                <w:b/>
                <w:snapToGrid w:val="0"/>
                <w:color w:val="000000"/>
                <w:sz w:val="16"/>
                <w:lang w:eastAsia="es-ES"/>
              </w:rPr>
            </w:pPr>
            <w:r>
              <w:rPr>
                <w:b/>
                <w:snapToGrid w:val="0"/>
                <w:color w:val="000000"/>
                <w:sz w:val="16"/>
                <w:lang w:eastAsia="es-ES"/>
              </w:rPr>
              <w:t>REV</w:t>
            </w:r>
          </w:p>
        </w:tc>
        <w:tc>
          <w:tcPr>
            <w:tcW w:w="1587" w:type="dxa"/>
            <w:gridSpan w:val="2"/>
            <w:tcBorders>
              <w:top w:val="single" w:sz="2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  <w:vAlign w:val="center"/>
          </w:tcPr>
          <w:p w14:paraId="5006C666" w14:textId="77777777" w:rsidR="007D61C8" w:rsidRDefault="009D61F4">
            <w:pPr>
              <w:spacing w:before="20"/>
              <w:jc w:val="center"/>
              <w:rPr>
                <w:b/>
                <w:snapToGrid w:val="0"/>
                <w:color w:val="000000"/>
                <w:sz w:val="16"/>
                <w:lang w:eastAsia="es-ES"/>
              </w:rPr>
            </w:pPr>
            <w:r>
              <w:rPr>
                <w:b/>
                <w:snapToGrid w:val="0"/>
                <w:color w:val="000000"/>
                <w:sz w:val="16"/>
                <w:lang w:eastAsia="es-ES"/>
              </w:rPr>
              <w:t>APROBADO</w:t>
            </w:r>
          </w:p>
        </w:tc>
      </w:tr>
      <w:tr w:rsidR="007D61C8" w14:paraId="1637138B" w14:textId="77777777">
        <w:trPr>
          <w:cantSplit/>
          <w:jc w:val="center"/>
        </w:trPr>
        <w:tc>
          <w:tcPr>
            <w:tcW w:w="857" w:type="dxa"/>
            <w:tcBorders>
              <w:top w:val="single" w:sz="12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31015238" w14:textId="77777777" w:rsidR="007D61C8" w:rsidRDefault="009D61F4">
            <w:pPr>
              <w:spacing w:before="20" w:after="20"/>
              <w:rPr>
                <w:snapToGrid w:val="0"/>
                <w:color w:val="000000"/>
                <w:sz w:val="16"/>
                <w:lang w:eastAsia="es-ES"/>
              </w:rPr>
            </w:pPr>
            <w:r>
              <w:rPr>
                <w:snapToGrid w:val="0"/>
                <w:color w:val="000000"/>
                <w:sz w:val="16"/>
                <w:lang w:eastAsia="es-ES"/>
              </w:rPr>
              <w:t>Preparó</w:t>
            </w:r>
          </w:p>
        </w:tc>
        <w:tc>
          <w:tcPr>
            <w:tcW w:w="1258" w:type="dxa"/>
            <w:tcBorders>
              <w:top w:val="single" w:sz="12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  <w:vAlign w:val="center"/>
          </w:tcPr>
          <w:p w14:paraId="1ABBF321" w14:textId="77777777" w:rsidR="007D61C8" w:rsidRDefault="009D61F4">
            <w:pPr>
              <w:spacing w:before="20" w:after="20"/>
              <w:rPr>
                <w:snapToGrid w:val="0"/>
                <w:color w:val="000000"/>
                <w:sz w:val="16"/>
                <w:lang w:eastAsia="es-ES"/>
              </w:rPr>
            </w:pPr>
            <w:r>
              <w:rPr>
                <w:snapToGrid w:val="0"/>
                <w:color w:val="000000"/>
                <w:sz w:val="16"/>
                <w:lang w:eastAsia="es-ES"/>
              </w:rPr>
              <w:t>IM3</w:t>
            </w:r>
          </w:p>
        </w:tc>
        <w:tc>
          <w:tcPr>
            <w:tcW w:w="6302" w:type="dxa"/>
            <w:gridSpan w:val="4"/>
            <w:vMerge w:val="restart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  <w:vAlign w:val="center"/>
          </w:tcPr>
          <w:p w14:paraId="376B0916" w14:textId="77777777" w:rsidR="007D61C8" w:rsidRDefault="007D61C8">
            <w:pPr>
              <w:spacing w:before="20" w:after="20"/>
              <w:jc w:val="center"/>
              <w:rPr>
                <w:sz w:val="32"/>
                <w:szCs w:val="32"/>
                <w:lang w:eastAsia="es-ES"/>
              </w:rPr>
            </w:pPr>
          </w:p>
        </w:tc>
        <w:tc>
          <w:tcPr>
            <w:tcW w:w="1594" w:type="dxa"/>
            <w:gridSpan w:val="2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  <w:vAlign w:val="center"/>
          </w:tcPr>
          <w:p w14:paraId="20487181" w14:textId="77777777" w:rsidR="007D61C8" w:rsidRDefault="009D61F4">
            <w:pPr>
              <w:spacing w:before="20" w:after="20"/>
              <w:jc w:val="center"/>
              <w:rPr>
                <w:b/>
                <w:snapToGrid w:val="0"/>
                <w:color w:val="000000"/>
                <w:sz w:val="16"/>
                <w:lang w:eastAsia="es-ES"/>
              </w:rPr>
            </w:pPr>
            <w:r>
              <w:rPr>
                <w:b/>
                <w:snapToGrid w:val="0"/>
                <w:color w:val="000000"/>
                <w:sz w:val="16"/>
                <w:lang w:eastAsia="es-ES"/>
              </w:rPr>
              <w:t>FECHA:</w:t>
            </w:r>
          </w:p>
        </w:tc>
      </w:tr>
      <w:tr w:rsidR="007D61C8" w14:paraId="309254CB" w14:textId="77777777">
        <w:trPr>
          <w:cantSplit/>
          <w:jc w:val="center"/>
        </w:trPr>
        <w:tc>
          <w:tcPr>
            <w:tcW w:w="857" w:type="dxa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59F57F61" w14:textId="77777777" w:rsidR="007D61C8" w:rsidRDefault="009D61F4">
            <w:pPr>
              <w:spacing w:before="20" w:after="20"/>
              <w:rPr>
                <w:snapToGrid w:val="0"/>
                <w:color w:val="000000"/>
                <w:sz w:val="16"/>
                <w:lang w:eastAsia="es-ES"/>
              </w:rPr>
            </w:pPr>
            <w:r>
              <w:rPr>
                <w:snapToGrid w:val="0"/>
                <w:color w:val="000000"/>
                <w:sz w:val="16"/>
                <w:lang w:eastAsia="es-ES"/>
              </w:rPr>
              <w:t>Revisó</w:t>
            </w:r>
          </w:p>
        </w:tc>
        <w:tc>
          <w:tcPr>
            <w:tcW w:w="125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  <w:vAlign w:val="center"/>
          </w:tcPr>
          <w:p w14:paraId="3A249BCF" w14:textId="77777777" w:rsidR="007D61C8" w:rsidRDefault="009D61F4">
            <w:pPr>
              <w:spacing w:before="20" w:after="20"/>
              <w:rPr>
                <w:snapToGrid w:val="0"/>
                <w:color w:val="000000"/>
                <w:sz w:val="16"/>
                <w:lang w:eastAsia="es-ES"/>
              </w:rPr>
            </w:pPr>
            <w:r>
              <w:rPr>
                <w:snapToGrid w:val="0"/>
                <w:color w:val="000000"/>
                <w:sz w:val="16"/>
                <w:lang w:eastAsia="es-ES"/>
              </w:rPr>
              <w:t>IM3</w:t>
            </w:r>
          </w:p>
        </w:tc>
        <w:tc>
          <w:tcPr>
            <w:tcW w:w="6302" w:type="dxa"/>
            <w:gridSpan w:val="4"/>
            <w:vMerge/>
            <w:tcBorders>
              <w:left w:val="single" w:sz="12" w:space="0" w:color="auto"/>
              <w:right w:val="single" w:sz="12" w:space="0" w:color="auto"/>
            </w:tcBorders>
            <w:vAlign w:val="center"/>
          </w:tcPr>
          <w:p w14:paraId="297A196F" w14:textId="77777777" w:rsidR="007D61C8" w:rsidRDefault="007D61C8">
            <w:pPr>
              <w:spacing w:before="20" w:after="20"/>
              <w:jc w:val="center"/>
              <w:rPr>
                <w:snapToGrid w:val="0"/>
                <w:lang w:eastAsia="es-ES"/>
              </w:rPr>
            </w:pPr>
          </w:p>
        </w:tc>
        <w:tc>
          <w:tcPr>
            <w:tcW w:w="1594" w:type="dxa"/>
            <w:gridSpan w:val="2"/>
            <w:tcBorders>
              <w:left w:val="single" w:sz="12" w:space="0" w:color="auto"/>
              <w:right w:val="single" w:sz="12" w:space="0" w:color="auto"/>
            </w:tcBorders>
            <w:vAlign w:val="center"/>
          </w:tcPr>
          <w:p w14:paraId="4C2E8ADE" w14:textId="51A7FD24" w:rsidR="007D61C8" w:rsidRDefault="002A1E6F">
            <w:pPr>
              <w:spacing w:before="20" w:after="20"/>
              <w:jc w:val="center"/>
              <w:rPr>
                <w:b/>
                <w:snapToGrid w:val="0"/>
                <w:color w:val="000000"/>
                <w:sz w:val="16"/>
                <w:lang w:eastAsia="es-ES"/>
              </w:rPr>
            </w:pPr>
            <w:r>
              <w:rPr>
                <w:b/>
                <w:snapToGrid w:val="0"/>
                <w:sz w:val="16"/>
                <w:lang w:eastAsia="es-ES"/>
              </w:rPr>
              <w:t>20</w:t>
            </w:r>
            <w:r w:rsidR="009D61F4">
              <w:rPr>
                <w:b/>
                <w:snapToGrid w:val="0"/>
                <w:sz w:val="16"/>
                <w:lang w:eastAsia="es-ES"/>
              </w:rPr>
              <w:t>-0</w:t>
            </w:r>
            <w:r>
              <w:rPr>
                <w:b/>
                <w:snapToGrid w:val="0"/>
                <w:sz w:val="16"/>
                <w:lang w:eastAsia="es-ES"/>
              </w:rPr>
              <w:t>1</w:t>
            </w:r>
            <w:r w:rsidR="009D61F4">
              <w:rPr>
                <w:b/>
                <w:snapToGrid w:val="0"/>
                <w:sz w:val="16"/>
                <w:lang w:eastAsia="es-ES"/>
              </w:rPr>
              <w:t>-202</w:t>
            </w:r>
            <w:r>
              <w:rPr>
                <w:b/>
                <w:snapToGrid w:val="0"/>
                <w:sz w:val="16"/>
                <w:lang w:eastAsia="es-ES"/>
              </w:rPr>
              <w:t>2</w:t>
            </w:r>
          </w:p>
        </w:tc>
      </w:tr>
      <w:tr w:rsidR="007D61C8" w14:paraId="7254485F" w14:textId="77777777">
        <w:trPr>
          <w:cantSplit/>
          <w:jc w:val="center"/>
        </w:trPr>
        <w:tc>
          <w:tcPr>
            <w:tcW w:w="857" w:type="dxa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78CBCA08" w14:textId="77777777" w:rsidR="007D61C8" w:rsidRDefault="009D61F4">
            <w:pPr>
              <w:spacing w:before="20" w:after="20"/>
              <w:rPr>
                <w:snapToGrid w:val="0"/>
                <w:color w:val="000000"/>
                <w:sz w:val="16"/>
                <w:lang w:eastAsia="es-ES"/>
              </w:rPr>
            </w:pPr>
            <w:r>
              <w:rPr>
                <w:snapToGrid w:val="0"/>
                <w:color w:val="000000"/>
                <w:sz w:val="16"/>
                <w:lang w:eastAsia="es-ES"/>
              </w:rPr>
              <w:t>Escribió</w:t>
            </w:r>
          </w:p>
        </w:tc>
        <w:tc>
          <w:tcPr>
            <w:tcW w:w="125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  <w:vAlign w:val="center"/>
          </w:tcPr>
          <w:p w14:paraId="3D129063" w14:textId="77777777" w:rsidR="007D61C8" w:rsidRDefault="009D61F4">
            <w:pPr>
              <w:spacing w:before="20" w:after="20"/>
              <w:rPr>
                <w:snapToGrid w:val="0"/>
                <w:color w:val="000000"/>
                <w:sz w:val="16"/>
                <w:lang w:eastAsia="es-ES"/>
              </w:rPr>
            </w:pPr>
            <w:r>
              <w:rPr>
                <w:snapToGrid w:val="0"/>
                <w:color w:val="000000"/>
                <w:sz w:val="16"/>
                <w:lang w:eastAsia="es-ES"/>
              </w:rPr>
              <w:t>IM3</w:t>
            </w:r>
          </w:p>
        </w:tc>
        <w:tc>
          <w:tcPr>
            <w:tcW w:w="6302" w:type="dxa"/>
            <w:gridSpan w:val="4"/>
            <w:vMerge/>
            <w:tcBorders>
              <w:left w:val="single" w:sz="12" w:space="0" w:color="auto"/>
              <w:bottom w:val="single" w:sz="4" w:space="0" w:color="auto"/>
              <w:right w:val="single" w:sz="12" w:space="0" w:color="auto"/>
            </w:tcBorders>
            <w:vAlign w:val="center"/>
          </w:tcPr>
          <w:p w14:paraId="0C3A0CFF" w14:textId="77777777" w:rsidR="007D61C8" w:rsidRDefault="007D61C8">
            <w:pPr>
              <w:spacing w:before="20" w:after="20"/>
              <w:jc w:val="center"/>
              <w:rPr>
                <w:snapToGrid w:val="0"/>
                <w:lang w:eastAsia="es-ES"/>
              </w:rPr>
            </w:pPr>
          </w:p>
        </w:tc>
        <w:tc>
          <w:tcPr>
            <w:tcW w:w="1594" w:type="dxa"/>
            <w:gridSpan w:val="2"/>
            <w:tcBorders>
              <w:left w:val="single" w:sz="12" w:space="0" w:color="auto"/>
              <w:bottom w:val="single" w:sz="4" w:space="0" w:color="auto"/>
              <w:right w:val="single" w:sz="12" w:space="0" w:color="auto"/>
            </w:tcBorders>
            <w:vAlign w:val="center"/>
          </w:tcPr>
          <w:p w14:paraId="2A113CC0" w14:textId="6B839F79" w:rsidR="007D61C8" w:rsidRDefault="009D61F4">
            <w:pPr>
              <w:spacing w:before="20" w:after="20"/>
              <w:rPr>
                <w:b/>
                <w:snapToGrid w:val="0"/>
                <w:color w:val="000000"/>
                <w:lang w:eastAsia="es-ES"/>
              </w:rPr>
            </w:pPr>
            <w:r>
              <w:rPr>
                <w:b/>
                <w:snapToGrid w:val="0"/>
                <w:color w:val="000000"/>
                <w:lang w:eastAsia="es-ES"/>
              </w:rPr>
              <w:t xml:space="preserve">HOJA 1 DE </w:t>
            </w:r>
            <w:r w:rsidR="00B20F7C">
              <w:rPr>
                <w:b/>
                <w:snapToGrid w:val="0"/>
                <w:color w:val="000000"/>
                <w:lang w:eastAsia="es-ES"/>
              </w:rPr>
              <w:t>5</w:t>
            </w:r>
          </w:p>
        </w:tc>
      </w:tr>
      <w:tr w:rsidR="007D61C8" w14:paraId="40699DC5" w14:textId="77777777">
        <w:trPr>
          <w:cantSplit/>
          <w:trHeight w:val="376"/>
          <w:jc w:val="center"/>
        </w:trPr>
        <w:tc>
          <w:tcPr>
            <w:tcW w:w="857" w:type="dxa"/>
            <w:tcBorders>
              <w:top w:val="single" w:sz="6" w:space="0" w:color="auto"/>
              <w:left w:val="single" w:sz="12" w:space="0" w:color="auto"/>
              <w:bottom w:val="single" w:sz="12" w:space="0" w:color="auto"/>
              <w:right w:val="single" w:sz="6" w:space="0" w:color="auto"/>
            </w:tcBorders>
            <w:vAlign w:val="center"/>
          </w:tcPr>
          <w:p w14:paraId="26694E50" w14:textId="77777777" w:rsidR="007D61C8" w:rsidRDefault="009D61F4">
            <w:pPr>
              <w:spacing w:before="20" w:after="20"/>
              <w:rPr>
                <w:snapToGrid w:val="0"/>
                <w:color w:val="000000"/>
                <w:sz w:val="16"/>
                <w:lang w:eastAsia="es-ES"/>
              </w:rPr>
            </w:pPr>
            <w:r>
              <w:rPr>
                <w:snapToGrid w:val="0"/>
                <w:color w:val="000000"/>
                <w:sz w:val="16"/>
                <w:lang w:eastAsia="es-ES"/>
              </w:rPr>
              <w:t>Aprobó</w:t>
            </w:r>
          </w:p>
        </w:tc>
        <w:tc>
          <w:tcPr>
            <w:tcW w:w="1258" w:type="dxa"/>
            <w:tcBorders>
              <w:top w:val="single" w:sz="6" w:space="0" w:color="auto"/>
              <w:left w:val="single" w:sz="6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14:paraId="30EE18D2" w14:textId="77777777" w:rsidR="007D61C8" w:rsidRDefault="007D61C8">
            <w:pPr>
              <w:spacing w:before="20" w:after="20"/>
              <w:rPr>
                <w:snapToGrid w:val="0"/>
                <w:color w:val="000000"/>
                <w:sz w:val="16"/>
                <w:lang w:eastAsia="es-ES"/>
              </w:rPr>
            </w:pPr>
          </w:p>
        </w:tc>
        <w:tc>
          <w:tcPr>
            <w:tcW w:w="6302" w:type="dxa"/>
            <w:gridSpan w:val="4"/>
            <w:vMerge/>
            <w:tcBorders>
              <w:top w:val="single" w:sz="4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14:paraId="393B0E40" w14:textId="77777777" w:rsidR="007D61C8" w:rsidRDefault="007D61C8">
            <w:pPr>
              <w:spacing w:before="20" w:after="20"/>
              <w:jc w:val="center"/>
              <w:rPr>
                <w:snapToGrid w:val="0"/>
                <w:lang w:eastAsia="es-ES"/>
              </w:rPr>
            </w:pPr>
          </w:p>
        </w:tc>
        <w:tc>
          <w:tcPr>
            <w:tcW w:w="1594" w:type="dxa"/>
            <w:gridSpan w:val="2"/>
            <w:tcBorders>
              <w:top w:val="single" w:sz="4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14:paraId="299E7E8D" w14:textId="77777777" w:rsidR="007D61C8" w:rsidRDefault="007D61C8">
            <w:pPr>
              <w:spacing w:before="20" w:after="20"/>
              <w:jc w:val="center"/>
              <w:rPr>
                <w:b/>
                <w:snapToGrid w:val="0"/>
                <w:color w:val="000000"/>
                <w:lang w:eastAsia="es-ES"/>
              </w:rPr>
            </w:pPr>
          </w:p>
        </w:tc>
      </w:tr>
    </w:tbl>
    <w:p w14:paraId="2ED67166" w14:textId="77777777" w:rsidR="007D61C8" w:rsidRDefault="007D61C8">
      <w:pPr>
        <w:tabs>
          <w:tab w:val="left" w:pos="720"/>
        </w:tabs>
        <w:suppressAutoHyphens/>
        <w:jc w:val="center"/>
        <w:rPr>
          <w:b/>
          <w:sz w:val="36"/>
          <w:szCs w:val="36"/>
        </w:rPr>
      </w:pPr>
    </w:p>
    <w:p w14:paraId="73C91FEE" w14:textId="5C349FD2" w:rsidR="007D61C8" w:rsidRDefault="007D61C8">
      <w:pPr>
        <w:tabs>
          <w:tab w:val="left" w:pos="720"/>
        </w:tabs>
        <w:suppressAutoHyphens/>
        <w:jc w:val="center"/>
        <w:rPr>
          <w:b/>
          <w:sz w:val="36"/>
          <w:szCs w:val="36"/>
        </w:rPr>
      </w:pPr>
    </w:p>
    <w:p w14:paraId="482B014C" w14:textId="005A90CA" w:rsidR="00606D53" w:rsidRPr="00606D53" w:rsidRDefault="00606D53" w:rsidP="00606D53">
      <w:pPr>
        <w:pStyle w:val="Ttulo2"/>
        <w:numPr>
          <w:ilvl w:val="0"/>
          <w:numId w:val="43"/>
        </w:numPr>
        <w:tabs>
          <w:tab w:val="left" w:pos="395"/>
          <w:tab w:val="left" w:pos="643"/>
        </w:tabs>
        <w:ind w:left="643" w:hanging="360"/>
        <w:jc w:val="both"/>
        <w:rPr>
          <w:rFonts w:ascii="Arial" w:hAnsi="Arial" w:cs="Arial"/>
          <w:sz w:val="32"/>
          <w:szCs w:val="32"/>
        </w:rPr>
      </w:pPr>
      <w:bookmarkStart w:id="0" w:name="_Toc81317170"/>
      <w:bookmarkStart w:id="1" w:name="_Toc183424251"/>
      <w:bookmarkStart w:id="2" w:name="_Toc499050813"/>
      <w:bookmarkStart w:id="3" w:name="_Toc500750515"/>
      <w:bookmarkStart w:id="4" w:name="_Toc82014455"/>
      <w:r w:rsidRPr="00606D53">
        <w:rPr>
          <w:rFonts w:ascii="Arial" w:hAnsi="Arial" w:cs="Arial"/>
          <w:sz w:val="32"/>
          <w:szCs w:val="32"/>
        </w:rPr>
        <w:t>INFORMACION ADICIONAL DE</w:t>
      </w:r>
      <w:r w:rsidRPr="00606D53">
        <w:rPr>
          <w:rFonts w:ascii="Arial" w:hAnsi="Arial" w:cs="Arial"/>
          <w:spacing w:val="-1"/>
          <w:sz w:val="32"/>
          <w:szCs w:val="32"/>
        </w:rPr>
        <w:t xml:space="preserve"> </w:t>
      </w:r>
      <w:r w:rsidR="00053C1F">
        <w:rPr>
          <w:rFonts w:ascii="Arial" w:hAnsi="Arial" w:cs="Arial"/>
          <w:sz w:val="32"/>
          <w:szCs w:val="32"/>
        </w:rPr>
        <w:t>GRUPO SAESA</w:t>
      </w:r>
    </w:p>
    <w:p w14:paraId="34DD9D99" w14:textId="77777777" w:rsidR="00606D53" w:rsidRDefault="00606D53" w:rsidP="00606D53">
      <w:pPr>
        <w:spacing w:before="118"/>
        <w:ind w:left="992"/>
        <w:rPr>
          <w:b/>
        </w:rPr>
      </w:pPr>
      <w:r>
        <w:rPr>
          <w:b/>
          <w:sz w:val="22"/>
          <w:u w:val="thick"/>
        </w:rPr>
        <w:t>Los relés de protecciones deberán considerar funciones de control, que a continuación se</w:t>
      </w:r>
      <w:r>
        <w:rPr>
          <w:b/>
          <w:sz w:val="22"/>
        </w:rPr>
        <w:t xml:space="preserve"> </w:t>
      </w:r>
      <w:r>
        <w:rPr>
          <w:b/>
          <w:sz w:val="22"/>
          <w:u w:val="thick"/>
        </w:rPr>
        <w:t>indican:</w:t>
      </w:r>
    </w:p>
    <w:p w14:paraId="34F3BA05" w14:textId="77777777" w:rsidR="00606D53" w:rsidRDefault="00606D53" w:rsidP="00606D53">
      <w:pPr>
        <w:pStyle w:val="Textoindependiente"/>
        <w:rPr>
          <w:b/>
        </w:rPr>
      </w:pPr>
    </w:p>
    <w:p w14:paraId="05341794" w14:textId="77777777" w:rsidR="00606D53" w:rsidRDefault="00606D53" w:rsidP="00606D53">
      <w:pPr>
        <w:pStyle w:val="Textoindependiente"/>
        <w:spacing w:before="8"/>
        <w:rPr>
          <w:b/>
        </w:rPr>
      </w:pPr>
    </w:p>
    <w:p w14:paraId="3A79405D" w14:textId="77777777" w:rsidR="00606D53" w:rsidRDefault="00606D53" w:rsidP="00606D53">
      <w:pPr>
        <w:pStyle w:val="Prrafodelista"/>
        <w:widowControl w:val="0"/>
        <w:numPr>
          <w:ilvl w:val="1"/>
          <w:numId w:val="43"/>
        </w:numPr>
        <w:tabs>
          <w:tab w:val="left" w:pos="1194"/>
        </w:tabs>
        <w:autoSpaceDE w:val="0"/>
        <w:autoSpaceDN w:val="0"/>
        <w:spacing w:line="240" w:lineRule="auto"/>
        <w:jc w:val="both"/>
      </w:pPr>
      <w:r>
        <w:rPr>
          <w:sz w:val="22"/>
        </w:rPr>
        <w:t>General</w:t>
      </w:r>
    </w:p>
    <w:p w14:paraId="58A70115" w14:textId="77777777" w:rsidR="00606D53" w:rsidRDefault="00606D53" w:rsidP="00606D53">
      <w:pPr>
        <w:pStyle w:val="Prrafodelista"/>
        <w:widowControl w:val="0"/>
        <w:numPr>
          <w:ilvl w:val="0"/>
          <w:numId w:val="42"/>
        </w:numPr>
        <w:tabs>
          <w:tab w:val="left" w:pos="834"/>
        </w:tabs>
        <w:autoSpaceDE w:val="0"/>
        <w:autoSpaceDN w:val="0"/>
        <w:spacing w:before="124" w:line="237" w:lineRule="auto"/>
        <w:ind w:left="833" w:right="113"/>
      </w:pPr>
      <w:r>
        <w:rPr>
          <w:sz w:val="22"/>
        </w:rPr>
        <w:t>Los relés deben incorporar funciones de control aptas para operación desde el relé y desde el sistema de control</w:t>
      </w:r>
      <w:r>
        <w:rPr>
          <w:spacing w:val="-2"/>
          <w:sz w:val="22"/>
        </w:rPr>
        <w:t xml:space="preserve"> </w:t>
      </w:r>
      <w:r>
        <w:rPr>
          <w:sz w:val="22"/>
        </w:rPr>
        <w:t>superior</w:t>
      </w:r>
    </w:p>
    <w:p w14:paraId="19E15F8B" w14:textId="77777777" w:rsidR="00606D53" w:rsidRDefault="00606D53" w:rsidP="00606D53">
      <w:pPr>
        <w:pStyle w:val="Prrafodelista"/>
        <w:widowControl w:val="0"/>
        <w:numPr>
          <w:ilvl w:val="0"/>
          <w:numId w:val="42"/>
        </w:numPr>
        <w:tabs>
          <w:tab w:val="left" w:pos="834"/>
        </w:tabs>
        <w:autoSpaceDE w:val="0"/>
        <w:autoSpaceDN w:val="0"/>
        <w:spacing w:before="121" w:line="240" w:lineRule="auto"/>
        <w:ind w:left="833" w:right="109"/>
      </w:pPr>
      <w:r>
        <w:rPr>
          <w:sz w:val="22"/>
        </w:rPr>
        <w:t>En el caso de la falla de la función de control del relé (por causas internas o externas), o de la comunicación con un sistema SCADA o con otros relés, la función de protección debe permanecer</w:t>
      </w:r>
      <w:r>
        <w:rPr>
          <w:spacing w:val="-1"/>
          <w:sz w:val="22"/>
        </w:rPr>
        <w:t xml:space="preserve"> </w:t>
      </w:r>
      <w:r>
        <w:rPr>
          <w:sz w:val="22"/>
        </w:rPr>
        <w:t>intacta.</w:t>
      </w:r>
    </w:p>
    <w:p w14:paraId="761B13F6" w14:textId="77777777" w:rsidR="00606D53" w:rsidRDefault="00606D53" w:rsidP="00606D53">
      <w:pPr>
        <w:pStyle w:val="Prrafodelista"/>
        <w:widowControl w:val="0"/>
        <w:numPr>
          <w:ilvl w:val="0"/>
          <w:numId w:val="42"/>
        </w:numPr>
        <w:tabs>
          <w:tab w:val="left" w:pos="834"/>
        </w:tabs>
        <w:autoSpaceDE w:val="0"/>
        <w:autoSpaceDN w:val="0"/>
        <w:spacing w:before="118" w:line="240" w:lineRule="auto"/>
        <w:ind w:right="109"/>
      </w:pPr>
      <w:r>
        <w:rPr>
          <w:sz w:val="22"/>
        </w:rPr>
        <w:t xml:space="preserve">Debe incluir la posibilidad </w:t>
      </w:r>
      <w:r>
        <w:rPr>
          <w:b/>
          <w:sz w:val="22"/>
          <w:u w:val="thick"/>
        </w:rPr>
        <w:t>operación directa</w:t>
      </w:r>
      <w:r>
        <w:rPr>
          <w:b/>
          <w:sz w:val="22"/>
        </w:rPr>
        <w:t xml:space="preserve"> </w:t>
      </w:r>
      <w:r>
        <w:rPr>
          <w:sz w:val="22"/>
        </w:rPr>
        <w:t>de los elementos asociados, mediante mímicos de control, botoneras, etc. La operación NO debe realizarse a través de menús desplegables( navegación en programas). Se reitera que la operación debe ser de forma directa una vez habilitado el relé mediante una password, llave de bloqueo u otro sistema. Además debe existir una indicación que permita visualizar de manera directa el estado del elemento a operar.</w:t>
      </w:r>
    </w:p>
    <w:p w14:paraId="07D9B49D" w14:textId="77777777" w:rsidR="00606D53" w:rsidRDefault="00606D53" w:rsidP="00606D53">
      <w:pPr>
        <w:pStyle w:val="Prrafodelista"/>
        <w:widowControl w:val="0"/>
        <w:numPr>
          <w:ilvl w:val="0"/>
          <w:numId w:val="42"/>
        </w:numPr>
        <w:tabs>
          <w:tab w:val="left" w:pos="834"/>
        </w:tabs>
        <w:autoSpaceDE w:val="0"/>
        <w:autoSpaceDN w:val="0"/>
        <w:spacing w:before="118" w:line="240" w:lineRule="auto"/>
        <w:ind w:left="833" w:right="108"/>
      </w:pPr>
      <w:r>
        <w:rPr>
          <w:sz w:val="22"/>
        </w:rPr>
        <w:t>Para el control de interruptores, se deberá considerar que los circuitos de apertura y cierre son independientes, en consecuencia los contactos Abrir-Cerrar no deben poseer punto común. Las órdenes de apertura (trip) como de cierre por reconexión deben ser emitidas por salidas independientes de los comandos de operación Abrir y Cerrar</w:t>
      </w:r>
      <w:r>
        <w:rPr>
          <w:spacing w:val="-6"/>
          <w:sz w:val="22"/>
        </w:rPr>
        <w:t xml:space="preserve"> </w:t>
      </w:r>
      <w:r>
        <w:rPr>
          <w:sz w:val="22"/>
        </w:rPr>
        <w:t>respectivamente.</w:t>
      </w:r>
    </w:p>
    <w:p w14:paraId="45F2A268" w14:textId="77777777" w:rsidR="00606D53" w:rsidRDefault="00606D53" w:rsidP="00606D53">
      <w:pPr>
        <w:pStyle w:val="Textoindependiente"/>
        <w:rPr>
          <w:sz w:val="24"/>
        </w:rPr>
      </w:pPr>
    </w:p>
    <w:p w14:paraId="084D528A" w14:textId="77777777" w:rsidR="00606D53" w:rsidRDefault="00606D53" w:rsidP="00606D53">
      <w:pPr>
        <w:pStyle w:val="Prrafodelista"/>
        <w:widowControl w:val="0"/>
        <w:numPr>
          <w:ilvl w:val="1"/>
          <w:numId w:val="43"/>
        </w:numPr>
        <w:tabs>
          <w:tab w:val="left" w:pos="1195"/>
        </w:tabs>
        <w:autoSpaceDE w:val="0"/>
        <w:autoSpaceDN w:val="0"/>
        <w:spacing w:before="216" w:line="240" w:lineRule="auto"/>
        <w:ind w:left="1194" w:hanging="722"/>
        <w:jc w:val="both"/>
      </w:pPr>
      <w:r>
        <w:rPr>
          <w:sz w:val="22"/>
        </w:rPr>
        <w:t>Señales de Control y</w:t>
      </w:r>
      <w:r>
        <w:rPr>
          <w:spacing w:val="-3"/>
          <w:sz w:val="22"/>
        </w:rPr>
        <w:t xml:space="preserve"> </w:t>
      </w:r>
      <w:r>
        <w:rPr>
          <w:sz w:val="22"/>
        </w:rPr>
        <w:t>Protección</w:t>
      </w:r>
    </w:p>
    <w:p w14:paraId="19643B0C" w14:textId="77777777" w:rsidR="00606D53" w:rsidRDefault="00606D53" w:rsidP="00606D53">
      <w:pPr>
        <w:pStyle w:val="Textoindependiente"/>
        <w:rPr>
          <w:sz w:val="24"/>
        </w:rPr>
      </w:pPr>
    </w:p>
    <w:p w14:paraId="3539F6B4" w14:textId="77777777" w:rsidR="00606D53" w:rsidRDefault="00606D53" w:rsidP="00606D53">
      <w:pPr>
        <w:pStyle w:val="Textoindependiente"/>
        <w:spacing w:before="10"/>
        <w:rPr>
          <w:sz w:val="18"/>
        </w:rPr>
      </w:pPr>
    </w:p>
    <w:p w14:paraId="0BBA2BD7" w14:textId="77777777" w:rsidR="00606D53" w:rsidRDefault="00606D53" w:rsidP="00606D53">
      <w:pPr>
        <w:pStyle w:val="Prrafodelista"/>
        <w:widowControl w:val="0"/>
        <w:numPr>
          <w:ilvl w:val="0"/>
          <w:numId w:val="42"/>
        </w:numPr>
        <w:tabs>
          <w:tab w:val="left" w:pos="833"/>
          <w:tab w:val="left" w:pos="834"/>
        </w:tabs>
        <w:autoSpaceDE w:val="0"/>
        <w:autoSpaceDN w:val="0"/>
        <w:spacing w:line="240" w:lineRule="auto"/>
        <w:ind w:left="833" w:hanging="361"/>
        <w:jc w:val="left"/>
        <w:rPr>
          <w:b/>
        </w:rPr>
      </w:pPr>
      <w:r>
        <w:rPr>
          <w:sz w:val="22"/>
        </w:rPr>
        <w:t xml:space="preserve">Protección de Distancia: </w:t>
      </w:r>
      <w:r>
        <w:rPr>
          <w:b/>
          <w:sz w:val="22"/>
          <w:u w:val="thick"/>
        </w:rPr>
        <w:t>No se requieren funciones de</w:t>
      </w:r>
      <w:r>
        <w:rPr>
          <w:b/>
          <w:spacing w:val="-2"/>
          <w:sz w:val="22"/>
          <w:u w:val="thick"/>
        </w:rPr>
        <w:t xml:space="preserve"> </w:t>
      </w:r>
      <w:r>
        <w:rPr>
          <w:b/>
          <w:sz w:val="22"/>
          <w:u w:val="thick"/>
        </w:rPr>
        <w:t>control</w:t>
      </w:r>
    </w:p>
    <w:p w14:paraId="00307F6C" w14:textId="77777777" w:rsidR="00606D53" w:rsidRDefault="00606D53" w:rsidP="00606D53">
      <w:pPr>
        <w:pStyle w:val="Textoindependiente"/>
        <w:rPr>
          <w:b/>
        </w:rPr>
      </w:pPr>
    </w:p>
    <w:p w14:paraId="5F94FB12" w14:textId="77777777" w:rsidR="00606D53" w:rsidRDefault="00606D53" w:rsidP="00606D53">
      <w:pPr>
        <w:pStyle w:val="Textoindependiente"/>
        <w:spacing w:before="8"/>
        <w:rPr>
          <w:b/>
        </w:rPr>
      </w:pPr>
    </w:p>
    <w:p w14:paraId="7170BB27" w14:textId="4AAD1289" w:rsidR="00606D53" w:rsidRDefault="00606D53" w:rsidP="00606D53">
      <w:pPr>
        <w:pStyle w:val="Prrafodelista"/>
        <w:widowControl w:val="0"/>
        <w:numPr>
          <w:ilvl w:val="0"/>
          <w:numId w:val="42"/>
        </w:numPr>
        <w:tabs>
          <w:tab w:val="left" w:pos="833"/>
          <w:tab w:val="left" w:pos="834"/>
        </w:tabs>
        <w:autoSpaceDE w:val="0"/>
        <w:autoSpaceDN w:val="0"/>
        <w:spacing w:line="240" w:lineRule="auto"/>
        <w:ind w:left="833" w:hanging="361"/>
        <w:jc w:val="left"/>
        <w:rPr>
          <w:b/>
        </w:rPr>
      </w:pPr>
      <w:r>
        <w:rPr>
          <w:sz w:val="22"/>
        </w:rPr>
        <w:t xml:space="preserve">Protección Diferencial de </w:t>
      </w:r>
      <w:r w:rsidR="00B449A3">
        <w:rPr>
          <w:sz w:val="22"/>
        </w:rPr>
        <w:t>Transformadores:</w:t>
      </w:r>
      <w:r>
        <w:rPr>
          <w:sz w:val="22"/>
        </w:rPr>
        <w:t xml:space="preserve"> </w:t>
      </w:r>
      <w:r>
        <w:rPr>
          <w:b/>
          <w:sz w:val="22"/>
          <w:u w:val="thick"/>
        </w:rPr>
        <w:t>No se requieren funciones de</w:t>
      </w:r>
      <w:r>
        <w:rPr>
          <w:b/>
          <w:spacing w:val="-9"/>
          <w:sz w:val="22"/>
          <w:u w:val="thick"/>
        </w:rPr>
        <w:t xml:space="preserve"> </w:t>
      </w:r>
      <w:r>
        <w:rPr>
          <w:b/>
          <w:sz w:val="22"/>
          <w:u w:val="thick"/>
        </w:rPr>
        <w:t>control</w:t>
      </w:r>
    </w:p>
    <w:p w14:paraId="0CC8B8B0" w14:textId="187E2E17" w:rsidR="00606D53" w:rsidRDefault="00606D53" w:rsidP="00606D53">
      <w:pPr>
        <w:pStyle w:val="Textoindependiente"/>
        <w:spacing w:before="117"/>
        <w:ind w:left="1246"/>
      </w:pPr>
      <w:r>
        <w:t xml:space="preserve">Señales de </w:t>
      </w:r>
      <w:r w:rsidR="00B449A3">
        <w:t>Protección:</w:t>
      </w:r>
      <w:r>
        <w:t xml:space="preserve"> Entadas /</w:t>
      </w:r>
      <w:r w:rsidR="00B449A3">
        <w:t>Salidas:</w:t>
      </w:r>
      <w:r>
        <w:t xml:space="preserve"> 6 entradas / 7 salidas.</w:t>
      </w:r>
    </w:p>
    <w:p w14:paraId="0B61F29C" w14:textId="77777777" w:rsidR="00606D53" w:rsidRDefault="00606D53" w:rsidP="00606D53">
      <w:pPr>
        <w:pStyle w:val="Textoindependiente"/>
        <w:rPr>
          <w:sz w:val="24"/>
        </w:rPr>
      </w:pPr>
    </w:p>
    <w:p w14:paraId="47A506C4" w14:textId="77777777" w:rsidR="00606D53" w:rsidRDefault="00606D53" w:rsidP="00606D53">
      <w:pPr>
        <w:pStyle w:val="Textoindependiente"/>
        <w:rPr>
          <w:sz w:val="19"/>
        </w:rPr>
      </w:pPr>
    </w:p>
    <w:p w14:paraId="21015A9B" w14:textId="77777777" w:rsidR="00606D53" w:rsidRDefault="00606D53" w:rsidP="00606D53">
      <w:pPr>
        <w:pStyle w:val="Prrafodelista"/>
        <w:widowControl w:val="0"/>
        <w:numPr>
          <w:ilvl w:val="0"/>
          <w:numId w:val="42"/>
        </w:numPr>
        <w:tabs>
          <w:tab w:val="left" w:pos="831"/>
          <w:tab w:val="left" w:pos="832"/>
        </w:tabs>
        <w:autoSpaceDE w:val="0"/>
        <w:autoSpaceDN w:val="0"/>
        <w:spacing w:line="240" w:lineRule="auto"/>
        <w:ind w:left="831" w:hanging="361"/>
        <w:jc w:val="left"/>
      </w:pPr>
      <w:r>
        <w:rPr>
          <w:sz w:val="22"/>
        </w:rPr>
        <w:t>Protección Sobrecorriente</w:t>
      </w:r>
      <w:r>
        <w:rPr>
          <w:spacing w:val="-3"/>
          <w:sz w:val="22"/>
        </w:rPr>
        <w:t xml:space="preserve"> </w:t>
      </w:r>
      <w:r>
        <w:rPr>
          <w:sz w:val="22"/>
        </w:rPr>
        <w:t>Multifunción</w:t>
      </w:r>
    </w:p>
    <w:p w14:paraId="4BFDB823" w14:textId="77777777" w:rsidR="00606D53" w:rsidRDefault="00606D53" w:rsidP="00606D53">
      <w:pPr>
        <w:pStyle w:val="Textoindependiente"/>
        <w:rPr>
          <w:sz w:val="26"/>
        </w:rPr>
      </w:pPr>
    </w:p>
    <w:p w14:paraId="5F8DE9A9" w14:textId="77777777" w:rsidR="00606D53" w:rsidRDefault="00606D53" w:rsidP="00606D53">
      <w:pPr>
        <w:pStyle w:val="Prrafodelista"/>
        <w:widowControl w:val="0"/>
        <w:numPr>
          <w:ilvl w:val="2"/>
          <w:numId w:val="43"/>
        </w:numPr>
        <w:tabs>
          <w:tab w:val="left" w:pos="1431"/>
        </w:tabs>
        <w:autoSpaceDE w:val="0"/>
        <w:autoSpaceDN w:val="0"/>
        <w:spacing w:before="192" w:line="240" w:lineRule="auto"/>
        <w:ind w:hanging="185"/>
      </w:pPr>
      <w:r>
        <w:rPr>
          <w:sz w:val="22"/>
        </w:rPr>
        <w:t>Respaldo</w:t>
      </w:r>
      <w:r>
        <w:rPr>
          <w:spacing w:val="-2"/>
          <w:sz w:val="22"/>
        </w:rPr>
        <w:t xml:space="preserve"> </w:t>
      </w:r>
      <w:r>
        <w:rPr>
          <w:sz w:val="22"/>
        </w:rPr>
        <w:t>AT</w:t>
      </w:r>
    </w:p>
    <w:p w14:paraId="6249D527" w14:textId="64D4145F" w:rsidR="00606D53" w:rsidRDefault="00606D53" w:rsidP="00606D53">
      <w:pPr>
        <w:pStyle w:val="Textoindependiente"/>
        <w:spacing w:before="120"/>
        <w:ind w:left="1246"/>
      </w:pPr>
      <w:r>
        <w:t xml:space="preserve">Señales de protección y Control: Entradas / Salidas: </w:t>
      </w:r>
      <w:r w:rsidR="00B449A3">
        <w:t>32</w:t>
      </w:r>
      <w:r>
        <w:t>/</w:t>
      </w:r>
      <w:r w:rsidR="00B449A3">
        <w:t>35</w:t>
      </w:r>
    </w:p>
    <w:p w14:paraId="4583346D" w14:textId="5395F31D" w:rsidR="00606D53" w:rsidRDefault="00B449A3" w:rsidP="00606D53">
      <w:pPr>
        <w:pStyle w:val="Prrafodelista"/>
        <w:widowControl w:val="0"/>
        <w:numPr>
          <w:ilvl w:val="2"/>
          <w:numId w:val="43"/>
        </w:numPr>
        <w:tabs>
          <w:tab w:val="left" w:pos="1479"/>
        </w:tabs>
        <w:autoSpaceDE w:val="0"/>
        <w:autoSpaceDN w:val="0"/>
        <w:spacing w:before="120" w:line="240" w:lineRule="auto"/>
        <w:ind w:left="1478" w:hanging="233"/>
      </w:pPr>
      <w:r>
        <w:rPr>
          <w:sz w:val="22"/>
        </w:rPr>
        <w:t>Acople</w:t>
      </w:r>
    </w:p>
    <w:p w14:paraId="557F0BB8" w14:textId="1CA53B27" w:rsidR="00606D53" w:rsidRDefault="00606D53" w:rsidP="00606D53">
      <w:pPr>
        <w:pStyle w:val="Textoindependiente"/>
        <w:spacing w:before="119"/>
        <w:ind w:left="1246"/>
      </w:pPr>
      <w:r>
        <w:t xml:space="preserve">Señales de protección y Control: Entradas / Salidas: </w:t>
      </w:r>
      <w:r w:rsidR="00B449A3">
        <w:t>32/35</w:t>
      </w:r>
    </w:p>
    <w:p w14:paraId="05F16EAF" w14:textId="77777777" w:rsidR="00606D53" w:rsidRDefault="00606D53" w:rsidP="00606D53">
      <w:pPr>
        <w:pStyle w:val="Prrafodelista"/>
        <w:widowControl w:val="0"/>
        <w:numPr>
          <w:ilvl w:val="2"/>
          <w:numId w:val="43"/>
        </w:numPr>
        <w:tabs>
          <w:tab w:val="left" w:pos="1529"/>
        </w:tabs>
        <w:autoSpaceDE w:val="0"/>
        <w:autoSpaceDN w:val="0"/>
        <w:spacing w:before="120" w:line="240" w:lineRule="auto"/>
        <w:ind w:left="1528" w:hanging="283"/>
      </w:pPr>
      <w:r>
        <w:rPr>
          <w:sz w:val="22"/>
        </w:rPr>
        <w:t>Alimentadores</w:t>
      </w:r>
    </w:p>
    <w:p w14:paraId="1A2FE513" w14:textId="5A045C14" w:rsidR="00606D53" w:rsidRDefault="00606D53" w:rsidP="00606D53">
      <w:pPr>
        <w:pStyle w:val="Textoindependiente"/>
        <w:spacing w:before="121"/>
        <w:ind w:left="1246"/>
      </w:pPr>
      <w:r>
        <w:t xml:space="preserve">Señales de protección y Control: Entradas / Salidas: </w:t>
      </w:r>
      <w:r w:rsidR="00B449A3">
        <w:t>32/35</w:t>
      </w:r>
    </w:p>
    <w:p w14:paraId="543E4485" w14:textId="022B30A4" w:rsidR="00B449A3" w:rsidRDefault="00B449A3" w:rsidP="00B449A3">
      <w:pPr>
        <w:pStyle w:val="Prrafodelista"/>
        <w:widowControl w:val="0"/>
        <w:numPr>
          <w:ilvl w:val="2"/>
          <w:numId w:val="43"/>
        </w:numPr>
        <w:tabs>
          <w:tab w:val="left" w:pos="1529"/>
        </w:tabs>
        <w:autoSpaceDE w:val="0"/>
        <w:autoSpaceDN w:val="0"/>
        <w:spacing w:before="120" w:line="240" w:lineRule="auto"/>
        <w:ind w:left="1528" w:hanging="283"/>
      </w:pPr>
      <w:r>
        <w:rPr>
          <w:sz w:val="22"/>
        </w:rPr>
        <w:t>Interconexión</w:t>
      </w:r>
    </w:p>
    <w:p w14:paraId="73D797BA" w14:textId="77777777" w:rsidR="00B449A3" w:rsidRDefault="00B449A3" w:rsidP="00B449A3">
      <w:pPr>
        <w:pStyle w:val="Textoindependiente"/>
        <w:spacing w:before="121"/>
        <w:ind w:left="1246"/>
      </w:pPr>
      <w:r>
        <w:t>Señales de protección y Control: Entradas / Salidas: 32/35</w:t>
      </w:r>
    </w:p>
    <w:p w14:paraId="744D4ADF" w14:textId="77777777" w:rsidR="00B449A3" w:rsidRDefault="00B449A3" w:rsidP="00606D53">
      <w:pPr>
        <w:pStyle w:val="Textoindependiente"/>
        <w:spacing w:before="121"/>
        <w:ind w:left="1246"/>
      </w:pPr>
    </w:p>
    <w:p w14:paraId="78B934D6" w14:textId="77777777" w:rsidR="00606D53" w:rsidRDefault="00606D53" w:rsidP="00606D53">
      <w:pPr>
        <w:pStyle w:val="Textoindependiente"/>
        <w:spacing w:before="121"/>
        <w:ind w:left="1246"/>
      </w:pPr>
    </w:p>
    <w:bookmarkEnd w:id="4"/>
    <w:p w14:paraId="7A20CB09" w14:textId="1DFFBAD8" w:rsidR="00606D53" w:rsidRDefault="00606D53" w:rsidP="0023629C">
      <w:pPr>
        <w:pStyle w:val="Textoindependiente"/>
        <w:spacing w:before="93"/>
        <w:ind w:left="433" w:right="109" w:hanging="1"/>
      </w:pPr>
      <w:r>
        <w:lastRenderedPageBreak/>
        <w:t xml:space="preserve">La descripción de cada Entrada y Salida para los relés de sobrecorriente multifunción, se indica en el cuadro adjunto. </w:t>
      </w:r>
      <w:r w:rsidR="00B449A3">
        <w:t>Además,</w:t>
      </w:r>
      <w:r>
        <w:t xml:space="preserve"> este cuadro deberá ser completado y enviado por el proveedor en la oferta técnica</w:t>
      </w:r>
      <w:r>
        <w:rPr>
          <w:spacing w:val="-1"/>
        </w:rPr>
        <w:t xml:space="preserve"> </w:t>
      </w:r>
      <w:r>
        <w:t>correspondiente.</w:t>
      </w:r>
    </w:p>
    <w:p w14:paraId="76DB424F" w14:textId="16DA1B58" w:rsidR="00B449A3" w:rsidRDefault="00B449A3">
      <w:pPr>
        <w:spacing w:line="240" w:lineRule="auto"/>
        <w:ind w:left="0" w:firstLine="0"/>
        <w:jc w:val="left"/>
      </w:pPr>
    </w:p>
    <w:p w14:paraId="4857AB8D" w14:textId="665D1CFB" w:rsidR="00B449A3" w:rsidRDefault="00B449A3">
      <w:pPr>
        <w:spacing w:line="240" w:lineRule="auto"/>
        <w:ind w:left="0" w:firstLine="0"/>
        <w:jc w:val="left"/>
      </w:pPr>
    </w:p>
    <w:p w14:paraId="1D2DC471" w14:textId="7FD5F52B" w:rsidR="00B449A3" w:rsidRDefault="00B449A3">
      <w:pPr>
        <w:spacing w:line="240" w:lineRule="auto"/>
        <w:ind w:left="0" w:firstLine="0"/>
        <w:jc w:val="left"/>
      </w:pPr>
    </w:p>
    <w:p w14:paraId="4E2B75D2" w14:textId="7453D539" w:rsidR="00B449A3" w:rsidRDefault="00B449A3">
      <w:pPr>
        <w:spacing w:line="240" w:lineRule="auto"/>
        <w:ind w:left="0" w:firstLine="0"/>
        <w:jc w:val="left"/>
      </w:pPr>
    </w:p>
    <w:tbl>
      <w:tblPr>
        <w:tblStyle w:val="TableNormal"/>
        <w:tblpPr w:leftFromText="141" w:rightFromText="141" w:vertAnchor="page" w:horzAnchor="margin" w:tblpXSpec="center" w:tblpY="2197"/>
        <w:tblW w:w="9208" w:type="dxa"/>
        <w:tblBorders>
          <w:top w:val="single" w:sz="12" w:space="0" w:color="000000"/>
          <w:left w:val="single" w:sz="12" w:space="0" w:color="000000"/>
          <w:bottom w:val="single" w:sz="12" w:space="0" w:color="000000"/>
          <w:right w:val="single" w:sz="12" w:space="0" w:color="000000"/>
          <w:insideH w:val="single" w:sz="12" w:space="0" w:color="000000"/>
          <w:insideV w:val="single" w:sz="12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992"/>
        <w:gridCol w:w="5089"/>
        <w:gridCol w:w="1701"/>
        <w:gridCol w:w="1426"/>
      </w:tblGrid>
      <w:tr w:rsidR="00B449A3" w14:paraId="5B425F85" w14:textId="77777777" w:rsidTr="00D804A9">
        <w:trPr>
          <w:trHeight w:val="350"/>
        </w:trPr>
        <w:tc>
          <w:tcPr>
            <w:tcW w:w="9208" w:type="dxa"/>
            <w:gridSpan w:val="4"/>
            <w:tcBorders>
              <w:bottom w:val="single" w:sz="6" w:space="0" w:color="000000"/>
            </w:tcBorders>
          </w:tcPr>
          <w:p w14:paraId="6BEF6D56" w14:textId="4689E32F" w:rsidR="00B449A3" w:rsidRDefault="00B449A3" w:rsidP="00D804A9">
            <w:pPr>
              <w:pStyle w:val="TableParagraph"/>
              <w:ind w:left="3378" w:right="3228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lastRenderedPageBreak/>
              <w:t>Respaldo AT</w:t>
            </w:r>
          </w:p>
        </w:tc>
      </w:tr>
      <w:tr w:rsidR="00B449A3" w14:paraId="1138D82E" w14:textId="77777777" w:rsidTr="00D804A9">
        <w:trPr>
          <w:trHeight w:val="34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576515" w14:textId="77777777" w:rsidR="00B449A3" w:rsidRDefault="00B449A3" w:rsidP="00D804A9">
            <w:pPr>
              <w:pStyle w:val="TableParagraph"/>
              <w:spacing w:before="0"/>
              <w:rPr>
                <w:rFonts w:ascii="Times New Roman"/>
                <w:sz w:val="20"/>
              </w:rPr>
            </w:pPr>
            <w:r>
              <w:rPr>
                <w:b/>
                <w:sz w:val="20"/>
              </w:rPr>
              <w:t>Entradas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FCDA274" w14:textId="77777777" w:rsidR="00B449A3" w:rsidRDefault="00B449A3" w:rsidP="00D804A9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EDE3572" w14:textId="77777777" w:rsidR="00B449A3" w:rsidRDefault="00B449A3" w:rsidP="00D804A9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DB55989" w14:textId="77777777" w:rsidR="00B449A3" w:rsidRDefault="00B449A3" w:rsidP="00D804A9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B449A3" w14:paraId="61F4A983" w14:textId="77777777" w:rsidTr="00D804A9">
        <w:trPr>
          <w:trHeight w:val="34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CCA1668" w14:textId="77777777" w:rsidR="00B449A3" w:rsidRDefault="00B449A3" w:rsidP="00D804A9">
            <w:pPr>
              <w:pStyle w:val="TableParagraph"/>
              <w:spacing w:before="60"/>
              <w:ind w:left="147"/>
              <w:jc w:val="center"/>
              <w:rPr>
                <w:b/>
                <w:i/>
                <w:sz w:val="20"/>
              </w:rPr>
            </w:pPr>
            <w:r>
              <w:rPr>
                <w:b/>
                <w:i/>
                <w:sz w:val="20"/>
              </w:rPr>
              <w:t>N°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FCA685F" w14:textId="77777777" w:rsidR="00B449A3" w:rsidRDefault="00B449A3" w:rsidP="00D804A9">
            <w:pPr>
              <w:pStyle w:val="TableParagraph"/>
              <w:spacing w:before="60"/>
              <w:ind w:left="147"/>
              <w:rPr>
                <w:b/>
                <w:i/>
                <w:sz w:val="20"/>
              </w:rPr>
            </w:pPr>
            <w:r>
              <w:rPr>
                <w:b/>
                <w:i/>
                <w:sz w:val="20"/>
              </w:rPr>
              <w:t>Descripción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313077D" w14:textId="77777777" w:rsidR="00B449A3" w:rsidRDefault="00B449A3" w:rsidP="00D804A9">
            <w:pPr>
              <w:pStyle w:val="TableParagraph"/>
              <w:spacing w:before="60"/>
              <w:ind w:left="139" w:right="113"/>
              <w:jc w:val="center"/>
              <w:rPr>
                <w:b/>
                <w:i/>
                <w:sz w:val="20"/>
              </w:rPr>
            </w:pPr>
            <w:r>
              <w:rPr>
                <w:b/>
                <w:i/>
                <w:sz w:val="20"/>
              </w:rPr>
              <w:t>Solicitado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C130D5E" w14:textId="77777777" w:rsidR="00B449A3" w:rsidRDefault="00B449A3" w:rsidP="00D804A9">
            <w:pPr>
              <w:pStyle w:val="TableParagraph"/>
              <w:spacing w:before="60"/>
              <w:ind w:left="139" w:right="112"/>
              <w:jc w:val="center"/>
              <w:rPr>
                <w:b/>
                <w:i/>
                <w:sz w:val="20"/>
              </w:rPr>
            </w:pPr>
            <w:r>
              <w:rPr>
                <w:b/>
                <w:i/>
                <w:sz w:val="20"/>
              </w:rPr>
              <w:t>Ofrecido</w:t>
            </w:r>
          </w:p>
        </w:tc>
      </w:tr>
      <w:tr w:rsidR="00B449A3" w14:paraId="502A7FDE" w14:textId="77777777" w:rsidTr="00D804A9">
        <w:trPr>
          <w:trHeight w:val="290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217E2AE" w14:textId="77777777" w:rsidR="00B449A3" w:rsidRDefault="00B449A3" w:rsidP="00D804A9">
            <w:pPr>
              <w:pStyle w:val="TableParagraph"/>
              <w:spacing w:line="213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1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95FE9C0" w14:textId="77777777" w:rsidR="00B449A3" w:rsidRDefault="00B449A3" w:rsidP="00D804A9">
            <w:pPr>
              <w:pStyle w:val="TableParagraph"/>
              <w:spacing w:line="213" w:lineRule="exact"/>
              <w:ind w:left="148"/>
              <w:rPr>
                <w:sz w:val="20"/>
              </w:rPr>
            </w:pPr>
            <w:r>
              <w:rPr>
                <w:sz w:val="20"/>
              </w:rPr>
              <w:t>Presión de Gas SF6 del Cubículo del Interruptor OK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F9761F7" w14:textId="77777777" w:rsidR="00B449A3" w:rsidRDefault="00B449A3" w:rsidP="00D804A9">
            <w:pPr>
              <w:pStyle w:val="TableParagraph"/>
              <w:spacing w:line="213" w:lineRule="exact"/>
              <w:ind w:left="138" w:right="113"/>
              <w:jc w:val="center"/>
              <w:rPr>
                <w:sz w:val="20"/>
              </w:rPr>
            </w:pPr>
            <w:r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D960AD7" w14:textId="77777777" w:rsidR="00B449A3" w:rsidRDefault="00B449A3" w:rsidP="00D804A9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B449A3" w14:paraId="23E6A012" w14:textId="77777777" w:rsidTr="00D804A9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9785679" w14:textId="77777777" w:rsidR="00B449A3" w:rsidRDefault="00B449A3" w:rsidP="00D804A9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2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89A05DE" w14:textId="77777777" w:rsidR="00B449A3" w:rsidRDefault="00B449A3" w:rsidP="00D804A9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>
              <w:rPr>
                <w:sz w:val="20"/>
              </w:rPr>
              <w:t>Presión de Gas SF6 del Compartimiento de BB OK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7E01267" w14:textId="77777777" w:rsidR="00B449A3" w:rsidRDefault="00B449A3" w:rsidP="00D804A9">
            <w:pPr>
              <w:pStyle w:val="TableParagraph"/>
              <w:spacing w:line="212" w:lineRule="exact"/>
              <w:ind w:left="138" w:right="113"/>
              <w:jc w:val="center"/>
              <w:rPr>
                <w:sz w:val="20"/>
              </w:rPr>
            </w:pPr>
            <w:r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A2EE3D0" w14:textId="77777777" w:rsidR="00B449A3" w:rsidRDefault="00B449A3" w:rsidP="00D804A9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B449A3" w14:paraId="303F2BD4" w14:textId="77777777" w:rsidTr="00D804A9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1978F87" w14:textId="77777777" w:rsidR="00B449A3" w:rsidRDefault="00B449A3" w:rsidP="00D804A9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3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E6A28B4" w14:textId="77777777" w:rsidR="00B449A3" w:rsidRDefault="00B449A3" w:rsidP="00D804A9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>
              <w:rPr>
                <w:sz w:val="20"/>
              </w:rPr>
              <w:t>MCB AC Disparado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9A84222" w14:textId="77777777" w:rsidR="00B449A3" w:rsidRDefault="00B449A3" w:rsidP="00D804A9">
            <w:pPr>
              <w:pStyle w:val="TableParagraph"/>
              <w:spacing w:line="212" w:lineRule="exact"/>
              <w:ind w:left="139" w:right="113"/>
              <w:jc w:val="center"/>
              <w:rPr>
                <w:sz w:val="20"/>
              </w:rPr>
            </w:pPr>
            <w:r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6FDC36D" w14:textId="77777777" w:rsidR="00B449A3" w:rsidRDefault="00B449A3" w:rsidP="00D804A9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B449A3" w14:paraId="43560D4E" w14:textId="77777777" w:rsidTr="00D804A9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28127D4" w14:textId="77777777" w:rsidR="00B449A3" w:rsidRDefault="00B449A3" w:rsidP="00D804A9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4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FE1B241" w14:textId="77777777" w:rsidR="00B449A3" w:rsidRDefault="00B449A3" w:rsidP="00D804A9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>
              <w:rPr>
                <w:sz w:val="20"/>
              </w:rPr>
              <w:t>MCB CC Disparado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08030FA" w14:textId="77777777" w:rsidR="00B449A3" w:rsidRDefault="00B449A3" w:rsidP="00D804A9">
            <w:pPr>
              <w:pStyle w:val="TableParagraph"/>
              <w:spacing w:line="212" w:lineRule="exact"/>
              <w:ind w:left="138" w:right="113"/>
              <w:jc w:val="center"/>
              <w:rPr>
                <w:sz w:val="20"/>
              </w:rPr>
            </w:pPr>
            <w:r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0E38444" w14:textId="77777777" w:rsidR="00B449A3" w:rsidRDefault="00B449A3" w:rsidP="00D804A9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B449A3" w14:paraId="5532E3B6" w14:textId="77777777" w:rsidTr="00D804A9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7493E27" w14:textId="77777777" w:rsidR="00B449A3" w:rsidRDefault="00B449A3" w:rsidP="00D804A9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5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FE24FB0" w14:textId="77777777" w:rsidR="00B449A3" w:rsidRDefault="00B449A3" w:rsidP="00D804A9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>
              <w:rPr>
                <w:sz w:val="20"/>
              </w:rPr>
              <w:t>MCB AC Compartimiento de Tierra BB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817CD89" w14:textId="77777777" w:rsidR="00B449A3" w:rsidRDefault="00B449A3" w:rsidP="00D804A9">
            <w:pPr>
              <w:pStyle w:val="TableParagraph"/>
              <w:spacing w:line="212" w:lineRule="exact"/>
              <w:ind w:left="139" w:right="113"/>
              <w:jc w:val="center"/>
              <w:rPr>
                <w:sz w:val="20"/>
              </w:rPr>
            </w:pPr>
            <w:r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434B5E4" w14:textId="77777777" w:rsidR="00B449A3" w:rsidRDefault="00B449A3" w:rsidP="00D804A9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B449A3" w14:paraId="33EF55CC" w14:textId="77777777" w:rsidTr="00D804A9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56AEF0" w14:textId="77777777" w:rsidR="00B449A3" w:rsidRDefault="00B449A3" w:rsidP="00D804A9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6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481DD4B" w14:textId="77777777" w:rsidR="00B449A3" w:rsidRDefault="00B449A3" w:rsidP="00D804A9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>
              <w:rPr>
                <w:sz w:val="20"/>
              </w:rPr>
              <w:t>Disparo Desconectador de Puesta a Tierra BB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5135140" w14:textId="77777777" w:rsidR="00B449A3" w:rsidRDefault="00B449A3" w:rsidP="00D804A9">
            <w:pPr>
              <w:pStyle w:val="TableParagraph"/>
              <w:spacing w:line="212" w:lineRule="exact"/>
              <w:ind w:left="139" w:right="113"/>
              <w:jc w:val="center"/>
              <w:rPr>
                <w:sz w:val="20"/>
              </w:rPr>
            </w:pPr>
            <w:r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120D746" w14:textId="77777777" w:rsidR="00B449A3" w:rsidRDefault="00B449A3" w:rsidP="00D804A9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B449A3" w14:paraId="70548453" w14:textId="77777777" w:rsidTr="00D804A9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FBB43E1" w14:textId="77777777" w:rsidR="00B449A3" w:rsidRDefault="00B449A3" w:rsidP="00D804A9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7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E280799" w14:textId="77777777" w:rsidR="00B449A3" w:rsidRDefault="00B449A3" w:rsidP="00D804A9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>
              <w:rPr>
                <w:sz w:val="20"/>
              </w:rPr>
              <w:t>Desconectador de Puesta a Tierra Normal BB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0B851F8" w14:textId="77777777" w:rsidR="00B449A3" w:rsidRDefault="00B449A3" w:rsidP="00D804A9">
            <w:pPr>
              <w:pStyle w:val="TableParagraph"/>
              <w:spacing w:line="212" w:lineRule="exact"/>
              <w:ind w:left="139" w:right="113"/>
              <w:jc w:val="center"/>
              <w:rPr>
                <w:sz w:val="20"/>
              </w:rPr>
            </w:pPr>
            <w:r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A2D8BAE" w14:textId="77777777" w:rsidR="00B449A3" w:rsidRDefault="00B449A3" w:rsidP="00D804A9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B449A3" w14:paraId="2EFF4106" w14:textId="77777777" w:rsidTr="00D804A9">
        <w:trPr>
          <w:trHeight w:val="291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565567D" w14:textId="77777777" w:rsidR="00B449A3" w:rsidRDefault="00B449A3" w:rsidP="00D804A9">
            <w:pPr>
              <w:pStyle w:val="TableParagraph"/>
              <w:spacing w:line="213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8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BB400CE" w14:textId="77777777" w:rsidR="00B449A3" w:rsidRDefault="00B449A3" w:rsidP="00D804A9">
            <w:pPr>
              <w:pStyle w:val="TableParagraph"/>
              <w:spacing w:line="213" w:lineRule="exact"/>
              <w:ind w:left="148"/>
              <w:rPr>
                <w:sz w:val="20"/>
              </w:rPr>
            </w:pPr>
            <w:r>
              <w:rPr>
                <w:sz w:val="20"/>
              </w:rPr>
              <w:t>Desconectador de Puesta a Tierra Bloqueado BB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38FC15E" w14:textId="77777777" w:rsidR="00B449A3" w:rsidRDefault="00B449A3" w:rsidP="00D804A9">
            <w:pPr>
              <w:pStyle w:val="TableParagraph"/>
              <w:spacing w:line="213" w:lineRule="exact"/>
              <w:ind w:left="139" w:right="113"/>
              <w:jc w:val="center"/>
              <w:rPr>
                <w:sz w:val="20"/>
              </w:rPr>
            </w:pPr>
            <w:r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CFA0784" w14:textId="77777777" w:rsidR="00B449A3" w:rsidRDefault="00B449A3" w:rsidP="00D804A9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B449A3" w14:paraId="1D5211AE" w14:textId="77777777" w:rsidTr="00D804A9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16E5681" w14:textId="77777777" w:rsidR="00B449A3" w:rsidRDefault="00B449A3" w:rsidP="00D804A9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9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0F945BD" w14:textId="77777777" w:rsidR="00B449A3" w:rsidRDefault="00B449A3" w:rsidP="00D804A9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>
              <w:rPr>
                <w:sz w:val="20"/>
              </w:rPr>
              <w:t>Selector en Posición Local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5F54A51" w14:textId="77777777" w:rsidR="00B449A3" w:rsidRDefault="00B449A3" w:rsidP="00D804A9">
            <w:pPr>
              <w:pStyle w:val="TableParagraph"/>
              <w:spacing w:line="212" w:lineRule="exact"/>
              <w:ind w:left="136" w:right="113"/>
              <w:jc w:val="center"/>
              <w:rPr>
                <w:sz w:val="20"/>
              </w:rPr>
            </w:pPr>
            <w:r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E30B30F" w14:textId="77777777" w:rsidR="00B449A3" w:rsidRDefault="00B449A3" w:rsidP="00D804A9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B449A3" w14:paraId="450E0E8A" w14:textId="77777777" w:rsidTr="00D804A9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07D01C5" w14:textId="77777777" w:rsidR="00B449A3" w:rsidRDefault="00B449A3" w:rsidP="00D804A9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10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6B9E04D" w14:textId="77777777" w:rsidR="00B449A3" w:rsidRDefault="00B449A3" w:rsidP="00D804A9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>
              <w:rPr>
                <w:sz w:val="20"/>
              </w:rPr>
              <w:t>Selector en Posición Remoto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3DE95A8" w14:textId="77777777" w:rsidR="00B449A3" w:rsidRDefault="00B449A3" w:rsidP="00D804A9">
            <w:pPr>
              <w:pStyle w:val="TableParagraph"/>
              <w:spacing w:line="212" w:lineRule="exact"/>
              <w:ind w:left="136" w:right="113"/>
              <w:jc w:val="center"/>
              <w:rPr>
                <w:sz w:val="20"/>
              </w:rPr>
            </w:pPr>
            <w:r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D2023E7" w14:textId="77777777" w:rsidR="00B449A3" w:rsidRDefault="00B449A3" w:rsidP="00D804A9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B449A3" w14:paraId="23F11495" w14:textId="77777777" w:rsidTr="00D804A9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75091C2" w14:textId="77777777" w:rsidR="00B449A3" w:rsidRDefault="00B449A3" w:rsidP="00D804A9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11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8F4A035" w14:textId="77777777" w:rsidR="00B449A3" w:rsidRDefault="00B449A3" w:rsidP="00D804A9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>
              <w:rPr>
                <w:sz w:val="20"/>
              </w:rPr>
              <w:t>Indicación Desconectador Barra Cerrado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BB2FE33" w14:textId="77777777" w:rsidR="00B449A3" w:rsidRDefault="00B449A3" w:rsidP="00D804A9">
            <w:pPr>
              <w:pStyle w:val="TableParagraph"/>
              <w:spacing w:line="212" w:lineRule="exact"/>
              <w:ind w:left="137" w:right="113"/>
              <w:jc w:val="center"/>
              <w:rPr>
                <w:sz w:val="20"/>
              </w:rPr>
            </w:pPr>
            <w:r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CCEC88F" w14:textId="77777777" w:rsidR="00B449A3" w:rsidRDefault="00B449A3" w:rsidP="00D804A9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B449A3" w14:paraId="1EBF2099" w14:textId="77777777" w:rsidTr="00D804A9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2AF4AB4" w14:textId="77777777" w:rsidR="00B449A3" w:rsidRDefault="00B449A3" w:rsidP="00D804A9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12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9D1CC88" w14:textId="77777777" w:rsidR="00B449A3" w:rsidRDefault="00B449A3" w:rsidP="00D804A9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>
              <w:rPr>
                <w:sz w:val="20"/>
              </w:rPr>
              <w:t>Indicación Desconectador Barra Abierto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0A0620A" w14:textId="77777777" w:rsidR="00B449A3" w:rsidRDefault="00B449A3" w:rsidP="00D804A9">
            <w:pPr>
              <w:pStyle w:val="TableParagraph"/>
              <w:spacing w:line="212" w:lineRule="exact"/>
              <w:ind w:left="137" w:right="113"/>
              <w:jc w:val="center"/>
              <w:rPr>
                <w:sz w:val="20"/>
              </w:rPr>
            </w:pPr>
            <w:r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3DDCAEF" w14:textId="77777777" w:rsidR="00B449A3" w:rsidRDefault="00B449A3" w:rsidP="00D804A9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B449A3" w14:paraId="27F5E305" w14:textId="77777777" w:rsidTr="00D804A9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552451B" w14:textId="77777777" w:rsidR="00B449A3" w:rsidRDefault="00B449A3" w:rsidP="00D804A9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13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031E723" w14:textId="77777777" w:rsidR="00B449A3" w:rsidRDefault="00B449A3" w:rsidP="00D804A9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>
              <w:rPr>
                <w:sz w:val="20"/>
              </w:rPr>
              <w:t>Indicación Interruptor Abierto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57D0ABE" w14:textId="77777777" w:rsidR="00B449A3" w:rsidRDefault="00B449A3" w:rsidP="00D804A9">
            <w:pPr>
              <w:pStyle w:val="TableParagraph"/>
              <w:spacing w:line="212" w:lineRule="exact"/>
              <w:ind w:left="136" w:right="113"/>
              <w:jc w:val="center"/>
              <w:rPr>
                <w:sz w:val="20"/>
              </w:rPr>
            </w:pPr>
            <w:r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91223D7" w14:textId="77777777" w:rsidR="00B449A3" w:rsidRDefault="00B449A3" w:rsidP="00D804A9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B449A3" w14:paraId="4CF7A87C" w14:textId="77777777" w:rsidTr="00D804A9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F131095" w14:textId="77777777" w:rsidR="00B449A3" w:rsidRDefault="00B449A3" w:rsidP="00D804A9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14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96FEED5" w14:textId="77777777" w:rsidR="00B449A3" w:rsidRDefault="00B449A3" w:rsidP="00D804A9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>
              <w:rPr>
                <w:sz w:val="20"/>
              </w:rPr>
              <w:t>Indicación Interruptor Cerrado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62A3EE4" w14:textId="77777777" w:rsidR="00B449A3" w:rsidRDefault="00B449A3" w:rsidP="00D804A9">
            <w:pPr>
              <w:pStyle w:val="TableParagraph"/>
              <w:spacing w:line="212" w:lineRule="exact"/>
              <w:ind w:left="138" w:right="113"/>
              <w:jc w:val="center"/>
              <w:rPr>
                <w:sz w:val="20"/>
              </w:rPr>
            </w:pPr>
            <w:r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DBB7EAD" w14:textId="77777777" w:rsidR="00B449A3" w:rsidRDefault="00B449A3" w:rsidP="00D804A9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B449A3" w14:paraId="32EF18F9" w14:textId="77777777" w:rsidTr="00D804A9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4077DC7" w14:textId="77777777" w:rsidR="00B449A3" w:rsidRDefault="00B449A3" w:rsidP="00D804A9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15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E71283D" w14:textId="77777777" w:rsidR="00B449A3" w:rsidRDefault="00B449A3" w:rsidP="00D804A9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>
              <w:rPr>
                <w:sz w:val="20"/>
              </w:rPr>
              <w:t>Alarma de Resorte Descargado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6218A0C" w14:textId="77777777" w:rsidR="00B449A3" w:rsidRDefault="00B449A3" w:rsidP="00D804A9">
            <w:pPr>
              <w:pStyle w:val="TableParagraph"/>
              <w:spacing w:line="212" w:lineRule="exact"/>
              <w:ind w:left="138" w:right="113"/>
              <w:jc w:val="center"/>
              <w:rPr>
                <w:sz w:val="20"/>
              </w:rPr>
            </w:pPr>
            <w:r w:rsidRPr="00036F43"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FB9B8B1" w14:textId="77777777" w:rsidR="00B449A3" w:rsidRDefault="00B449A3" w:rsidP="00D804A9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B449A3" w14:paraId="5858A541" w14:textId="77777777" w:rsidTr="00D804A9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99DC48D" w14:textId="77777777" w:rsidR="00B449A3" w:rsidRDefault="00B449A3" w:rsidP="00D804A9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16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48A229F" w14:textId="77777777" w:rsidR="00B449A3" w:rsidRDefault="00B449A3" w:rsidP="00D804A9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>
              <w:rPr>
                <w:sz w:val="20"/>
              </w:rPr>
              <w:t>Indicación Desconectador de Puesta a Tierra BB Cerrado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525F1FF4" w14:textId="77777777" w:rsidR="00B449A3" w:rsidRDefault="00B449A3" w:rsidP="00D804A9">
            <w:pPr>
              <w:pStyle w:val="TableParagraph"/>
              <w:spacing w:line="212" w:lineRule="exact"/>
              <w:ind w:left="138" w:right="113"/>
              <w:jc w:val="center"/>
              <w:rPr>
                <w:sz w:val="20"/>
              </w:rPr>
            </w:pPr>
            <w:r w:rsidRPr="00036F43"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659A697" w14:textId="77777777" w:rsidR="00B449A3" w:rsidRDefault="00B449A3" w:rsidP="00D804A9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B449A3" w14:paraId="30FADB0C" w14:textId="77777777" w:rsidTr="00D804A9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BC88381" w14:textId="77777777" w:rsidR="00B449A3" w:rsidRDefault="00B449A3" w:rsidP="00D804A9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17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669E459" w14:textId="77777777" w:rsidR="00B449A3" w:rsidRDefault="00B449A3" w:rsidP="00D804A9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>
              <w:rPr>
                <w:sz w:val="20"/>
              </w:rPr>
              <w:t>Indicación Desconectador de Puesta a Tierra BB Abierto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176A072C" w14:textId="77777777" w:rsidR="00B449A3" w:rsidRDefault="00B449A3" w:rsidP="00D804A9">
            <w:pPr>
              <w:pStyle w:val="TableParagraph"/>
              <w:spacing w:line="212" w:lineRule="exact"/>
              <w:ind w:left="138" w:right="113"/>
              <w:jc w:val="center"/>
              <w:rPr>
                <w:sz w:val="20"/>
              </w:rPr>
            </w:pPr>
            <w:r w:rsidRPr="00036F43"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9A1D87B" w14:textId="77777777" w:rsidR="00B449A3" w:rsidRDefault="00B449A3" w:rsidP="00D804A9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B449A3" w14:paraId="595F1DF0" w14:textId="77777777" w:rsidTr="00D804A9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2B23893" w14:textId="77777777" w:rsidR="00B449A3" w:rsidRDefault="00B449A3" w:rsidP="00D804A9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18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A311162" w14:textId="77777777" w:rsidR="00B449A3" w:rsidRDefault="00B449A3" w:rsidP="00D804A9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>
              <w:rPr>
                <w:sz w:val="20"/>
              </w:rPr>
              <w:t>Bloque de Prueba Removido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77495FF" w14:textId="77777777" w:rsidR="00B449A3" w:rsidRDefault="00B449A3" w:rsidP="00D804A9">
            <w:pPr>
              <w:pStyle w:val="TableParagraph"/>
              <w:spacing w:line="212" w:lineRule="exact"/>
              <w:ind w:left="138" w:right="113"/>
              <w:jc w:val="center"/>
              <w:rPr>
                <w:sz w:val="20"/>
              </w:rPr>
            </w:pPr>
            <w:r w:rsidRPr="00036F43"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EAB36B9" w14:textId="77777777" w:rsidR="00B449A3" w:rsidRDefault="00B449A3" w:rsidP="00D804A9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B449A3" w14:paraId="46CC87F9" w14:textId="77777777" w:rsidTr="00D804A9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10C6C03" w14:textId="77777777" w:rsidR="00B449A3" w:rsidRDefault="00B449A3" w:rsidP="00D804A9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19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498712D" w14:textId="77777777" w:rsidR="00B449A3" w:rsidRDefault="00B449A3" w:rsidP="00D804A9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>
              <w:rPr>
                <w:sz w:val="20"/>
              </w:rPr>
              <w:t xml:space="preserve">Disparo Diferencial de Barra 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73AAD22" w14:textId="77777777" w:rsidR="00B449A3" w:rsidRDefault="00B449A3" w:rsidP="00D804A9">
            <w:pPr>
              <w:pStyle w:val="TableParagraph"/>
              <w:spacing w:line="212" w:lineRule="exact"/>
              <w:ind w:left="138" w:right="113"/>
              <w:jc w:val="center"/>
              <w:rPr>
                <w:sz w:val="20"/>
              </w:rPr>
            </w:pPr>
            <w:r w:rsidRPr="00036F43"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110A667" w14:textId="77777777" w:rsidR="00B449A3" w:rsidRDefault="00B449A3" w:rsidP="00D804A9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B449A3" w14:paraId="07372432" w14:textId="77777777" w:rsidTr="00D804A9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F892B08" w14:textId="77777777" w:rsidR="00B449A3" w:rsidRDefault="00B449A3" w:rsidP="00D804A9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20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C44A800" w14:textId="77777777" w:rsidR="00B449A3" w:rsidRDefault="00B449A3" w:rsidP="00D804A9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>
              <w:rPr>
                <w:sz w:val="20"/>
              </w:rPr>
              <w:t>Falla Relé Adyacente ( Watchdog)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0EDD687" w14:textId="77777777" w:rsidR="00B449A3" w:rsidRDefault="00B449A3" w:rsidP="00D804A9">
            <w:pPr>
              <w:pStyle w:val="TableParagraph"/>
              <w:spacing w:line="212" w:lineRule="exact"/>
              <w:ind w:left="138" w:right="113"/>
              <w:jc w:val="center"/>
              <w:rPr>
                <w:sz w:val="20"/>
              </w:rPr>
            </w:pPr>
            <w:r w:rsidRPr="00036F43"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F4BBA4F" w14:textId="77777777" w:rsidR="00B449A3" w:rsidRDefault="00B449A3" w:rsidP="00D804A9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B449A3" w14:paraId="5A660DA7" w14:textId="77777777" w:rsidTr="00D804A9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9744E2E" w14:textId="77777777" w:rsidR="00B449A3" w:rsidRDefault="00B449A3" w:rsidP="00D804A9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21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DE82782" w14:textId="129C2F68" w:rsidR="00B449A3" w:rsidRDefault="00B449A3" w:rsidP="00D804A9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>
              <w:rPr>
                <w:sz w:val="20"/>
              </w:rPr>
              <w:t>Disparo Diferencial Parcial de Barra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E40762D" w14:textId="77777777" w:rsidR="00B449A3" w:rsidRDefault="00B449A3" w:rsidP="00D804A9">
            <w:pPr>
              <w:pStyle w:val="TableParagraph"/>
              <w:spacing w:line="212" w:lineRule="exact"/>
              <w:ind w:left="138" w:right="113"/>
              <w:jc w:val="center"/>
              <w:rPr>
                <w:sz w:val="20"/>
              </w:rPr>
            </w:pPr>
            <w:r w:rsidRPr="00036F43"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A026EEB" w14:textId="77777777" w:rsidR="00B449A3" w:rsidRDefault="00B449A3" w:rsidP="00D804A9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B449A3" w14:paraId="6A2AC3F3" w14:textId="77777777" w:rsidTr="00D804A9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826A92B" w14:textId="77777777" w:rsidR="00B449A3" w:rsidRDefault="00B449A3" w:rsidP="00D804A9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22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E34A6DF" w14:textId="77777777" w:rsidR="00B449A3" w:rsidRDefault="00B449A3" w:rsidP="00D804A9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 w:rsidRPr="00C836BF">
              <w:rPr>
                <w:sz w:val="20"/>
              </w:rPr>
              <w:t>Reserva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4F28117" w14:textId="77777777" w:rsidR="00B449A3" w:rsidRDefault="00B449A3" w:rsidP="00D804A9">
            <w:pPr>
              <w:pStyle w:val="TableParagraph"/>
              <w:spacing w:line="212" w:lineRule="exact"/>
              <w:ind w:left="138" w:right="113"/>
              <w:jc w:val="center"/>
              <w:rPr>
                <w:sz w:val="20"/>
              </w:rPr>
            </w:pPr>
            <w:r w:rsidRPr="00036F43"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64F4584" w14:textId="77777777" w:rsidR="00B449A3" w:rsidRDefault="00B449A3" w:rsidP="00D804A9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B449A3" w14:paraId="56A46883" w14:textId="77777777" w:rsidTr="00D804A9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5AC29CE" w14:textId="77777777" w:rsidR="00B449A3" w:rsidRDefault="00B449A3" w:rsidP="00D804A9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23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8CC8639" w14:textId="77777777" w:rsidR="00B449A3" w:rsidRDefault="00B449A3" w:rsidP="00D804A9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 w:rsidRPr="00C836BF">
              <w:rPr>
                <w:sz w:val="20"/>
              </w:rPr>
              <w:t>Reserva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9461000" w14:textId="77777777" w:rsidR="00B449A3" w:rsidRDefault="00B449A3" w:rsidP="00D804A9">
            <w:pPr>
              <w:pStyle w:val="TableParagraph"/>
              <w:spacing w:line="212" w:lineRule="exact"/>
              <w:ind w:left="138" w:right="113"/>
              <w:jc w:val="center"/>
              <w:rPr>
                <w:sz w:val="20"/>
              </w:rPr>
            </w:pPr>
            <w:r w:rsidRPr="00036F43"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FE09AEE" w14:textId="77777777" w:rsidR="00B449A3" w:rsidRDefault="00B449A3" w:rsidP="00D804A9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B449A3" w14:paraId="349A5965" w14:textId="77777777" w:rsidTr="00D804A9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C4A5170" w14:textId="77777777" w:rsidR="00B449A3" w:rsidRDefault="00B449A3" w:rsidP="00D804A9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24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A232C73" w14:textId="77777777" w:rsidR="00B449A3" w:rsidRDefault="00B449A3" w:rsidP="00D804A9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 w:rsidRPr="00C836BF">
              <w:rPr>
                <w:sz w:val="20"/>
              </w:rPr>
              <w:t>Reserva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26D0DDF" w14:textId="77777777" w:rsidR="00B449A3" w:rsidRDefault="00B449A3" w:rsidP="00D804A9">
            <w:pPr>
              <w:pStyle w:val="TableParagraph"/>
              <w:spacing w:line="212" w:lineRule="exact"/>
              <w:ind w:left="138" w:right="113"/>
              <w:jc w:val="center"/>
              <w:rPr>
                <w:sz w:val="20"/>
              </w:rPr>
            </w:pPr>
            <w:r w:rsidRPr="00036F43"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CB9F289" w14:textId="77777777" w:rsidR="00B449A3" w:rsidRDefault="00B449A3" w:rsidP="00D804A9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B449A3" w14:paraId="6FE37294" w14:textId="77777777" w:rsidTr="00D804A9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06459A0" w14:textId="77777777" w:rsidR="00B449A3" w:rsidRDefault="00B449A3" w:rsidP="00D804A9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25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4CF121C" w14:textId="77777777" w:rsidR="00B449A3" w:rsidRDefault="00B449A3" w:rsidP="00D804A9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 w:rsidRPr="00C836BF">
              <w:rPr>
                <w:sz w:val="20"/>
              </w:rPr>
              <w:t>Reserva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6F6A4D8" w14:textId="77777777" w:rsidR="00B449A3" w:rsidRDefault="00B449A3" w:rsidP="00D804A9">
            <w:pPr>
              <w:pStyle w:val="TableParagraph"/>
              <w:spacing w:line="212" w:lineRule="exact"/>
              <w:ind w:left="138" w:right="113"/>
              <w:jc w:val="center"/>
              <w:rPr>
                <w:sz w:val="20"/>
              </w:rPr>
            </w:pPr>
            <w:r w:rsidRPr="00036F43"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F1EE928" w14:textId="77777777" w:rsidR="00B449A3" w:rsidRDefault="00B449A3" w:rsidP="00D804A9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B449A3" w14:paraId="25ADD638" w14:textId="77777777" w:rsidTr="00D804A9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3AF89CF" w14:textId="77777777" w:rsidR="00B449A3" w:rsidRDefault="00B449A3" w:rsidP="00D804A9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26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0468F5D" w14:textId="77777777" w:rsidR="00B449A3" w:rsidRDefault="00B449A3" w:rsidP="00D804A9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 w:rsidRPr="00C836BF">
              <w:rPr>
                <w:sz w:val="20"/>
              </w:rPr>
              <w:t>Reserva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DF68900" w14:textId="77777777" w:rsidR="00B449A3" w:rsidRDefault="00B449A3" w:rsidP="00D804A9">
            <w:pPr>
              <w:pStyle w:val="TableParagraph"/>
              <w:spacing w:line="212" w:lineRule="exact"/>
              <w:ind w:left="138" w:right="113"/>
              <w:jc w:val="center"/>
              <w:rPr>
                <w:sz w:val="20"/>
              </w:rPr>
            </w:pPr>
            <w:r w:rsidRPr="00036F43"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5F290E7" w14:textId="77777777" w:rsidR="00B449A3" w:rsidRDefault="00B449A3" w:rsidP="00D804A9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B449A3" w14:paraId="7AE4CC8C" w14:textId="77777777" w:rsidTr="00D804A9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8FFF631" w14:textId="77777777" w:rsidR="00B449A3" w:rsidRDefault="00B449A3" w:rsidP="00D804A9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27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E947318" w14:textId="77777777" w:rsidR="00B449A3" w:rsidRDefault="00B449A3" w:rsidP="00D804A9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 w:rsidRPr="00C836BF">
              <w:rPr>
                <w:sz w:val="20"/>
              </w:rPr>
              <w:t>Reserva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0102987" w14:textId="77777777" w:rsidR="00B449A3" w:rsidRDefault="00B449A3" w:rsidP="00D804A9">
            <w:pPr>
              <w:pStyle w:val="TableParagraph"/>
              <w:spacing w:line="212" w:lineRule="exact"/>
              <w:ind w:left="138" w:right="113"/>
              <w:jc w:val="center"/>
              <w:rPr>
                <w:sz w:val="20"/>
              </w:rPr>
            </w:pPr>
            <w:r w:rsidRPr="00036F43"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715D04C" w14:textId="77777777" w:rsidR="00B449A3" w:rsidRDefault="00B449A3" w:rsidP="00D804A9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B449A3" w14:paraId="23061A00" w14:textId="77777777" w:rsidTr="00D804A9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6880801" w14:textId="77777777" w:rsidR="00B449A3" w:rsidRDefault="00B449A3" w:rsidP="00D804A9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28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BA7CCA2" w14:textId="77777777" w:rsidR="00B449A3" w:rsidRDefault="00B449A3" w:rsidP="00D804A9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 w:rsidRPr="00C836BF">
              <w:rPr>
                <w:sz w:val="20"/>
              </w:rPr>
              <w:t>Reserva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F621428" w14:textId="77777777" w:rsidR="00B449A3" w:rsidRDefault="00B449A3" w:rsidP="00D804A9">
            <w:pPr>
              <w:pStyle w:val="TableParagraph"/>
              <w:spacing w:line="212" w:lineRule="exact"/>
              <w:ind w:left="138" w:right="113"/>
              <w:jc w:val="center"/>
              <w:rPr>
                <w:sz w:val="20"/>
              </w:rPr>
            </w:pPr>
            <w:r w:rsidRPr="00036F43"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0AC09F0" w14:textId="77777777" w:rsidR="00B449A3" w:rsidRDefault="00B449A3" w:rsidP="00D804A9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B449A3" w14:paraId="7F195786" w14:textId="77777777" w:rsidTr="00D804A9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C20355C" w14:textId="77777777" w:rsidR="00B449A3" w:rsidRDefault="00B449A3" w:rsidP="00D804A9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29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AABEF93" w14:textId="77777777" w:rsidR="00B449A3" w:rsidRDefault="00B449A3" w:rsidP="00D804A9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 w:rsidRPr="00ED6C0D">
              <w:rPr>
                <w:sz w:val="20"/>
              </w:rPr>
              <w:t>Reserva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112BC7B" w14:textId="77777777" w:rsidR="00B449A3" w:rsidRDefault="00B449A3" w:rsidP="00D804A9">
            <w:pPr>
              <w:pStyle w:val="TableParagraph"/>
              <w:spacing w:line="212" w:lineRule="exact"/>
              <w:ind w:left="138" w:right="113"/>
              <w:jc w:val="center"/>
              <w:rPr>
                <w:sz w:val="20"/>
              </w:rPr>
            </w:pPr>
            <w:r w:rsidRPr="00036F43"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6D5B1F7" w14:textId="77777777" w:rsidR="00B449A3" w:rsidRDefault="00B449A3" w:rsidP="00D804A9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B449A3" w14:paraId="3DC18D9B" w14:textId="77777777" w:rsidTr="00D804A9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A3FA732" w14:textId="77777777" w:rsidR="00B449A3" w:rsidRDefault="00B449A3" w:rsidP="00D804A9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30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6FDD1DA" w14:textId="77777777" w:rsidR="00B449A3" w:rsidRDefault="00B449A3" w:rsidP="00D804A9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 w:rsidRPr="00ED6C0D">
              <w:rPr>
                <w:sz w:val="20"/>
              </w:rPr>
              <w:t>Reserva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26863E0" w14:textId="77777777" w:rsidR="00B449A3" w:rsidRDefault="00B449A3" w:rsidP="00D804A9">
            <w:pPr>
              <w:pStyle w:val="TableParagraph"/>
              <w:spacing w:line="212" w:lineRule="exact"/>
              <w:ind w:left="138" w:right="113"/>
              <w:jc w:val="center"/>
              <w:rPr>
                <w:sz w:val="20"/>
              </w:rPr>
            </w:pPr>
            <w:r w:rsidRPr="00036F43"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9CC4D62" w14:textId="77777777" w:rsidR="00B449A3" w:rsidRDefault="00B449A3" w:rsidP="00D804A9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B449A3" w14:paraId="229FA4AE" w14:textId="77777777" w:rsidTr="00D804A9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5624774" w14:textId="77777777" w:rsidR="00B449A3" w:rsidRDefault="00B449A3" w:rsidP="00D804A9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31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65C064E" w14:textId="77777777" w:rsidR="00B449A3" w:rsidRDefault="00B449A3" w:rsidP="00D804A9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 w:rsidRPr="00501EEB">
              <w:rPr>
                <w:sz w:val="20"/>
              </w:rPr>
              <w:t>Reserva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36ABE04" w14:textId="77777777" w:rsidR="00B449A3" w:rsidRDefault="00B449A3" w:rsidP="00D804A9">
            <w:pPr>
              <w:pStyle w:val="TableParagraph"/>
              <w:spacing w:line="212" w:lineRule="exact"/>
              <w:ind w:left="138" w:right="113"/>
              <w:jc w:val="center"/>
              <w:rPr>
                <w:sz w:val="20"/>
              </w:rPr>
            </w:pPr>
            <w:r w:rsidRPr="00036F43"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1089DEE" w14:textId="77777777" w:rsidR="00B449A3" w:rsidRDefault="00B449A3" w:rsidP="00D804A9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B449A3" w14:paraId="6ACDDC19" w14:textId="77777777" w:rsidTr="00D804A9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17D6C4B" w14:textId="77777777" w:rsidR="00B449A3" w:rsidRDefault="00B449A3" w:rsidP="00D804A9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32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3B06538" w14:textId="77777777" w:rsidR="00B449A3" w:rsidRDefault="00B449A3" w:rsidP="00D804A9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 w:rsidRPr="00501EEB">
              <w:rPr>
                <w:sz w:val="20"/>
              </w:rPr>
              <w:t>Reserva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127E55E" w14:textId="77777777" w:rsidR="00B449A3" w:rsidRDefault="00B449A3" w:rsidP="00D804A9">
            <w:pPr>
              <w:pStyle w:val="TableParagraph"/>
              <w:spacing w:line="212" w:lineRule="exact"/>
              <w:ind w:left="138" w:right="113"/>
              <w:jc w:val="center"/>
              <w:rPr>
                <w:sz w:val="20"/>
              </w:rPr>
            </w:pPr>
            <w:r w:rsidRPr="00036F43"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29720B0" w14:textId="77777777" w:rsidR="00B449A3" w:rsidRDefault="00B449A3" w:rsidP="00D804A9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B449A3" w14:paraId="2C138A6E" w14:textId="77777777" w:rsidTr="00D804A9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68194F4" w14:textId="77777777" w:rsidR="00B449A3" w:rsidRDefault="00B449A3" w:rsidP="00D804A9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43C47CE" w14:textId="77777777" w:rsidR="00B449A3" w:rsidRPr="00501EEB" w:rsidRDefault="00B449A3" w:rsidP="00D804A9">
            <w:pPr>
              <w:pStyle w:val="TableParagraph"/>
              <w:spacing w:line="212" w:lineRule="exact"/>
              <w:ind w:left="148"/>
              <w:rPr>
                <w:sz w:val="20"/>
              </w:rPr>
            </w:pP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79B8AB7" w14:textId="77777777" w:rsidR="00B449A3" w:rsidRPr="00036F43" w:rsidRDefault="00B449A3" w:rsidP="00D804A9">
            <w:pPr>
              <w:pStyle w:val="TableParagraph"/>
              <w:spacing w:line="212" w:lineRule="exact"/>
              <w:ind w:left="138" w:right="113"/>
              <w:jc w:val="center"/>
              <w:rPr>
                <w:sz w:val="20"/>
              </w:rPr>
            </w:pP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525895D" w14:textId="77777777" w:rsidR="00B449A3" w:rsidRDefault="00B449A3" w:rsidP="00D804A9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B449A3" w14:paraId="4295DC5E" w14:textId="77777777" w:rsidTr="00D804A9">
        <w:trPr>
          <w:trHeight w:val="351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4B2690B" w14:textId="77777777" w:rsidR="00B449A3" w:rsidRDefault="00B449A3" w:rsidP="00D804A9">
            <w:pPr>
              <w:pStyle w:val="TableParagraph"/>
              <w:spacing w:before="0"/>
              <w:jc w:val="center"/>
              <w:rPr>
                <w:rFonts w:ascii="Times New Roman"/>
                <w:sz w:val="20"/>
              </w:rPr>
            </w:pPr>
            <w:r w:rsidRPr="00B947A1">
              <w:rPr>
                <w:b/>
                <w:sz w:val="20"/>
              </w:rPr>
              <w:t>Salida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B747E9F" w14:textId="77777777" w:rsidR="00B449A3" w:rsidRDefault="00B449A3" w:rsidP="00D804A9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F2A795F" w14:textId="77777777" w:rsidR="00B449A3" w:rsidRDefault="00B449A3" w:rsidP="00D804A9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B7F02A9" w14:textId="77777777" w:rsidR="00B449A3" w:rsidRDefault="00B449A3" w:rsidP="00D804A9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B449A3" w14:paraId="7CCF321D" w14:textId="77777777" w:rsidTr="00D804A9">
        <w:trPr>
          <w:trHeight w:val="34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A33ED39" w14:textId="77777777" w:rsidR="00B449A3" w:rsidRDefault="00B449A3" w:rsidP="00D804A9">
            <w:pPr>
              <w:pStyle w:val="TableParagraph"/>
              <w:spacing w:before="60"/>
              <w:ind w:left="147"/>
              <w:jc w:val="center"/>
              <w:rPr>
                <w:b/>
                <w:i/>
                <w:sz w:val="20"/>
              </w:rPr>
            </w:pPr>
            <w:r>
              <w:rPr>
                <w:b/>
                <w:i/>
                <w:sz w:val="20"/>
              </w:rPr>
              <w:lastRenderedPageBreak/>
              <w:t>N°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5206CD7" w14:textId="77777777" w:rsidR="00B449A3" w:rsidRDefault="00B449A3" w:rsidP="00D804A9">
            <w:pPr>
              <w:pStyle w:val="TableParagraph"/>
              <w:spacing w:before="60"/>
              <w:ind w:left="147"/>
              <w:rPr>
                <w:b/>
                <w:i/>
                <w:sz w:val="20"/>
              </w:rPr>
            </w:pPr>
            <w:r>
              <w:rPr>
                <w:b/>
                <w:i/>
                <w:sz w:val="20"/>
              </w:rPr>
              <w:t>Descripción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7FC325F" w14:textId="77777777" w:rsidR="00B449A3" w:rsidRDefault="00B449A3" w:rsidP="00D804A9">
            <w:pPr>
              <w:pStyle w:val="TableParagraph"/>
              <w:spacing w:before="60"/>
              <w:ind w:left="139" w:right="113"/>
              <w:jc w:val="center"/>
              <w:rPr>
                <w:b/>
                <w:i/>
                <w:sz w:val="20"/>
              </w:rPr>
            </w:pPr>
            <w:r>
              <w:rPr>
                <w:b/>
                <w:i/>
                <w:sz w:val="20"/>
              </w:rPr>
              <w:t>Solicitado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1253E2E" w14:textId="77777777" w:rsidR="00B449A3" w:rsidRDefault="00B449A3" w:rsidP="00D804A9">
            <w:pPr>
              <w:pStyle w:val="TableParagraph"/>
              <w:spacing w:before="60"/>
              <w:ind w:left="139" w:right="112"/>
              <w:jc w:val="center"/>
              <w:rPr>
                <w:b/>
                <w:i/>
                <w:sz w:val="20"/>
              </w:rPr>
            </w:pPr>
            <w:r>
              <w:rPr>
                <w:b/>
                <w:i/>
                <w:sz w:val="20"/>
              </w:rPr>
              <w:t>Ofrecido</w:t>
            </w:r>
          </w:p>
        </w:tc>
      </w:tr>
      <w:tr w:rsidR="00B449A3" w14:paraId="7227AC8D" w14:textId="77777777" w:rsidTr="00D804A9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3C286B6" w14:textId="77777777" w:rsidR="00B449A3" w:rsidRDefault="00B449A3" w:rsidP="00D804A9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1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8B6B77A" w14:textId="77777777" w:rsidR="00B449A3" w:rsidRDefault="00B449A3" w:rsidP="00D804A9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>
              <w:rPr>
                <w:sz w:val="20"/>
              </w:rPr>
              <w:t xml:space="preserve">Comando de Cierre del Interruptor 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4A9A87A" w14:textId="77777777" w:rsidR="00B449A3" w:rsidRDefault="00B449A3" w:rsidP="00D804A9">
            <w:pPr>
              <w:pStyle w:val="TableParagraph"/>
              <w:spacing w:line="212" w:lineRule="exact"/>
              <w:ind w:left="139" w:right="113"/>
              <w:jc w:val="center"/>
              <w:rPr>
                <w:sz w:val="20"/>
              </w:rPr>
            </w:pPr>
            <w:r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BB10C0A" w14:textId="77777777" w:rsidR="00B449A3" w:rsidRDefault="00B449A3" w:rsidP="00D804A9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B449A3" w14:paraId="10AB7241" w14:textId="77777777" w:rsidTr="00D804A9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713A404" w14:textId="77777777" w:rsidR="00B449A3" w:rsidRDefault="00B449A3" w:rsidP="00D804A9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2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78824F7" w14:textId="77777777" w:rsidR="00B449A3" w:rsidRDefault="00B449A3" w:rsidP="00D804A9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>
              <w:rPr>
                <w:sz w:val="20"/>
              </w:rPr>
              <w:t>Comando de Apertura del Interruptor Bobina 1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CFEE6C8" w14:textId="77777777" w:rsidR="00B449A3" w:rsidRDefault="00B449A3" w:rsidP="00D804A9">
            <w:pPr>
              <w:pStyle w:val="TableParagraph"/>
              <w:spacing w:line="212" w:lineRule="exact"/>
              <w:ind w:left="139" w:right="113"/>
              <w:jc w:val="center"/>
              <w:rPr>
                <w:sz w:val="20"/>
              </w:rPr>
            </w:pPr>
            <w:r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9E85255" w14:textId="77777777" w:rsidR="00B449A3" w:rsidRDefault="00B449A3" w:rsidP="00D804A9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B449A3" w14:paraId="4994D2EB" w14:textId="77777777" w:rsidTr="00D804A9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4AE641" w14:textId="77777777" w:rsidR="00B449A3" w:rsidRDefault="00B449A3" w:rsidP="00D804A9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3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0701FC3" w14:textId="77777777" w:rsidR="00B449A3" w:rsidRDefault="00B449A3" w:rsidP="00D804A9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>
              <w:rPr>
                <w:sz w:val="20"/>
              </w:rPr>
              <w:t>Comando de Apertura del Interruptor Bobina 2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87F2EA4" w14:textId="77777777" w:rsidR="00B449A3" w:rsidRDefault="00B449A3" w:rsidP="00D804A9">
            <w:pPr>
              <w:pStyle w:val="TableParagraph"/>
              <w:spacing w:line="212" w:lineRule="exact"/>
              <w:ind w:left="135" w:right="113"/>
              <w:jc w:val="center"/>
              <w:rPr>
                <w:sz w:val="20"/>
              </w:rPr>
            </w:pPr>
            <w:r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22D2943" w14:textId="77777777" w:rsidR="00B449A3" w:rsidRDefault="00B449A3" w:rsidP="00D804A9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B449A3" w14:paraId="75ADADAA" w14:textId="77777777" w:rsidTr="00D804A9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D6C6AA5" w14:textId="77777777" w:rsidR="00B449A3" w:rsidRDefault="00B449A3" w:rsidP="00D804A9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4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3441DA5" w14:textId="77777777" w:rsidR="00B449A3" w:rsidRDefault="00B449A3" w:rsidP="00D804A9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>
              <w:rPr>
                <w:sz w:val="20"/>
              </w:rPr>
              <w:t xml:space="preserve">Comando de Cierre del desconectador BB 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7323DC0" w14:textId="77777777" w:rsidR="00B449A3" w:rsidRDefault="00B449A3" w:rsidP="00D804A9">
            <w:pPr>
              <w:pStyle w:val="TableParagraph"/>
              <w:spacing w:line="212" w:lineRule="exact"/>
              <w:ind w:left="136" w:right="113"/>
              <w:jc w:val="center"/>
              <w:rPr>
                <w:sz w:val="20"/>
              </w:rPr>
            </w:pPr>
            <w:r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D77BD7F" w14:textId="77777777" w:rsidR="00B449A3" w:rsidRDefault="00B449A3" w:rsidP="00D804A9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B449A3" w14:paraId="32823713" w14:textId="77777777" w:rsidTr="00D804A9">
        <w:trPr>
          <w:trHeight w:val="291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2EC4EC4" w14:textId="77777777" w:rsidR="00B449A3" w:rsidRDefault="00B449A3" w:rsidP="00D804A9">
            <w:pPr>
              <w:pStyle w:val="TableParagraph"/>
              <w:spacing w:line="213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5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E96805B" w14:textId="77777777" w:rsidR="00B449A3" w:rsidRDefault="00B449A3" w:rsidP="00D804A9">
            <w:pPr>
              <w:pStyle w:val="TableParagraph"/>
              <w:spacing w:line="213" w:lineRule="exact"/>
              <w:ind w:left="148"/>
              <w:rPr>
                <w:sz w:val="20"/>
              </w:rPr>
            </w:pPr>
            <w:r>
              <w:rPr>
                <w:sz w:val="20"/>
              </w:rPr>
              <w:t>Comando de Apertura del desconectador BB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EC70404" w14:textId="77777777" w:rsidR="00B449A3" w:rsidRDefault="00B449A3" w:rsidP="00D804A9">
            <w:pPr>
              <w:pStyle w:val="TableParagraph"/>
              <w:spacing w:line="213" w:lineRule="exact"/>
              <w:ind w:left="136" w:right="113"/>
              <w:jc w:val="center"/>
              <w:rPr>
                <w:sz w:val="20"/>
              </w:rPr>
            </w:pPr>
            <w:r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3F1E8F1" w14:textId="77777777" w:rsidR="00B449A3" w:rsidRDefault="00B449A3" w:rsidP="00D804A9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B449A3" w14:paraId="5C1F11F7" w14:textId="77777777" w:rsidTr="00D804A9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8879F5B" w14:textId="77777777" w:rsidR="00B449A3" w:rsidRDefault="00B449A3" w:rsidP="00D804A9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6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5F93C87" w14:textId="77777777" w:rsidR="00B449A3" w:rsidRDefault="00B449A3" w:rsidP="00D804A9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>
              <w:rPr>
                <w:sz w:val="20"/>
              </w:rPr>
              <w:t xml:space="preserve">Comando de Cierre del desconectador de Puesta a Tierra 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593D20D" w14:textId="77777777" w:rsidR="00B449A3" w:rsidRDefault="00B449A3" w:rsidP="00D804A9">
            <w:pPr>
              <w:pStyle w:val="TableParagraph"/>
              <w:spacing w:line="212" w:lineRule="exact"/>
              <w:ind w:left="139" w:right="113"/>
              <w:jc w:val="center"/>
              <w:rPr>
                <w:sz w:val="20"/>
              </w:rPr>
            </w:pPr>
            <w:r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2EDE961" w14:textId="77777777" w:rsidR="00B449A3" w:rsidRDefault="00B449A3" w:rsidP="00D804A9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B449A3" w14:paraId="56579F2B" w14:textId="77777777" w:rsidTr="00D804A9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F0127DE" w14:textId="77777777" w:rsidR="00B449A3" w:rsidRDefault="00B449A3" w:rsidP="00D804A9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7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A634225" w14:textId="77777777" w:rsidR="00B449A3" w:rsidRDefault="00B449A3" w:rsidP="00D804A9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>
              <w:rPr>
                <w:sz w:val="20"/>
              </w:rPr>
              <w:t>Comando de Apertura del desconectador de Puesta a Tierra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CED5EC2" w14:textId="77777777" w:rsidR="00B449A3" w:rsidRDefault="00B449A3" w:rsidP="00D804A9">
            <w:pPr>
              <w:pStyle w:val="TableParagraph"/>
              <w:spacing w:line="212" w:lineRule="exact"/>
              <w:ind w:left="139" w:right="113"/>
              <w:jc w:val="center"/>
              <w:rPr>
                <w:sz w:val="20"/>
              </w:rPr>
            </w:pPr>
            <w:r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958FFBC" w14:textId="77777777" w:rsidR="00B449A3" w:rsidRDefault="00B449A3" w:rsidP="00D804A9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B449A3" w14:paraId="68655BB8" w14:textId="77777777" w:rsidTr="00D804A9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A822695" w14:textId="77777777" w:rsidR="00B449A3" w:rsidRDefault="00B449A3" w:rsidP="00D804A9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8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E0F2CE5" w14:textId="77777777" w:rsidR="00B449A3" w:rsidRDefault="00B449A3" w:rsidP="00D804A9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>
              <w:rPr>
                <w:sz w:val="20"/>
              </w:rPr>
              <w:t>Bloqueo Disparo de Diferencial Barra (BBI/BII)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73A3651" w14:textId="77777777" w:rsidR="00B449A3" w:rsidRDefault="00B449A3" w:rsidP="00D804A9">
            <w:pPr>
              <w:pStyle w:val="TableParagraph"/>
              <w:spacing w:line="212" w:lineRule="exact"/>
              <w:ind w:left="138" w:right="113"/>
              <w:jc w:val="center"/>
              <w:rPr>
                <w:sz w:val="20"/>
              </w:rPr>
            </w:pPr>
            <w:r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F429545" w14:textId="77777777" w:rsidR="00B449A3" w:rsidRDefault="00B449A3" w:rsidP="00D804A9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B449A3" w14:paraId="18951445" w14:textId="77777777" w:rsidTr="00D804A9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37C922A" w14:textId="77777777" w:rsidR="00B449A3" w:rsidRDefault="00B449A3" w:rsidP="00D804A9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9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D001373" w14:textId="77777777" w:rsidR="00B449A3" w:rsidRDefault="00B449A3" w:rsidP="00D804A9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>
              <w:rPr>
                <w:sz w:val="20"/>
              </w:rPr>
              <w:t>Envío de Falla de Relé al Interruptor adyacente (Watchdog)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6F6F379" w14:textId="77777777" w:rsidR="00B449A3" w:rsidRDefault="00B449A3" w:rsidP="00D804A9">
            <w:pPr>
              <w:pStyle w:val="TableParagraph"/>
              <w:spacing w:line="212" w:lineRule="exact"/>
              <w:ind w:left="139" w:right="113"/>
              <w:jc w:val="center"/>
              <w:rPr>
                <w:sz w:val="20"/>
              </w:rPr>
            </w:pPr>
            <w:r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AE75AD8" w14:textId="77777777" w:rsidR="00B449A3" w:rsidRDefault="00B449A3" w:rsidP="00D804A9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B449A3" w14:paraId="3250171E" w14:textId="77777777" w:rsidTr="00D804A9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A376206" w14:textId="77777777" w:rsidR="00B449A3" w:rsidRDefault="00B449A3" w:rsidP="00D804A9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10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9B85A8B" w14:textId="77777777" w:rsidR="00B449A3" w:rsidRDefault="00B449A3" w:rsidP="00D804A9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>
              <w:rPr>
                <w:sz w:val="20"/>
              </w:rPr>
              <w:t>Falla de Canal de Comunicación + Autodiagnóstico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0766296" w14:textId="77777777" w:rsidR="00B449A3" w:rsidRDefault="00B449A3" w:rsidP="00D804A9">
            <w:pPr>
              <w:pStyle w:val="TableParagraph"/>
              <w:spacing w:line="212" w:lineRule="exact"/>
              <w:ind w:left="138" w:right="113"/>
              <w:jc w:val="center"/>
              <w:rPr>
                <w:sz w:val="20"/>
              </w:rPr>
            </w:pPr>
            <w:r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8B0D108" w14:textId="77777777" w:rsidR="00B449A3" w:rsidRDefault="00B449A3" w:rsidP="00D804A9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B449A3" w14:paraId="4ED7B986" w14:textId="77777777" w:rsidTr="00D804A9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593B370" w14:textId="77777777" w:rsidR="00B449A3" w:rsidRDefault="00B449A3" w:rsidP="00D804A9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11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E57ABD9" w14:textId="5862FA63" w:rsidR="00B449A3" w:rsidRDefault="00B449A3" w:rsidP="00D804A9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>
              <w:rPr>
                <w:sz w:val="20"/>
              </w:rPr>
              <w:t>Disparo 86B (Diferencial Parcial de Barra)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4688DB5" w14:textId="77777777" w:rsidR="00B449A3" w:rsidRDefault="00B449A3" w:rsidP="00D804A9">
            <w:pPr>
              <w:pStyle w:val="TableParagraph"/>
              <w:spacing w:line="212" w:lineRule="exact"/>
              <w:ind w:left="138" w:right="113"/>
              <w:jc w:val="center"/>
              <w:rPr>
                <w:sz w:val="20"/>
              </w:rPr>
            </w:pPr>
            <w:r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A11257C" w14:textId="77777777" w:rsidR="00B449A3" w:rsidRDefault="00B449A3" w:rsidP="00D804A9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B449A3" w14:paraId="66651E0F" w14:textId="77777777" w:rsidTr="00D804A9">
        <w:trPr>
          <w:trHeight w:val="291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4F51B5A" w14:textId="77777777" w:rsidR="00B449A3" w:rsidRDefault="00B449A3" w:rsidP="00D804A9">
            <w:pPr>
              <w:pStyle w:val="TableParagraph"/>
              <w:spacing w:line="213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12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A272517" w14:textId="77777777" w:rsidR="00B449A3" w:rsidRDefault="00B449A3" w:rsidP="00D804A9">
            <w:pPr>
              <w:pStyle w:val="TableParagraph"/>
              <w:spacing w:line="213" w:lineRule="exact"/>
              <w:ind w:left="148"/>
              <w:rPr>
                <w:sz w:val="20"/>
              </w:rPr>
            </w:pPr>
            <w:r w:rsidRPr="00CC56C5">
              <w:rPr>
                <w:sz w:val="20"/>
              </w:rPr>
              <w:t>Reserva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AC68B38" w14:textId="77777777" w:rsidR="00B449A3" w:rsidRDefault="00B449A3" w:rsidP="00D804A9">
            <w:pPr>
              <w:pStyle w:val="TableParagraph"/>
              <w:spacing w:line="213" w:lineRule="exact"/>
              <w:ind w:left="137" w:right="113"/>
              <w:jc w:val="center"/>
              <w:rPr>
                <w:sz w:val="20"/>
              </w:rPr>
            </w:pPr>
            <w:r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DD7AF19" w14:textId="77777777" w:rsidR="00B449A3" w:rsidRDefault="00B449A3" w:rsidP="00D804A9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B449A3" w14:paraId="69C894CC" w14:textId="77777777" w:rsidTr="00D804A9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03F0655" w14:textId="77777777" w:rsidR="00B449A3" w:rsidRDefault="00B449A3" w:rsidP="00D804A9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13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E2BF67" w14:textId="77777777" w:rsidR="00B449A3" w:rsidRDefault="00B449A3" w:rsidP="00D804A9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 w:rsidRPr="00CC56C5">
              <w:rPr>
                <w:sz w:val="20"/>
              </w:rPr>
              <w:t>Reserva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1D581B3" w14:textId="77777777" w:rsidR="00B449A3" w:rsidRDefault="00B449A3" w:rsidP="00D804A9">
            <w:pPr>
              <w:pStyle w:val="TableParagraph"/>
              <w:spacing w:line="212" w:lineRule="exact"/>
              <w:ind w:left="138" w:right="113"/>
              <w:jc w:val="center"/>
              <w:rPr>
                <w:sz w:val="20"/>
              </w:rPr>
            </w:pPr>
            <w:r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6DD7B1B" w14:textId="77777777" w:rsidR="00B449A3" w:rsidRDefault="00B449A3" w:rsidP="00D804A9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B449A3" w14:paraId="58DDC050" w14:textId="77777777" w:rsidTr="00D804A9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F0135B8" w14:textId="77777777" w:rsidR="00B449A3" w:rsidRDefault="00B449A3" w:rsidP="00D804A9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14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C76A4FD" w14:textId="77777777" w:rsidR="00B449A3" w:rsidRDefault="00B449A3" w:rsidP="00D804A9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 w:rsidRPr="00CC56C5">
              <w:rPr>
                <w:sz w:val="20"/>
              </w:rPr>
              <w:t>Reserva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EA4733F" w14:textId="77777777" w:rsidR="00B449A3" w:rsidRDefault="00B449A3" w:rsidP="00D804A9">
            <w:pPr>
              <w:pStyle w:val="TableParagraph"/>
              <w:spacing w:line="212" w:lineRule="exact"/>
              <w:ind w:left="137" w:right="113"/>
              <w:jc w:val="center"/>
              <w:rPr>
                <w:sz w:val="20"/>
              </w:rPr>
            </w:pPr>
            <w:r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5E6231C" w14:textId="77777777" w:rsidR="00B449A3" w:rsidRDefault="00B449A3" w:rsidP="00D804A9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B449A3" w14:paraId="1E884A27" w14:textId="77777777" w:rsidTr="00D804A9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E27A06B" w14:textId="77777777" w:rsidR="00B449A3" w:rsidRDefault="00B449A3" w:rsidP="00D804A9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15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141FD2A" w14:textId="77777777" w:rsidR="00B449A3" w:rsidRDefault="00B449A3" w:rsidP="00D804A9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 w:rsidRPr="00CC56C5">
              <w:rPr>
                <w:sz w:val="20"/>
              </w:rPr>
              <w:t>Reserva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B9A1B5C" w14:textId="77777777" w:rsidR="00B449A3" w:rsidRDefault="00B449A3" w:rsidP="00D804A9">
            <w:pPr>
              <w:pStyle w:val="TableParagraph"/>
              <w:spacing w:line="212" w:lineRule="exact"/>
              <w:ind w:left="138" w:right="113"/>
              <w:jc w:val="center"/>
              <w:rPr>
                <w:sz w:val="20"/>
              </w:rPr>
            </w:pPr>
            <w:r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2186FDE" w14:textId="77777777" w:rsidR="00B449A3" w:rsidRDefault="00B449A3" w:rsidP="00D804A9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B449A3" w14:paraId="3B43A759" w14:textId="77777777" w:rsidTr="00D804A9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D917DFA" w14:textId="77777777" w:rsidR="00B449A3" w:rsidRDefault="00B449A3" w:rsidP="00D804A9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16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19AC86D" w14:textId="77777777" w:rsidR="00B449A3" w:rsidRDefault="00B449A3" w:rsidP="00D804A9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 w:rsidRPr="00CC56C5">
              <w:rPr>
                <w:sz w:val="20"/>
              </w:rPr>
              <w:t>Reserva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A07A097" w14:textId="77777777" w:rsidR="00B449A3" w:rsidRDefault="00B449A3" w:rsidP="00D804A9">
            <w:pPr>
              <w:pStyle w:val="TableParagraph"/>
              <w:spacing w:line="212" w:lineRule="exact"/>
              <w:ind w:left="138" w:right="113"/>
              <w:jc w:val="center"/>
              <w:rPr>
                <w:sz w:val="20"/>
              </w:rPr>
            </w:pPr>
            <w:r w:rsidRPr="0079467B"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1A89408" w14:textId="77777777" w:rsidR="00B449A3" w:rsidRDefault="00B449A3" w:rsidP="00D804A9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B449A3" w14:paraId="62D12B25" w14:textId="77777777" w:rsidTr="00D804A9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D77D884" w14:textId="77777777" w:rsidR="00B449A3" w:rsidRDefault="00B449A3" w:rsidP="00D804A9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17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9B9F8BF" w14:textId="77777777" w:rsidR="00B449A3" w:rsidRDefault="00B449A3" w:rsidP="00D804A9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 w:rsidRPr="00CC56C5">
              <w:rPr>
                <w:sz w:val="20"/>
              </w:rPr>
              <w:t>Reserva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E88AB74" w14:textId="77777777" w:rsidR="00B449A3" w:rsidRDefault="00B449A3" w:rsidP="00D804A9">
            <w:pPr>
              <w:pStyle w:val="TableParagraph"/>
              <w:spacing w:line="212" w:lineRule="exact"/>
              <w:ind w:left="138" w:right="113"/>
              <w:jc w:val="center"/>
              <w:rPr>
                <w:sz w:val="20"/>
              </w:rPr>
            </w:pPr>
            <w:r w:rsidRPr="0079467B"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C26427A" w14:textId="77777777" w:rsidR="00B449A3" w:rsidRDefault="00B449A3" w:rsidP="00D804A9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B449A3" w14:paraId="0D043F9F" w14:textId="77777777" w:rsidTr="00D804A9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D7108C8" w14:textId="77777777" w:rsidR="00B449A3" w:rsidRDefault="00B449A3" w:rsidP="00D804A9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18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46A8812" w14:textId="77777777" w:rsidR="00B449A3" w:rsidRDefault="00B449A3" w:rsidP="00D804A9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 w:rsidRPr="00CC56C5">
              <w:rPr>
                <w:sz w:val="20"/>
              </w:rPr>
              <w:t>Reserva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5F2E2D8" w14:textId="77777777" w:rsidR="00B449A3" w:rsidRDefault="00B449A3" w:rsidP="00D804A9">
            <w:pPr>
              <w:pStyle w:val="TableParagraph"/>
              <w:spacing w:line="212" w:lineRule="exact"/>
              <w:ind w:left="138" w:right="113"/>
              <w:jc w:val="center"/>
              <w:rPr>
                <w:sz w:val="20"/>
              </w:rPr>
            </w:pPr>
            <w:r w:rsidRPr="0079467B"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1F55D2D" w14:textId="77777777" w:rsidR="00B449A3" w:rsidRDefault="00B449A3" w:rsidP="00D804A9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B449A3" w14:paraId="1BBA8240" w14:textId="77777777" w:rsidTr="00D804A9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7097A0B" w14:textId="77777777" w:rsidR="00B449A3" w:rsidRDefault="00B449A3" w:rsidP="00D804A9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19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19BFC8B" w14:textId="77777777" w:rsidR="00B449A3" w:rsidRDefault="00B449A3" w:rsidP="00D804A9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 w:rsidRPr="00CC56C5">
              <w:rPr>
                <w:sz w:val="20"/>
              </w:rPr>
              <w:t>Reserva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83446C7" w14:textId="77777777" w:rsidR="00B449A3" w:rsidRDefault="00B449A3" w:rsidP="00D804A9">
            <w:pPr>
              <w:pStyle w:val="TableParagraph"/>
              <w:spacing w:line="212" w:lineRule="exact"/>
              <w:ind w:left="138" w:right="113"/>
              <w:jc w:val="center"/>
              <w:rPr>
                <w:sz w:val="20"/>
              </w:rPr>
            </w:pPr>
            <w:r w:rsidRPr="0079467B"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88BF173" w14:textId="77777777" w:rsidR="00B449A3" w:rsidRDefault="00B449A3" w:rsidP="00D804A9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B449A3" w14:paraId="1163A1B3" w14:textId="77777777" w:rsidTr="00D804A9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D2390F0" w14:textId="77777777" w:rsidR="00B449A3" w:rsidRDefault="00B449A3" w:rsidP="00D804A9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20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87C302A" w14:textId="77777777" w:rsidR="00B449A3" w:rsidRDefault="00B449A3" w:rsidP="00D804A9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 w:rsidRPr="00CC56C5">
              <w:rPr>
                <w:sz w:val="20"/>
              </w:rPr>
              <w:t>Reserva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F508118" w14:textId="77777777" w:rsidR="00B449A3" w:rsidRDefault="00B449A3" w:rsidP="00D804A9">
            <w:pPr>
              <w:pStyle w:val="TableParagraph"/>
              <w:spacing w:line="212" w:lineRule="exact"/>
              <w:ind w:left="138" w:right="113"/>
              <w:jc w:val="center"/>
              <w:rPr>
                <w:sz w:val="20"/>
              </w:rPr>
            </w:pPr>
            <w:r w:rsidRPr="0079467B"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E753449" w14:textId="77777777" w:rsidR="00B449A3" w:rsidRDefault="00B449A3" w:rsidP="00D804A9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B449A3" w14:paraId="3DB5C4FD" w14:textId="77777777" w:rsidTr="00D804A9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63F06F3" w14:textId="77777777" w:rsidR="00B449A3" w:rsidRDefault="00B449A3" w:rsidP="00D804A9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21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AFA7796" w14:textId="77777777" w:rsidR="00B449A3" w:rsidRDefault="00B449A3" w:rsidP="00D804A9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 w:rsidRPr="00CC56C5">
              <w:rPr>
                <w:sz w:val="20"/>
              </w:rPr>
              <w:t>Reserva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5CA9121" w14:textId="77777777" w:rsidR="00B449A3" w:rsidRDefault="00B449A3" w:rsidP="00D804A9">
            <w:pPr>
              <w:pStyle w:val="TableParagraph"/>
              <w:spacing w:line="212" w:lineRule="exact"/>
              <w:ind w:left="138" w:right="113"/>
              <w:jc w:val="center"/>
              <w:rPr>
                <w:sz w:val="20"/>
              </w:rPr>
            </w:pPr>
            <w:r w:rsidRPr="0079467B"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72E7E73" w14:textId="77777777" w:rsidR="00B449A3" w:rsidRDefault="00B449A3" w:rsidP="00D804A9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B449A3" w14:paraId="08792CC0" w14:textId="77777777" w:rsidTr="00D804A9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152F521" w14:textId="77777777" w:rsidR="00B449A3" w:rsidRDefault="00B449A3" w:rsidP="00D804A9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22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692B6F2" w14:textId="77777777" w:rsidR="00B449A3" w:rsidRDefault="00B449A3" w:rsidP="00D804A9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 w:rsidRPr="00CC56C5">
              <w:rPr>
                <w:sz w:val="20"/>
              </w:rPr>
              <w:t>Reserva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5815874" w14:textId="77777777" w:rsidR="00B449A3" w:rsidRDefault="00B449A3" w:rsidP="00D804A9">
            <w:pPr>
              <w:pStyle w:val="TableParagraph"/>
              <w:spacing w:line="212" w:lineRule="exact"/>
              <w:ind w:left="138" w:right="113"/>
              <w:jc w:val="center"/>
              <w:rPr>
                <w:sz w:val="20"/>
              </w:rPr>
            </w:pPr>
            <w:r w:rsidRPr="0079467B"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E2B26B7" w14:textId="77777777" w:rsidR="00B449A3" w:rsidRDefault="00B449A3" w:rsidP="00D804A9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B449A3" w14:paraId="7AF607C9" w14:textId="77777777" w:rsidTr="00D804A9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BB67561" w14:textId="77777777" w:rsidR="00B449A3" w:rsidRDefault="00B449A3" w:rsidP="00D804A9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23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1C1C37D" w14:textId="77777777" w:rsidR="00B449A3" w:rsidRDefault="00B449A3" w:rsidP="00D804A9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 w:rsidRPr="00CC56C5">
              <w:rPr>
                <w:sz w:val="20"/>
              </w:rPr>
              <w:t>Reserva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1753D32" w14:textId="77777777" w:rsidR="00B449A3" w:rsidRDefault="00B449A3" w:rsidP="00D804A9">
            <w:pPr>
              <w:pStyle w:val="TableParagraph"/>
              <w:spacing w:line="212" w:lineRule="exact"/>
              <w:ind w:left="138" w:right="113"/>
              <w:jc w:val="center"/>
              <w:rPr>
                <w:sz w:val="20"/>
              </w:rPr>
            </w:pPr>
            <w:r w:rsidRPr="0079467B"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9B97624" w14:textId="77777777" w:rsidR="00B449A3" w:rsidRDefault="00B449A3" w:rsidP="00D804A9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B449A3" w14:paraId="02859AF3" w14:textId="77777777" w:rsidTr="00D804A9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B959983" w14:textId="77777777" w:rsidR="00B449A3" w:rsidRDefault="00B449A3" w:rsidP="00D804A9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24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52F1B38" w14:textId="77777777" w:rsidR="00B449A3" w:rsidRDefault="00B449A3" w:rsidP="00D804A9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 w:rsidRPr="00CC56C5">
              <w:rPr>
                <w:sz w:val="20"/>
              </w:rPr>
              <w:t>Reserva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B340B03" w14:textId="77777777" w:rsidR="00B449A3" w:rsidRDefault="00B449A3" w:rsidP="00D804A9">
            <w:pPr>
              <w:pStyle w:val="TableParagraph"/>
              <w:spacing w:line="212" w:lineRule="exact"/>
              <w:ind w:left="138" w:right="113"/>
              <w:jc w:val="center"/>
              <w:rPr>
                <w:sz w:val="20"/>
              </w:rPr>
            </w:pPr>
            <w:r w:rsidRPr="0079467B"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697397F" w14:textId="77777777" w:rsidR="00B449A3" w:rsidRDefault="00B449A3" w:rsidP="00D804A9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B449A3" w14:paraId="217128ED" w14:textId="77777777" w:rsidTr="00D804A9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A961FA3" w14:textId="77777777" w:rsidR="00B449A3" w:rsidRDefault="00B449A3" w:rsidP="00D804A9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25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C48955F" w14:textId="77777777" w:rsidR="00B449A3" w:rsidRDefault="00B449A3" w:rsidP="00D804A9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 w:rsidRPr="00CC56C5">
              <w:rPr>
                <w:sz w:val="20"/>
              </w:rPr>
              <w:t>Reserva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797303C" w14:textId="77777777" w:rsidR="00B449A3" w:rsidRDefault="00B449A3" w:rsidP="00D804A9">
            <w:pPr>
              <w:pStyle w:val="TableParagraph"/>
              <w:spacing w:line="212" w:lineRule="exact"/>
              <w:ind w:left="138" w:right="113"/>
              <w:jc w:val="center"/>
              <w:rPr>
                <w:sz w:val="20"/>
              </w:rPr>
            </w:pPr>
            <w:r w:rsidRPr="0079467B"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E2235A8" w14:textId="77777777" w:rsidR="00B449A3" w:rsidRDefault="00B449A3" w:rsidP="00D804A9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B449A3" w14:paraId="2F9B5218" w14:textId="77777777" w:rsidTr="00D804A9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D3BDD19" w14:textId="77777777" w:rsidR="00B449A3" w:rsidRDefault="00B449A3" w:rsidP="00D804A9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26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C9DC91F" w14:textId="77777777" w:rsidR="00B449A3" w:rsidRDefault="00B449A3" w:rsidP="00D804A9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 w:rsidRPr="00CC56C5">
              <w:rPr>
                <w:sz w:val="20"/>
              </w:rPr>
              <w:t>Reserva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C397736" w14:textId="77777777" w:rsidR="00B449A3" w:rsidRDefault="00B449A3" w:rsidP="00D804A9">
            <w:pPr>
              <w:pStyle w:val="TableParagraph"/>
              <w:spacing w:line="212" w:lineRule="exact"/>
              <w:ind w:left="138" w:right="113"/>
              <w:jc w:val="center"/>
              <w:rPr>
                <w:sz w:val="20"/>
              </w:rPr>
            </w:pPr>
            <w:r w:rsidRPr="0079467B"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39F415D" w14:textId="77777777" w:rsidR="00B449A3" w:rsidRDefault="00B449A3" w:rsidP="00D804A9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B449A3" w14:paraId="612A44A7" w14:textId="77777777" w:rsidTr="00D804A9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4A93D3B" w14:textId="77777777" w:rsidR="00B449A3" w:rsidRDefault="00B449A3" w:rsidP="00D804A9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27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B9EEA76" w14:textId="77777777" w:rsidR="00B449A3" w:rsidRDefault="00B449A3" w:rsidP="00D804A9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 w:rsidRPr="00CC56C5">
              <w:rPr>
                <w:sz w:val="20"/>
              </w:rPr>
              <w:t>Reserva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A95653E" w14:textId="77777777" w:rsidR="00B449A3" w:rsidRDefault="00B449A3" w:rsidP="00D804A9">
            <w:pPr>
              <w:pStyle w:val="TableParagraph"/>
              <w:spacing w:line="212" w:lineRule="exact"/>
              <w:ind w:left="138" w:right="113"/>
              <w:jc w:val="center"/>
              <w:rPr>
                <w:sz w:val="20"/>
              </w:rPr>
            </w:pPr>
            <w:r w:rsidRPr="0079467B"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059D418" w14:textId="77777777" w:rsidR="00B449A3" w:rsidRDefault="00B449A3" w:rsidP="00D804A9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B449A3" w14:paraId="0AE4ABB5" w14:textId="77777777" w:rsidTr="00D804A9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D98B3C1" w14:textId="77777777" w:rsidR="00B449A3" w:rsidRDefault="00B449A3" w:rsidP="00D804A9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28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634BAF8" w14:textId="77777777" w:rsidR="00B449A3" w:rsidRDefault="00B449A3" w:rsidP="00D804A9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 w:rsidRPr="00CC56C5">
              <w:rPr>
                <w:sz w:val="20"/>
              </w:rPr>
              <w:t>Reserva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FF59D5A" w14:textId="77777777" w:rsidR="00B449A3" w:rsidRDefault="00B449A3" w:rsidP="00D804A9">
            <w:pPr>
              <w:pStyle w:val="TableParagraph"/>
              <w:spacing w:line="212" w:lineRule="exact"/>
              <w:ind w:left="138" w:right="113"/>
              <w:jc w:val="center"/>
              <w:rPr>
                <w:sz w:val="20"/>
              </w:rPr>
            </w:pPr>
            <w:r w:rsidRPr="0079467B"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CA256B1" w14:textId="77777777" w:rsidR="00B449A3" w:rsidRDefault="00B449A3" w:rsidP="00D804A9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B449A3" w14:paraId="29A1E69D" w14:textId="77777777" w:rsidTr="00D804A9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19BE559" w14:textId="77777777" w:rsidR="00B449A3" w:rsidRDefault="00B449A3" w:rsidP="00D804A9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29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4BA2959" w14:textId="77777777" w:rsidR="00B449A3" w:rsidRDefault="00B449A3" w:rsidP="00D804A9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 w:rsidRPr="00CC56C5">
              <w:rPr>
                <w:sz w:val="20"/>
              </w:rPr>
              <w:t>Reserva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4D12702" w14:textId="77777777" w:rsidR="00B449A3" w:rsidRDefault="00B449A3" w:rsidP="00D804A9">
            <w:pPr>
              <w:pStyle w:val="TableParagraph"/>
              <w:spacing w:line="212" w:lineRule="exact"/>
              <w:ind w:left="138" w:right="113"/>
              <w:jc w:val="center"/>
              <w:rPr>
                <w:sz w:val="20"/>
              </w:rPr>
            </w:pPr>
            <w:r w:rsidRPr="0079467B"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6D23757" w14:textId="77777777" w:rsidR="00B449A3" w:rsidRDefault="00B449A3" w:rsidP="00D804A9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B449A3" w14:paraId="3E991959" w14:textId="77777777" w:rsidTr="00D804A9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318DEFD" w14:textId="77777777" w:rsidR="00B449A3" w:rsidRDefault="00B449A3" w:rsidP="00D804A9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30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C2F7477" w14:textId="77777777" w:rsidR="00B449A3" w:rsidRDefault="00B449A3" w:rsidP="00D804A9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 w:rsidRPr="00CC56C5">
              <w:rPr>
                <w:sz w:val="20"/>
              </w:rPr>
              <w:t>Reserva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393C9EE" w14:textId="77777777" w:rsidR="00B449A3" w:rsidRDefault="00B449A3" w:rsidP="00D804A9">
            <w:pPr>
              <w:pStyle w:val="TableParagraph"/>
              <w:spacing w:line="212" w:lineRule="exact"/>
              <w:ind w:left="138" w:right="113"/>
              <w:jc w:val="center"/>
              <w:rPr>
                <w:sz w:val="20"/>
              </w:rPr>
            </w:pPr>
            <w:r w:rsidRPr="0079467B"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7B67AFD" w14:textId="77777777" w:rsidR="00B449A3" w:rsidRDefault="00B449A3" w:rsidP="00D804A9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B449A3" w14:paraId="58BAA343" w14:textId="77777777" w:rsidTr="00D804A9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26E3238" w14:textId="77777777" w:rsidR="00B449A3" w:rsidRDefault="00B449A3" w:rsidP="00D804A9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31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8893B61" w14:textId="77777777" w:rsidR="00B449A3" w:rsidRDefault="00B449A3" w:rsidP="00D804A9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 w:rsidRPr="00CC56C5">
              <w:rPr>
                <w:sz w:val="20"/>
              </w:rPr>
              <w:t>Reserva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3B7B216" w14:textId="77777777" w:rsidR="00B449A3" w:rsidRDefault="00B449A3" w:rsidP="00D804A9">
            <w:pPr>
              <w:pStyle w:val="TableParagraph"/>
              <w:spacing w:line="212" w:lineRule="exact"/>
              <w:ind w:left="138" w:right="113"/>
              <w:jc w:val="center"/>
              <w:rPr>
                <w:sz w:val="20"/>
              </w:rPr>
            </w:pPr>
            <w:r w:rsidRPr="0079467B"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937B229" w14:textId="77777777" w:rsidR="00B449A3" w:rsidRDefault="00B449A3" w:rsidP="00D804A9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B449A3" w14:paraId="5CB606C0" w14:textId="77777777" w:rsidTr="00D804A9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B162F6A" w14:textId="77777777" w:rsidR="00B449A3" w:rsidRDefault="00B449A3" w:rsidP="00D804A9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32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D25A276" w14:textId="77777777" w:rsidR="00B449A3" w:rsidRDefault="00B449A3" w:rsidP="00D804A9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 w:rsidRPr="00CC56C5">
              <w:rPr>
                <w:sz w:val="20"/>
              </w:rPr>
              <w:t>Reserva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7D68878" w14:textId="77777777" w:rsidR="00B449A3" w:rsidRDefault="00B449A3" w:rsidP="00D804A9">
            <w:pPr>
              <w:pStyle w:val="TableParagraph"/>
              <w:spacing w:line="212" w:lineRule="exact"/>
              <w:ind w:left="138" w:right="113"/>
              <w:jc w:val="center"/>
              <w:rPr>
                <w:sz w:val="20"/>
              </w:rPr>
            </w:pPr>
            <w:r w:rsidRPr="0079467B"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C3E4A52" w14:textId="77777777" w:rsidR="00B449A3" w:rsidRDefault="00B449A3" w:rsidP="00D804A9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B449A3" w14:paraId="506D52A7" w14:textId="77777777" w:rsidTr="00D804A9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E2DE138" w14:textId="77777777" w:rsidR="00B449A3" w:rsidRDefault="00B449A3" w:rsidP="00D804A9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33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12609A5" w14:textId="77777777" w:rsidR="00B449A3" w:rsidRDefault="00B449A3" w:rsidP="00D804A9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 w:rsidRPr="00CC56C5">
              <w:rPr>
                <w:sz w:val="20"/>
              </w:rPr>
              <w:t>Reserva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B4CD2C9" w14:textId="77777777" w:rsidR="00B449A3" w:rsidRDefault="00B449A3" w:rsidP="00D804A9">
            <w:pPr>
              <w:pStyle w:val="TableParagraph"/>
              <w:spacing w:line="212" w:lineRule="exact"/>
              <w:ind w:left="138" w:right="113"/>
              <w:jc w:val="center"/>
              <w:rPr>
                <w:sz w:val="20"/>
              </w:rPr>
            </w:pPr>
            <w:r w:rsidRPr="0079467B"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D3F4CAD" w14:textId="77777777" w:rsidR="00B449A3" w:rsidRDefault="00B449A3" w:rsidP="00D804A9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B449A3" w14:paraId="653DA3F6" w14:textId="77777777" w:rsidTr="00D804A9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D08A74A" w14:textId="77777777" w:rsidR="00B449A3" w:rsidRDefault="00B449A3" w:rsidP="00D804A9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34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0067476" w14:textId="77777777" w:rsidR="00B449A3" w:rsidRDefault="00B449A3" w:rsidP="00D804A9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 w:rsidRPr="00CC56C5">
              <w:rPr>
                <w:sz w:val="20"/>
              </w:rPr>
              <w:t>Reserva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2AE9DA6" w14:textId="77777777" w:rsidR="00B449A3" w:rsidRDefault="00B449A3" w:rsidP="00D804A9">
            <w:pPr>
              <w:pStyle w:val="TableParagraph"/>
              <w:spacing w:line="212" w:lineRule="exact"/>
              <w:ind w:left="138" w:right="113"/>
              <w:jc w:val="center"/>
              <w:rPr>
                <w:sz w:val="20"/>
              </w:rPr>
            </w:pPr>
            <w:r w:rsidRPr="0079467B"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FE2A76B" w14:textId="77777777" w:rsidR="00B449A3" w:rsidRDefault="00B449A3" w:rsidP="00D804A9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B449A3" w14:paraId="51C44D94" w14:textId="77777777" w:rsidTr="00D804A9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8C80A62" w14:textId="77777777" w:rsidR="00B449A3" w:rsidRDefault="00B449A3" w:rsidP="00D804A9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35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D43084C" w14:textId="77777777" w:rsidR="00B449A3" w:rsidRDefault="00B449A3" w:rsidP="00D804A9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 w:rsidRPr="00CC56C5">
              <w:rPr>
                <w:sz w:val="20"/>
              </w:rPr>
              <w:t>Reserva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FA23C61" w14:textId="77777777" w:rsidR="00B449A3" w:rsidRDefault="00B449A3" w:rsidP="00D804A9">
            <w:pPr>
              <w:pStyle w:val="TableParagraph"/>
              <w:spacing w:line="212" w:lineRule="exact"/>
              <w:ind w:left="138" w:right="113"/>
              <w:jc w:val="center"/>
              <w:rPr>
                <w:sz w:val="20"/>
              </w:rPr>
            </w:pPr>
            <w:r w:rsidRPr="0079467B"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DF316F3" w14:textId="77777777" w:rsidR="00B449A3" w:rsidRDefault="00B449A3" w:rsidP="00D804A9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</w:tbl>
    <w:p w14:paraId="17C4D3D4" w14:textId="74FF2A21" w:rsidR="00B449A3" w:rsidRDefault="00B449A3">
      <w:pPr>
        <w:spacing w:line="240" w:lineRule="auto"/>
        <w:ind w:left="0" w:firstLine="0"/>
        <w:jc w:val="left"/>
      </w:pPr>
    </w:p>
    <w:p w14:paraId="6E5C37B7" w14:textId="77777777" w:rsidR="00B7387B" w:rsidRDefault="00B7387B">
      <w:pPr>
        <w:spacing w:line="240" w:lineRule="auto"/>
        <w:ind w:left="0" w:firstLine="0"/>
        <w:jc w:val="left"/>
      </w:pPr>
    </w:p>
    <w:p w14:paraId="6FEEC691" w14:textId="1C953BC3" w:rsidR="0023629C" w:rsidRDefault="0023629C">
      <w:pPr>
        <w:spacing w:line="240" w:lineRule="auto"/>
        <w:ind w:left="0" w:firstLine="0"/>
        <w:jc w:val="left"/>
      </w:pPr>
      <w:r>
        <w:br w:type="page"/>
      </w:r>
    </w:p>
    <w:tbl>
      <w:tblPr>
        <w:tblStyle w:val="TableNormal"/>
        <w:tblpPr w:leftFromText="141" w:rightFromText="141" w:vertAnchor="page" w:horzAnchor="margin" w:tblpXSpec="center" w:tblpY="2197"/>
        <w:tblW w:w="9208" w:type="dxa"/>
        <w:tblBorders>
          <w:top w:val="single" w:sz="12" w:space="0" w:color="000000"/>
          <w:left w:val="single" w:sz="12" w:space="0" w:color="000000"/>
          <w:bottom w:val="single" w:sz="12" w:space="0" w:color="000000"/>
          <w:right w:val="single" w:sz="12" w:space="0" w:color="000000"/>
          <w:insideH w:val="single" w:sz="12" w:space="0" w:color="000000"/>
          <w:insideV w:val="single" w:sz="12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992"/>
        <w:gridCol w:w="5089"/>
        <w:gridCol w:w="1701"/>
        <w:gridCol w:w="1426"/>
      </w:tblGrid>
      <w:tr w:rsidR="00D10503" w14:paraId="6512CE9F" w14:textId="77777777" w:rsidTr="00D10503">
        <w:trPr>
          <w:trHeight w:val="350"/>
        </w:trPr>
        <w:tc>
          <w:tcPr>
            <w:tcW w:w="9208" w:type="dxa"/>
            <w:gridSpan w:val="4"/>
            <w:tcBorders>
              <w:bottom w:val="single" w:sz="6" w:space="0" w:color="000000"/>
            </w:tcBorders>
          </w:tcPr>
          <w:p w14:paraId="1EC0CA04" w14:textId="410AF0CB" w:rsidR="00D10503" w:rsidRDefault="00240B3D" w:rsidP="00D10503">
            <w:pPr>
              <w:pStyle w:val="TableParagraph"/>
              <w:ind w:left="3378" w:right="3228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lastRenderedPageBreak/>
              <w:t>Acople</w:t>
            </w:r>
          </w:p>
        </w:tc>
      </w:tr>
      <w:tr w:rsidR="00D10503" w14:paraId="1CDB3CC4" w14:textId="77777777" w:rsidTr="00D10503">
        <w:trPr>
          <w:trHeight w:val="34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D8D9B6E" w14:textId="77777777" w:rsidR="00D10503" w:rsidRDefault="00D10503" w:rsidP="00D10503">
            <w:pPr>
              <w:pStyle w:val="TableParagraph"/>
              <w:spacing w:before="0"/>
              <w:rPr>
                <w:rFonts w:ascii="Times New Roman"/>
                <w:sz w:val="20"/>
              </w:rPr>
            </w:pPr>
            <w:r>
              <w:rPr>
                <w:b/>
                <w:sz w:val="20"/>
              </w:rPr>
              <w:t>Entradas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C90937D" w14:textId="77777777" w:rsidR="00D10503" w:rsidRDefault="00D10503" w:rsidP="00D10503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1771C05" w14:textId="77777777" w:rsidR="00D10503" w:rsidRDefault="00D10503" w:rsidP="00D10503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17ABE17" w14:textId="77777777" w:rsidR="00D10503" w:rsidRDefault="00D10503" w:rsidP="00D10503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D10503" w14:paraId="5281060D" w14:textId="77777777" w:rsidTr="00D10503">
        <w:trPr>
          <w:trHeight w:val="34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1B6FED3" w14:textId="77777777" w:rsidR="00D10503" w:rsidRDefault="00D10503" w:rsidP="00D10503">
            <w:pPr>
              <w:pStyle w:val="TableParagraph"/>
              <w:spacing w:before="60"/>
              <w:ind w:left="147"/>
              <w:jc w:val="center"/>
              <w:rPr>
                <w:b/>
                <w:i/>
                <w:sz w:val="20"/>
              </w:rPr>
            </w:pPr>
            <w:r>
              <w:rPr>
                <w:b/>
                <w:i/>
                <w:sz w:val="20"/>
              </w:rPr>
              <w:t>N°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45AB368" w14:textId="77777777" w:rsidR="00D10503" w:rsidRDefault="00D10503" w:rsidP="00D10503">
            <w:pPr>
              <w:pStyle w:val="TableParagraph"/>
              <w:spacing w:before="60"/>
              <w:ind w:left="147"/>
              <w:rPr>
                <w:b/>
                <w:i/>
                <w:sz w:val="20"/>
              </w:rPr>
            </w:pPr>
            <w:r>
              <w:rPr>
                <w:b/>
                <w:i/>
                <w:sz w:val="20"/>
              </w:rPr>
              <w:t>Descripción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6A14C96" w14:textId="77777777" w:rsidR="00D10503" w:rsidRDefault="00D10503" w:rsidP="00D10503">
            <w:pPr>
              <w:pStyle w:val="TableParagraph"/>
              <w:spacing w:before="60"/>
              <w:ind w:left="139" w:right="113"/>
              <w:jc w:val="center"/>
              <w:rPr>
                <w:b/>
                <w:i/>
                <w:sz w:val="20"/>
              </w:rPr>
            </w:pPr>
            <w:r>
              <w:rPr>
                <w:b/>
                <w:i/>
                <w:sz w:val="20"/>
              </w:rPr>
              <w:t>Solicitado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503EBFD" w14:textId="77777777" w:rsidR="00D10503" w:rsidRDefault="00D10503" w:rsidP="00D10503">
            <w:pPr>
              <w:pStyle w:val="TableParagraph"/>
              <w:spacing w:before="60"/>
              <w:ind w:left="139" w:right="112"/>
              <w:jc w:val="center"/>
              <w:rPr>
                <w:b/>
                <w:i/>
                <w:sz w:val="20"/>
              </w:rPr>
            </w:pPr>
            <w:r>
              <w:rPr>
                <w:b/>
                <w:i/>
                <w:sz w:val="20"/>
              </w:rPr>
              <w:t>Ofrecido</w:t>
            </w:r>
          </w:p>
        </w:tc>
      </w:tr>
      <w:tr w:rsidR="00D10503" w14:paraId="21F00797" w14:textId="77777777" w:rsidTr="00D10503">
        <w:trPr>
          <w:trHeight w:val="290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AD202F4" w14:textId="77777777" w:rsidR="00D10503" w:rsidRDefault="00D10503" w:rsidP="00D10503">
            <w:pPr>
              <w:pStyle w:val="TableParagraph"/>
              <w:spacing w:line="213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1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5C82980" w14:textId="77777777" w:rsidR="00D10503" w:rsidRDefault="00D10503" w:rsidP="00D10503">
            <w:pPr>
              <w:pStyle w:val="TableParagraph"/>
              <w:spacing w:line="213" w:lineRule="exact"/>
              <w:ind w:left="148"/>
              <w:rPr>
                <w:sz w:val="20"/>
              </w:rPr>
            </w:pPr>
            <w:r>
              <w:rPr>
                <w:sz w:val="20"/>
              </w:rPr>
              <w:t>Presión de Gas SF6 del Cubículo del Interruptor OK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AECEBB2" w14:textId="77777777" w:rsidR="00D10503" w:rsidRDefault="00D10503" w:rsidP="00D10503">
            <w:pPr>
              <w:pStyle w:val="TableParagraph"/>
              <w:spacing w:line="213" w:lineRule="exact"/>
              <w:ind w:left="138" w:right="113"/>
              <w:jc w:val="center"/>
              <w:rPr>
                <w:sz w:val="20"/>
              </w:rPr>
            </w:pPr>
            <w:r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E1AB71F" w14:textId="77777777" w:rsidR="00D10503" w:rsidRDefault="00D10503" w:rsidP="00D10503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D10503" w14:paraId="03C4A23D" w14:textId="77777777" w:rsidTr="00D10503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05FF1D7" w14:textId="77777777" w:rsidR="00D10503" w:rsidRDefault="00D10503" w:rsidP="00D10503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2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BCD919B" w14:textId="77777777" w:rsidR="00D10503" w:rsidRDefault="00D10503" w:rsidP="00D10503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>
              <w:rPr>
                <w:sz w:val="20"/>
              </w:rPr>
              <w:t>Presión de Gas SF6 del Compartimiento de BBl OK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857D29C" w14:textId="77777777" w:rsidR="00D10503" w:rsidRDefault="00D10503" w:rsidP="00D10503">
            <w:pPr>
              <w:pStyle w:val="TableParagraph"/>
              <w:spacing w:line="212" w:lineRule="exact"/>
              <w:ind w:left="138" w:right="113"/>
              <w:jc w:val="center"/>
              <w:rPr>
                <w:sz w:val="20"/>
              </w:rPr>
            </w:pPr>
            <w:r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C376258" w14:textId="77777777" w:rsidR="00D10503" w:rsidRDefault="00D10503" w:rsidP="00D10503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D10503" w14:paraId="380222C2" w14:textId="77777777" w:rsidTr="00D10503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990B097" w14:textId="77777777" w:rsidR="00D10503" w:rsidRDefault="00D10503" w:rsidP="00D10503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3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ED34DB3" w14:textId="77777777" w:rsidR="00D10503" w:rsidRDefault="00D10503" w:rsidP="00D10503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>
              <w:rPr>
                <w:sz w:val="20"/>
              </w:rPr>
              <w:t>Presión de Gas SF6 del Compartimiento de BBlI OK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B589262" w14:textId="77777777" w:rsidR="00D10503" w:rsidRDefault="00D10503" w:rsidP="00D10503">
            <w:pPr>
              <w:pStyle w:val="TableParagraph"/>
              <w:spacing w:line="212" w:lineRule="exact"/>
              <w:ind w:left="139" w:right="113"/>
              <w:jc w:val="center"/>
              <w:rPr>
                <w:sz w:val="20"/>
              </w:rPr>
            </w:pPr>
            <w:r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FF4A8F3" w14:textId="77777777" w:rsidR="00D10503" w:rsidRDefault="00D10503" w:rsidP="00D10503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D10503" w14:paraId="2546306D" w14:textId="77777777" w:rsidTr="00D10503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4FC33F5" w14:textId="77777777" w:rsidR="00D10503" w:rsidRDefault="00D10503" w:rsidP="00D10503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4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A6222C9" w14:textId="77777777" w:rsidR="00D10503" w:rsidRDefault="00D10503" w:rsidP="00D10503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>
              <w:rPr>
                <w:sz w:val="20"/>
              </w:rPr>
              <w:t>MCB AC Disparado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1DD3842" w14:textId="77777777" w:rsidR="00D10503" w:rsidRDefault="00D10503" w:rsidP="00D10503">
            <w:pPr>
              <w:pStyle w:val="TableParagraph"/>
              <w:spacing w:line="212" w:lineRule="exact"/>
              <w:ind w:left="138" w:right="113"/>
              <w:jc w:val="center"/>
              <w:rPr>
                <w:sz w:val="20"/>
              </w:rPr>
            </w:pPr>
            <w:r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EC42181" w14:textId="77777777" w:rsidR="00D10503" w:rsidRDefault="00D10503" w:rsidP="00D10503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D10503" w14:paraId="20ED11C1" w14:textId="77777777" w:rsidTr="00D10503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0BC81EB" w14:textId="77777777" w:rsidR="00D10503" w:rsidRDefault="00D10503" w:rsidP="00D10503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5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AD0D051" w14:textId="77777777" w:rsidR="00D10503" w:rsidRDefault="00D10503" w:rsidP="00D10503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>
              <w:rPr>
                <w:sz w:val="20"/>
              </w:rPr>
              <w:t>MCB CC Disparado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7D472E4" w14:textId="77777777" w:rsidR="00D10503" w:rsidRDefault="00D10503" w:rsidP="00D10503">
            <w:pPr>
              <w:pStyle w:val="TableParagraph"/>
              <w:spacing w:line="212" w:lineRule="exact"/>
              <w:ind w:left="139" w:right="113"/>
              <w:jc w:val="center"/>
              <w:rPr>
                <w:sz w:val="20"/>
              </w:rPr>
            </w:pPr>
            <w:r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4868E6" w14:textId="77777777" w:rsidR="00D10503" w:rsidRDefault="00D10503" w:rsidP="00D10503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D10503" w14:paraId="0669FB0E" w14:textId="77777777" w:rsidTr="00D10503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1CED68E" w14:textId="77777777" w:rsidR="00D10503" w:rsidRDefault="00D10503" w:rsidP="00D10503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6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709DD54" w14:textId="15F01F46" w:rsidR="00D10503" w:rsidRDefault="00D10503" w:rsidP="00D10503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>
              <w:rPr>
                <w:sz w:val="20"/>
              </w:rPr>
              <w:t>MCB AC Compartimiento de Tierra</w:t>
            </w:r>
            <w:r w:rsidR="00240B3D">
              <w:rPr>
                <w:sz w:val="20"/>
              </w:rPr>
              <w:t xml:space="preserve"> BBI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07CADE5" w14:textId="77777777" w:rsidR="00D10503" w:rsidRDefault="00D10503" w:rsidP="00D10503">
            <w:pPr>
              <w:pStyle w:val="TableParagraph"/>
              <w:spacing w:line="212" w:lineRule="exact"/>
              <w:ind w:left="139" w:right="113"/>
              <w:jc w:val="center"/>
              <w:rPr>
                <w:sz w:val="20"/>
              </w:rPr>
            </w:pPr>
            <w:r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A27DD85" w14:textId="77777777" w:rsidR="00D10503" w:rsidRDefault="00D10503" w:rsidP="00D10503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D10503" w14:paraId="15801DA4" w14:textId="77777777" w:rsidTr="00D10503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AD1035B" w14:textId="77777777" w:rsidR="00D10503" w:rsidRDefault="00D10503" w:rsidP="00D10503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7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F7A8789" w14:textId="4A5781A3" w:rsidR="00D10503" w:rsidRDefault="00D10503" w:rsidP="00D10503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>
              <w:rPr>
                <w:sz w:val="20"/>
              </w:rPr>
              <w:t>Disparo Desconectador de Puesta a Tierra</w:t>
            </w:r>
            <w:r w:rsidR="00240B3D">
              <w:rPr>
                <w:sz w:val="20"/>
              </w:rPr>
              <w:t xml:space="preserve"> BBI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AAE6592" w14:textId="77777777" w:rsidR="00D10503" w:rsidRDefault="00D10503" w:rsidP="00D10503">
            <w:pPr>
              <w:pStyle w:val="TableParagraph"/>
              <w:spacing w:line="212" w:lineRule="exact"/>
              <w:ind w:left="139" w:right="113"/>
              <w:jc w:val="center"/>
              <w:rPr>
                <w:sz w:val="20"/>
              </w:rPr>
            </w:pPr>
            <w:r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F7B3A80" w14:textId="77777777" w:rsidR="00D10503" w:rsidRDefault="00D10503" w:rsidP="00D10503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D10503" w14:paraId="36482553" w14:textId="77777777" w:rsidTr="00D10503">
        <w:trPr>
          <w:trHeight w:val="291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EFDC796" w14:textId="77777777" w:rsidR="00D10503" w:rsidRDefault="00D10503" w:rsidP="00D10503">
            <w:pPr>
              <w:pStyle w:val="TableParagraph"/>
              <w:spacing w:line="213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8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8DEA960" w14:textId="302FD637" w:rsidR="00D10503" w:rsidRDefault="00D10503" w:rsidP="00D10503">
            <w:pPr>
              <w:pStyle w:val="TableParagraph"/>
              <w:spacing w:line="213" w:lineRule="exact"/>
              <w:ind w:left="148"/>
              <w:rPr>
                <w:sz w:val="20"/>
              </w:rPr>
            </w:pPr>
            <w:r>
              <w:rPr>
                <w:sz w:val="20"/>
              </w:rPr>
              <w:t>Desconectador de Puesta a Tierra Normal</w:t>
            </w:r>
            <w:r w:rsidR="00240B3D">
              <w:rPr>
                <w:sz w:val="20"/>
              </w:rPr>
              <w:t xml:space="preserve"> BBI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114804C" w14:textId="77777777" w:rsidR="00D10503" w:rsidRDefault="00D10503" w:rsidP="00D10503">
            <w:pPr>
              <w:pStyle w:val="TableParagraph"/>
              <w:spacing w:line="213" w:lineRule="exact"/>
              <w:ind w:left="139" w:right="113"/>
              <w:jc w:val="center"/>
              <w:rPr>
                <w:sz w:val="20"/>
              </w:rPr>
            </w:pPr>
            <w:r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A8AB4D4" w14:textId="77777777" w:rsidR="00D10503" w:rsidRDefault="00D10503" w:rsidP="00D10503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D10503" w14:paraId="2A5A7E16" w14:textId="77777777" w:rsidTr="00D10503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8CCA1D2" w14:textId="77777777" w:rsidR="00D10503" w:rsidRDefault="00D10503" w:rsidP="00D10503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9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D689F66" w14:textId="5D357BF2" w:rsidR="00D10503" w:rsidRDefault="00D10503" w:rsidP="00D10503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>
              <w:rPr>
                <w:sz w:val="20"/>
              </w:rPr>
              <w:t>Desconectador de Puesta a Tierra Bloqueado</w:t>
            </w:r>
            <w:r w:rsidR="00240B3D">
              <w:rPr>
                <w:sz w:val="20"/>
              </w:rPr>
              <w:t xml:space="preserve"> BBI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1B7E90B" w14:textId="77777777" w:rsidR="00D10503" w:rsidRDefault="00D10503" w:rsidP="00D10503">
            <w:pPr>
              <w:pStyle w:val="TableParagraph"/>
              <w:spacing w:line="212" w:lineRule="exact"/>
              <w:ind w:left="136" w:right="113"/>
              <w:jc w:val="center"/>
              <w:rPr>
                <w:sz w:val="20"/>
              </w:rPr>
            </w:pPr>
            <w:r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7740E6F" w14:textId="77777777" w:rsidR="00D10503" w:rsidRDefault="00D10503" w:rsidP="00D10503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D10503" w14:paraId="3C507CDA" w14:textId="77777777" w:rsidTr="00D10503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CA3C996" w14:textId="77777777" w:rsidR="00D10503" w:rsidRDefault="00D10503" w:rsidP="00D10503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10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2797727" w14:textId="77777777" w:rsidR="00D10503" w:rsidRDefault="00D10503" w:rsidP="00D10503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>
              <w:rPr>
                <w:sz w:val="20"/>
              </w:rPr>
              <w:t>Selector en Posición Local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8DCF027" w14:textId="77777777" w:rsidR="00D10503" w:rsidRDefault="00D10503" w:rsidP="00D10503">
            <w:pPr>
              <w:pStyle w:val="TableParagraph"/>
              <w:spacing w:line="212" w:lineRule="exact"/>
              <w:ind w:left="136" w:right="113"/>
              <w:jc w:val="center"/>
              <w:rPr>
                <w:sz w:val="20"/>
              </w:rPr>
            </w:pPr>
            <w:r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EF5F1F7" w14:textId="77777777" w:rsidR="00D10503" w:rsidRDefault="00D10503" w:rsidP="00D10503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D10503" w14:paraId="27F3467E" w14:textId="77777777" w:rsidTr="00D10503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6D2953A" w14:textId="77777777" w:rsidR="00D10503" w:rsidRDefault="00D10503" w:rsidP="00D10503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11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7B3D0B4" w14:textId="77777777" w:rsidR="00D10503" w:rsidRDefault="00D10503" w:rsidP="00D10503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>
              <w:rPr>
                <w:sz w:val="20"/>
              </w:rPr>
              <w:t>Selector en Posición Remoto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85A3BF8" w14:textId="77777777" w:rsidR="00D10503" w:rsidRDefault="00D10503" w:rsidP="00D10503">
            <w:pPr>
              <w:pStyle w:val="TableParagraph"/>
              <w:spacing w:line="212" w:lineRule="exact"/>
              <w:ind w:left="137" w:right="113"/>
              <w:jc w:val="center"/>
              <w:rPr>
                <w:sz w:val="20"/>
              </w:rPr>
            </w:pPr>
            <w:r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8BB63DF" w14:textId="77777777" w:rsidR="00D10503" w:rsidRDefault="00D10503" w:rsidP="00D10503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D10503" w14:paraId="2A63928B" w14:textId="77777777" w:rsidTr="00D10503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AE41981" w14:textId="77777777" w:rsidR="00D10503" w:rsidRDefault="00D10503" w:rsidP="00D10503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12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BB33983" w14:textId="77777777" w:rsidR="00D10503" w:rsidRDefault="00D10503" w:rsidP="00D10503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>
              <w:rPr>
                <w:sz w:val="20"/>
              </w:rPr>
              <w:t>Indicación Desconectador Barra II Cerrado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5B233A8" w14:textId="77777777" w:rsidR="00D10503" w:rsidRDefault="00D10503" w:rsidP="00D10503">
            <w:pPr>
              <w:pStyle w:val="TableParagraph"/>
              <w:spacing w:line="212" w:lineRule="exact"/>
              <w:ind w:left="137" w:right="113"/>
              <w:jc w:val="center"/>
              <w:rPr>
                <w:sz w:val="20"/>
              </w:rPr>
            </w:pPr>
            <w:r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0745813" w14:textId="77777777" w:rsidR="00D10503" w:rsidRDefault="00D10503" w:rsidP="00D10503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D10503" w14:paraId="3F222420" w14:textId="77777777" w:rsidTr="00D10503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8F99678" w14:textId="77777777" w:rsidR="00D10503" w:rsidRDefault="00D10503" w:rsidP="00D10503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13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A0E475F" w14:textId="77777777" w:rsidR="00D10503" w:rsidRDefault="00D10503" w:rsidP="00D10503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>
              <w:rPr>
                <w:sz w:val="20"/>
              </w:rPr>
              <w:t>Indicación Desconectador Barra II Abierto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0D4CFD2" w14:textId="77777777" w:rsidR="00D10503" w:rsidRDefault="00D10503" w:rsidP="00D10503">
            <w:pPr>
              <w:pStyle w:val="TableParagraph"/>
              <w:spacing w:line="212" w:lineRule="exact"/>
              <w:ind w:left="136" w:right="113"/>
              <w:jc w:val="center"/>
              <w:rPr>
                <w:sz w:val="20"/>
              </w:rPr>
            </w:pPr>
            <w:r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F3569A0" w14:textId="77777777" w:rsidR="00D10503" w:rsidRDefault="00D10503" w:rsidP="00D10503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D10503" w14:paraId="1AFFC5FB" w14:textId="77777777" w:rsidTr="00D10503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BD0AE87" w14:textId="77777777" w:rsidR="00D10503" w:rsidRDefault="00D10503" w:rsidP="00D10503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14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FC42EC9" w14:textId="77777777" w:rsidR="00D10503" w:rsidRDefault="00D10503" w:rsidP="00D10503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>
              <w:rPr>
                <w:sz w:val="20"/>
              </w:rPr>
              <w:t>Indicación Interruptor Abierto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443A246" w14:textId="77777777" w:rsidR="00D10503" w:rsidRDefault="00D10503" w:rsidP="00D10503">
            <w:pPr>
              <w:pStyle w:val="TableParagraph"/>
              <w:spacing w:line="212" w:lineRule="exact"/>
              <w:ind w:left="138" w:right="113"/>
              <w:jc w:val="center"/>
              <w:rPr>
                <w:sz w:val="20"/>
              </w:rPr>
            </w:pPr>
            <w:r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1B51553" w14:textId="77777777" w:rsidR="00D10503" w:rsidRDefault="00D10503" w:rsidP="00D10503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D10503" w14:paraId="42B0FC7E" w14:textId="77777777" w:rsidTr="00D10503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15AE3D5" w14:textId="77777777" w:rsidR="00D10503" w:rsidRDefault="00D10503" w:rsidP="00D10503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15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6E35551" w14:textId="77777777" w:rsidR="00D10503" w:rsidRDefault="00D10503" w:rsidP="00D10503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>
              <w:rPr>
                <w:sz w:val="20"/>
              </w:rPr>
              <w:t>Indicación Interruptor Cerrado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A4CF6B2" w14:textId="77777777" w:rsidR="00D10503" w:rsidRDefault="00D10503" w:rsidP="00D10503">
            <w:pPr>
              <w:pStyle w:val="TableParagraph"/>
              <w:spacing w:line="212" w:lineRule="exact"/>
              <w:ind w:left="138" w:right="113"/>
              <w:jc w:val="center"/>
              <w:rPr>
                <w:sz w:val="20"/>
              </w:rPr>
            </w:pPr>
            <w:r w:rsidRPr="00036F43"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5A0BE4A" w14:textId="77777777" w:rsidR="00D10503" w:rsidRDefault="00D10503" w:rsidP="00D10503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D10503" w14:paraId="01E05A13" w14:textId="77777777" w:rsidTr="00D10503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AD33EEC" w14:textId="77777777" w:rsidR="00D10503" w:rsidRDefault="00D10503" w:rsidP="00D10503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16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521B2B6" w14:textId="77777777" w:rsidR="00D10503" w:rsidRDefault="00D10503" w:rsidP="00D10503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>
              <w:rPr>
                <w:sz w:val="20"/>
              </w:rPr>
              <w:t>Alarma de Resorte Descargado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8D1B4D3" w14:textId="77777777" w:rsidR="00D10503" w:rsidRDefault="00D10503" w:rsidP="00D10503">
            <w:pPr>
              <w:pStyle w:val="TableParagraph"/>
              <w:spacing w:line="212" w:lineRule="exact"/>
              <w:ind w:left="138" w:right="113"/>
              <w:jc w:val="center"/>
              <w:rPr>
                <w:sz w:val="20"/>
              </w:rPr>
            </w:pPr>
            <w:r w:rsidRPr="00036F43"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012F225" w14:textId="77777777" w:rsidR="00D10503" w:rsidRDefault="00D10503" w:rsidP="00D10503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D10503" w14:paraId="7727B97D" w14:textId="77777777" w:rsidTr="00D10503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6EC3C35" w14:textId="77777777" w:rsidR="00D10503" w:rsidRDefault="00D10503" w:rsidP="00D10503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17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FCE84A9" w14:textId="77777777" w:rsidR="00D10503" w:rsidRDefault="00D10503" w:rsidP="00D10503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>
              <w:rPr>
                <w:sz w:val="20"/>
              </w:rPr>
              <w:t>Indicación Desconectador Barra I Cerrado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0C43C36" w14:textId="77777777" w:rsidR="00D10503" w:rsidRDefault="00D10503" w:rsidP="00D10503">
            <w:pPr>
              <w:pStyle w:val="TableParagraph"/>
              <w:spacing w:line="212" w:lineRule="exact"/>
              <w:ind w:left="138" w:right="113"/>
              <w:jc w:val="center"/>
              <w:rPr>
                <w:sz w:val="20"/>
              </w:rPr>
            </w:pPr>
            <w:r w:rsidRPr="00036F43"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3469DFC" w14:textId="77777777" w:rsidR="00D10503" w:rsidRDefault="00D10503" w:rsidP="00D10503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D10503" w14:paraId="33F656BE" w14:textId="77777777" w:rsidTr="00D10503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A03F4CF" w14:textId="77777777" w:rsidR="00D10503" w:rsidRDefault="00D10503" w:rsidP="00D10503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18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4D3818B" w14:textId="77777777" w:rsidR="00D10503" w:rsidRDefault="00D10503" w:rsidP="00D10503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>
              <w:rPr>
                <w:sz w:val="20"/>
              </w:rPr>
              <w:t>Indicación Desconectador Barra I Abierto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11D6AE5" w14:textId="77777777" w:rsidR="00D10503" w:rsidRDefault="00D10503" w:rsidP="00D10503">
            <w:pPr>
              <w:pStyle w:val="TableParagraph"/>
              <w:spacing w:line="212" w:lineRule="exact"/>
              <w:ind w:left="138" w:right="113"/>
              <w:jc w:val="center"/>
              <w:rPr>
                <w:sz w:val="20"/>
              </w:rPr>
            </w:pPr>
            <w:r w:rsidRPr="00036F43"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09A8BEA" w14:textId="77777777" w:rsidR="00D10503" w:rsidRDefault="00D10503" w:rsidP="00D10503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D10503" w14:paraId="5ADB89B3" w14:textId="77777777" w:rsidTr="00D10503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C6A7C7C" w14:textId="77777777" w:rsidR="00D10503" w:rsidRDefault="00D10503" w:rsidP="00D10503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19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C366322" w14:textId="0C9333D3" w:rsidR="00D10503" w:rsidRDefault="00D10503" w:rsidP="00D10503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>
              <w:rPr>
                <w:sz w:val="20"/>
              </w:rPr>
              <w:t xml:space="preserve">Indicación Desconectador de Puesta a Tierra </w:t>
            </w:r>
            <w:r w:rsidR="00240B3D">
              <w:rPr>
                <w:sz w:val="20"/>
              </w:rPr>
              <w:t xml:space="preserve">BBI </w:t>
            </w:r>
            <w:r>
              <w:rPr>
                <w:sz w:val="20"/>
              </w:rPr>
              <w:t>Cerrado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D85F121" w14:textId="77777777" w:rsidR="00D10503" w:rsidRDefault="00D10503" w:rsidP="00D10503">
            <w:pPr>
              <w:pStyle w:val="TableParagraph"/>
              <w:spacing w:line="212" w:lineRule="exact"/>
              <w:ind w:left="138" w:right="113"/>
              <w:jc w:val="center"/>
              <w:rPr>
                <w:sz w:val="20"/>
              </w:rPr>
            </w:pPr>
            <w:r w:rsidRPr="00036F43"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68080D8" w14:textId="77777777" w:rsidR="00D10503" w:rsidRDefault="00D10503" w:rsidP="00D10503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D10503" w14:paraId="425B2157" w14:textId="77777777" w:rsidTr="00D10503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33E90D0" w14:textId="77777777" w:rsidR="00D10503" w:rsidRDefault="00D10503" w:rsidP="00D10503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20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2464DEA" w14:textId="624A1CB6" w:rsidR="00D10503" w:rsidRDefault="00D10503" w:rsidP="00D10503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>
              <w:rPr>
                <w:sz w:val="20"/>
              </w:rPr>
              <w:t>Indicación Desconectador de Puesta a Tierra</w:t>
            </w:r>
            <w:r w:rsidR="00240B3D">
              <w:rPr>
                <w:sz w:val="20"/>
              </w:rPr>
              <w:t xml:space="preserve"> BBI</w:t>
            </w:r>
            <w:r>
              <w:rPr>
                <w:sz w:val="20"/>
              </w:rPr>
              <w:t xml:space="preserve"> Abierto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E27AF05" w14:textId="77777777" w:rsidR="00D10503" w:rsidRDefault="00D10503" w:rsidP="00D10503">
            <w:pPr>
              <w:pStyle w:val="TableParagraph"/>
              <w:spacing w:line="212" w:lineRule="exact"/>
              <w:ind w:left="138" w:right="113"/>
              <w:jc w:val="center"/>
              <w:rPr>
                <w:sz w:val="20"/>
              </w:rPr>
            </w:pPr>
            <w:r w:rsidRPr="00036F43"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37248AF" w14:textId="77777777" w:rsidR="00D10503" w:rsidRDefault="00D10503" w:rsidP="00D10503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D10503" w14:paraId="2C7CDAB3" w14:textId="77777777" w:rsidTr="00D10503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D1AD030" w14:textId="77777777" w:rsidR="00D10503" w:rsidRDefault="00D10503" w:rsidP="00D10503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21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8B18326" w14:textId="77777777" w:rsidR="00D10503" w:rsidRDefault="00D10503" w:rsidP="00D10503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>
              <w:rPr>
                <w:sz w:val="20"/>
              </w:rPr>
              <w:t>Bloque de Prueba Removido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D012E1B" w14:textId="77777777" w:rsidR="00D10503" w:rsidRDefault="00D10503" w:rsidP="00D10503">
            <w:pPr>
              <w:pStyle w:val="TableParagraph"/>
              <w:spacing w:line="212" w:lineRule="exact"/>
              <w:ind w:left="138" w:right="113"/>
              <w:jc w:val="center"/>
              <w:rPr>
                <w:sz w:val="20"/>
              </w:rPr>
            </w:pPr>
            <w:r w:rsidRPr="00036F43"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152B1D4" w14:textId="77777777" w:rsidR="00D10503" w:rsidRDefault="00D10503" w:rsidP="00D10503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D10503" w14:paraId="7097492D" w14:textId="77777777" w:rsidTr="00D10503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CDEBFD8" w14:textId="77777777" w:rsidR="00D10503" w:rsidRDefault="00D10503" w:rsidP="00D10503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22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872B1DD" w14:textId="77777777" w:rsidR="00D10503" w:rsidRDefault="00D10503" w:rsidP="00D10503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>
              <w:rPr>
                <w:sz w:val="20"/>
              </w:rPr>
              <w:t>Disparo Diferencial de Barra I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31E3073" w14:textId="77777777" w:rsidR="00D10503" w:rsidRDefault="00D10503" w:rsidP="00D10503">
            <w:pPr>
              <w:pStyle w:val="TableParagraph"/>
              <w:spacing w:line="212" w:lineRule="exact"/>
              <w:ind w:left="138" w:right="113"/>
              <w:jc w:val="center"/>
              <w:rPr>
                <w:sz w:val="20"/>
              </w:rPr>
            </w:pPr>
            <w:r w:rsidRPr="00036F43"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83551FE" w14:textId="77777777" w:rsidR="00D10503" w:rsidRDefault="00D10503" w:rsidP="00D10503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D10503" w14:paraId="1A522A81" w14:textId="77777777" w:rsidTr="00D10503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6DF3443" w14:textId="77777777" w:rsidR="00D10503" w:rsidRDefault="00D10503" w:rsidP="00D10503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23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BE4E459" w14:textId="77777777" w:rsidR="00D10503" w:rsidRDefault="00D10503" w:rsidP="00D10503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>
              <w:rPr>
                <w:sz w:val="20"/>
              </w:rPr>
              <w:t>Disparo Diferencial de Barra II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7192DD5" w14:textId="77777777" w:rsidR="00D10503" w:rsidRDefault="00D10503" w:rsidP="00D10503">
            <w:pPr>
              <w:pStyle w:val="TableParagraph"/>
              <w:spacing w:line="212" w:lineRule="exact"/>
              <w:ind w:left="138" w:right="113"/>
              <w:jc w:val="center"/>
              <w:rPr>
                <w:sz w:val="20"/>
              </w:rPr>
            </w:pPr>
            <w:r w:rsidRPr="00036F43"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C0015D4" w14:textId="77777777" w:rsidR="00D10503" w:rsidRDefault="00D10503" w:rsidP="00D10503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D10503" w14:paraId="0A676A6B" w14:textId="77777777" w:rsidTr="00D10503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D354B16" w14:textId="77777777" w:rsidR="00D10503" w:rsidRDefault="00D10503" w:rsidP="00D10503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24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08E7BFB" w14:textId="77777777" w:rsidR="00D10503" w:rsidRDefault="00D10503" w:rsidP="00D10503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>
              <w:rPr>
                <w:sz w:val="20"/>
              </w:rPr>
              <w:t>Falla Rele Adyacente ( Watchdog)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5374917" w14:textId="77777777" w:rsidR="00D10503" w:rsidRDefault="00D10503" w:rsidP="00D10503">
            <w:pPr>
              <w:pStyle w:val="TableParagraph"/>
              <w:spacing w:line="212" w:lineRule="exact"/>
              <w:ind w:left="138" w:right="113"/>
              <w:jc w:val="center"/>
              <w:rPr>
                <w:sz w:val="20"/>
              </w:rPr>
            </w:pPr>
            <w:r w:rsidRPr="00036F43"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4FBC954" w14:textId="77777777" w:rsidR="00D10503" w:rsidRDefault="00D10503" w:rsidP="00D10503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240B3D" w14:paraId="0DDA45FD" w14:textId="77777777" w:rsidTr="00D10503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C6A489D" w14:textId="77777777" w:rsidR="00240B3D" w:rsidRDefault="00240B3D" w:rsidP="00240B3D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25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4707C49" w14:textId="6C60081C" w:rsidR="00240B3D" w:rsidRDefault="00240B3D" w:rsidP="00240B3D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>
              <w:rPr>
                <w:sz w:val="20"/>
              </w:rPr>
              <w:t>MCB AC Compartimiento de Tierra BBII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A5CE0C5" w14:textId="77777777" w:rsidR="00240B3D" w:rsidRDefault="00240B3D" w:rsidP="00240B3D">
            <w:pPr>
              <w:pStyle w:val="TableParagraph"/>
              <w:spacing w:line="212" w:lineRule="exact"/>
              <w:ind w:left="138" w:right="113"/>
              <w:jc w:val="center"/>
              <w:rPr>
                <w:sz w:val="20"/>
              </w:rPr>
            </w:pPr>
            <w:r w:rsidRPr="00036F43"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827E71E" w14:textId="77777777" w:rsidR="00240B3D" w:rsidRDefault="00240B3D" w:rsidP="00240B3D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240B3D" w14:paraId="7D9D59AB" w14:textId="77777777" w:rsidTr="00D10503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9BBB775" w14:textId="77777777" w:rsidR="00240B3D" w:rsidRDefault="00240B3D" w:rsidP="00240B3D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26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179ADFE" w14:textId="3B23F9DB" w:rsidR="00240B3D" w:rsidRDefault="00240B3D" w:rsidP="00240B3D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>
              <w:rPr>
                <w:sz w:val="20"/>
              </w:rPr>
              <w:t>Disparo Desconectador de Puesta a Tierra BBII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4149C60" w14:textId="77777777" w:rsidR="00240B3D" w:rsidRDefault="00240B3D" w:rsidP="00240B3D">
            <w:pPr>
              <w:pStyle w:val="TableParagraph"/>
              <w:spacing w:line="212" w:lineRule="exact"/>
              <w:ind w:left="138" w:right="113"/>
              <w:jc w:val="center"/>
              <w:rPr>
                <w:sz w:val="20"/>
              </w:rPr>
            </w:pPr>
            <w:r w:rsidRPr="00036F43"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5BFE413" w14:textId="77777777" w:rsidR="00240B3D" w:rsidRDefault="00240B3D" w:rsidP="00240B3D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240B3D" w14:paraId="52F57EFB" w14:textId="77777777" w:rsidTr="00D10503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885F67D" w14:textId="77777777" w:rsidR="00240B3D" w:rsidRDefault="00240B3D" w:rsidP="00240B3D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27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64DD0EE" w14:textId="6E351EBF" w:rsidR="00240B3D" w:rsidRDefault="00240B3D" w:rsidP="00240B3D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>
              <w:rPr>
                <w:sz w:val="20"/>
              </w:rPr>
              <w:t>Desconectador de Puesta a Tierra Normal BBII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2552B27" w14:textId="77777777" w:rsidR="00240B3D" w:rsidRDefault="00240B3D" w:rsidP="00240B3D">
            <w:pPr>
              <w:pStyle w:val="TableParagraph"/>
              <w:spacing w:line="212" w:lineRule="exact"/>
              <w:ind w:left="138" w:right="113"/>
              <w:jc w:val="center"/>
              <w:rPr>
                <w:sz w:val="20"/>
              </w:rPr>
            </w:pPr>
            <w:r w:rsidRPr="00036F43"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8655834" w14:textId="77777777" w:rsidR="00240B3D" w:rsidRDefault="00240B3D" w:rsidP="00240B3D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240B3D" w14:paraId="455BA045" w14:textId="77777777" w:rsidTr="00D10503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F1556F3" w14:textId="77777777" w:rsidR="00240B3D" w:rsidRDefault="00240B3D" w:rsidP="00240B3D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28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0B5741A" w14:textId="06E97D93" w:rsidR="00240B3D" w:rsidRDefault="00240B3D" w:rsidP="00240B3D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>
              <w:rPr>
                <w:sz w:val="20"/>
              </w:rPr>
              <w:t>Desconectador de Puesta a Tierra Bloqueado BBII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C3402C1" w14:textId="77777777" w:rsidR="00240B3D" w:rsidRDefault="00240B3D" w:rsidP="00240B3D">
            <w:pPr>
              <w:pStyle w:val="TableParagraph"/>
              <w:spacing w:line="212" w:lineRule="exact"/>
              <w:ind w:left="138" w:right="113"/>
              <w:jc w:val="center"/>
              <w:rPr>
                <w:sz w:val="20"/>
              </w:rPr>
            </w:pPr>
            <w:r w:rsidRPr="00036F43"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25A82DF" w14:textId="77777777" w:rsidR="00240B3D" w:rsidRDefault="00240B3D" w:rsidP="00240B3D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240B3D" w14:paraId="788D0D18" w14:textId="77777777" w:rsidTr="00D10503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7204930" w14:textId="77777777" w:rsidR="00240B3D" w:rsidRDefault="00240B3D" w:rsidP="00240B3D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29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CA49346" w14:textId="17E5A4BA" w:rsidR="00240B3D" w:rsidRDefault="00240B3D" w:rsidP="00240B3D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>
              <w:rPr>
                <w:sz w:val="20"/>
              </w:rPr>
              <w:t>Indicación Desconectador de Puesta a Tierra BBII Cerrado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0B2C04B" w14:textId="77777777" w:rsidR="00240B3D" w:rsidRDefault="00240B3D" w:rsidP="00240B3D">
            <w:pPr>
              <w:pStyle w:val="TableParagraph"/>
              <w:spacing w:line="212" w:lineRule="exact"/>
              <w:ind w:left="138" w:right="113"/>
              <w:jc w:val="center"/>
              <w:rPr>
                <w:sz w:val="20"/>
              </w:rPr>
            </w:pPr>
            <w:r w:rsidRPr="00036F43"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487CB3F" w14:textId="77777777" w:rsidR="00240B3D" w:rsidRDefault="00240B3D" w:rsidP="00240B3D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240B3D" w14:paraId="1EC4A132" w14:textId="77777777" w:rsidTr="00D10503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63C506C" w14:textId="3BC0C7EB" w:rsidR="00240B3D" w:rsidRDefault="00240B3D" w:rsidP="00240B3D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30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2E61F11" w14:textId="5FED3C8D" w:rsidR="00240B3D" w:rsidRDefault="00240B3D" w:rsidP="00240B3D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>
              <w:rPr>
                <w:sz w:val="20"/>
              </w:rPr>
              <w:t>Indicación Desconectador de Puesta a Tierra BBII Abierto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142B53B" w14:textId="77777777" w:rsidR="00240B3D" w:rsidRDefault="00240B3D" w:rsidP="00240B3D">
            <w:pPr>
              <w:pStyle w:val="TableParagraph"/>
              <w:spacing w:line="212" w:lineRule="exact"/>
              <w:ind w:left="138" w:right="113"/>
              <w:jc w:val="center"/>
              <w:rPr>
                <w:sz w:val="20"/>
              </w:rPr>
            </w:pPr>
            <w:r w:rsidRPr="00036F43"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72F5B0B" w14:textId="77777777" w:rsidR="00240B3D" w:rsidRDefault="00240B3D" w:rsidP="00240B3D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240B3D" w14:paraId="441834FB" w14:textId="77777777" w:rsidTr="00D10503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868B9BA" w14:textId="77777777" w:rsidR="00240B3D" w:rsidRDefault="00240B3D" w:rsidP="00240B3D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31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4AA081C" w14:textId="77777777" w:rsidR="00240B3D" w:rsidRDefault="00240B3D" w:rsidP="00240B3D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 w:rsidRPr="00501EEB">
              <w:rPr>
                <w:sz w:val="20"/>
              </w:rPr>
              <w:t>Reserva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A05F79B" w14:textId="77777777" w:rsidR="00240B3D" w:rsidRDefault="00240B3D" w:rsidP="00240B3D">
            <w:pPr>
              <w:pStyle w:val="TableParagraph"/>
              <w:spacing w:line="212" w:lineRule="exact"/>
              <w:ind w:left="138" w:right="113"/>
              <w:jc w:val="center"/>
              <w:rPr>
                <w:sz w:val="20"/>
              </w:rPr>
            </w:pPr>
            <w:r w:rsidRPr="00036F43"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1F8E28F" w14:textId="77777777" w:rsidR="00240B3D" w:rsidRDefault="00240B3D" w:rsidP="00240B3D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240B3D" w14:paraId="433B8CFE" w14:textId="77777777" w:rsidTr="00D10503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FB56164" w14:textId="77777777" w:rsidR="00240B3D" w:rsidRDefault="00240B3D" w:rsidP="00240B3D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32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6632DD" w14:textId="77777777" w:rsidR="00240B3D" w:rsidRDefault="00240B3D" w:rsidP="00240B3D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 w:rsidRPr="00501EEB">
              <w:rPr>
                <w:sz w:val="20"/>
              </w:rPr>
              <w:t>Reserva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7BA13BE" w14:textId="77777777" w:rsidR="00240B3D" w:rsidRDefault="00240B3D" w:rsidP="00240B3D">
            <w:pPr>
              <w:pStyle w:val="TableParagraph"/>
              <w:spacing w:line="212" w:lineRule="exact"/>
              <w:ind w:left="138" w:right="113"/>
              <w:jc w:val="center"/>
              <w:rPr>
                <w:sz w:val="20"/>
              </w:rPr>
            </w:pPr>
            <w:r w:rsidRPr="00036F43"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8941020" w14:textId="77777777" w:rsidR="00240B3D" w:rsidRDefault="00240B3D" w:rsidP="00240B3D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240B3D" w14:paraId="20FB28CC" w14:textId="77777777" w:rsidTr="00D10503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E9CBF4B" w14:textId="77777777" w:rsidR="00240B3D" w:rsidRDefault="00240B3D" w:rsidP="00240B3D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E6383FA" w14:textId="77777777" w:rsidR="00240B3D" w:rsidRPr="00501EEB" w:rsidRDefault="00240B3D" w:rsidP="00240B3D">
            <w:pPr>
              <w:pStyle w:val="TableParagraph"/>
              <w:spacing w:line="212" w:lineRule="exact"/>
              <w:ind w:left="148"/>
              <w:rPr>
                <w:sz w:val="20"/>
              </w:rPr>
            </w:pP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ACADE99" w14:textId="77777777" w:rsidR="00240B3D" w:rsidRPr="00036F43" w:rsidRDefault="00240B3D" w:rsidP="00240B3D">
            <w:pPr>
              <w:pStyle w:val="TableParagraph"/>
              <w:spacing w:line="212" w:lineRule="exact"/>
              <w:ind w:left="138" w:right="113"/>
              <w:jc w:val="center"/>
              <w:rPr>
                <w:sz w:val="20"/>
              </w:rPr>
            </w:pP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3CA3FB8" w14:textId="77777777" w:rsidR="00240B3D" w:rsidRDefault="00240B3D" w:rsidP="00240B3D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240B3D" w14:paraId="792EEA47" w14:textId="77777777" w:rsidTr="00D10503">
        <w:trPr>
          <w:trHeight w:val="351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4E0C500" w14:textId="77777777" w:rsidR="00240B3D" w:rsidRDefault="00240B3D" w:rsidP="00240B3D">
            <w:pPr>
              <w:pStyle w:val="TableParagraph"/>
              <w:spacing w:before="0"/>
              <w:jc w:val="center"/>
              <w:rPr>
                <w:rFonts w:ascii="Times New Roman"/>
                <w:sz w:val="20"/>
              </w:rPr>
            </w:pPr>
            <w:r w:rsidRPr="00B947A1">
              <w:rPr>
                <w:b/>
                <w:sz w:val="20"/>
              </w:rPr>
              <w:lastRenderedPageBreak/>
              <w:t>Salida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DF26AFE" w14:textId="77777777" w:rsidR="00240B3D" w:rsidRDefault="00240B3D" w:rsidP="00240B3D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7FF4B84" w14:textId="77777777" w:rsidR="00240B3D" w:rsidRDefault="00240B3D" w:rsidP="00240B3D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800FE77" w14:textId="77777777" w:rsidR="00240B3D" w:rsidRDefault="00240B3D" w:rsidP="00240B3D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240B3D" w14:paraId="7B1D0C8B" w14:textId="77777777" w:rsidTr="00D10503">
        <w:trPr>
          <w:trHeight w:val="34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7DE97D6" w14:textId="77777777" w:rsidR="00240B3D" w:rsidRDefault="00240B3D" w:rsidP="00240B3D">
            <w:pPr>
              <w:pStyle w:val="TableParagraph"/>
              <w:spacing w:before="60"/>
              <w:ind w:left="147"/>
              <w:jc w:val="center"/>
              <w:rPr>
                <w:b/>
                <w:i/>
                <w:sz w:val="20"/>
              </w:rPr>
            </w:pPr>
            <w:r>
              <w:rPr>
                <w:b/>
                <w:i/>
                <w:sz w:val="20"/>
              </w:rPr>
              <w:t>N°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173B1E6" w14:textId="77777777" w:rsidR="00240B3D" w:rsidRDefault="00240B3D" w:rsidP="00240B3D">
            <w:pPr>
              <w:pStyle w:val="TableParagraph"/>
              <w:spacing w:before="60"/>
              <w:ind w:left="147"/>
              <w:rPr>
                <w:b/>
                <w:i/>
                <w:sz w:val="20"/>
              </w:rPr>
            </w:pPr>
            <w:r>
              <w:rPr>
                <w:b/>
                <w:i/>
                <w:sz w:val="20"/>
              </w:rPr>
              <w:t>Descripción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E7CB77E" w14:textId="77777777" w:rsidR="00240B3D" w:rsidRDefault="00240B3D" w:rsidP="00240B3D">
            <w:pPr>
              <w:pStyle w:val="TableParagraph"/>
              <w:spacing w:before="60"/>
              <w:ind w:left="139" w:right="113"/>
              <w:jc w:val="center"/>
              <w:rPr>
                <w:b/>
                <w:i/>
                <w:sz w:val="20"/>
              </w:rPr>
            </w:pPr>
            <w:r>
              <w:rPr>
                <w:b/>
                <w:i/>
                <w:sz w:val="20"/>
              </w:rPr>
              <w:t>Solicitado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1984F09" w14:textId="77777777" w:rsidR="00240B3D" w:rsidRDefault="00240B3D" w:rsidP="00240B3D">
            <w:pPr>
              <w:pStyle w:val="TableParagraph"/>
              <w:spacing w:before="60"/>
              <w:ind w:left="139" w:right="112"/>
              <w:jc w:val="center"/>
              <w:rPr>
                <w:b/>
                <w:i/>
                <w:sz w:val="20"/>
              </w:rPr>
            </w:pPr>
            <w:r>
              <w:rPr>
                <w:b/>
                <w:i/>
                <w:sz w:val="20"/>
              </w:rPr>
              <w:t>Ofrecido</w:t>
            </w:r>
          </w:p>
        </w:tc>
      </w:tr>
      <w:tr w:rsidR="00240B3D" w14:paraId="2B59F023" w14:textId="77777777" w:rsidTr="00D10503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4772F80" w14:textId="77777777" w:rsidR="00240B3D" w:rsidRDefault="00240B3D" w:rsidP="00240B3D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1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B6616D9" w14:textId="77777777" w:rsidR="00240B3D" w:rsidRDefault="00240B3D" w:rsidP="00240B3D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>
              <w:rPr>
                <w:sz w:val="20"/>
              </w:rPr>
              <w:t xml:space="preserve">Comando de Cierre del Interruptor 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6873209" w14:textId="77777777" w:rsidR="00240B3D" w:rsidRDefault="00240B3D" w:rsidP="00240B3D">
            <w:pPr>
              <w:pStyle w:val="TableParagraph"/>
              <w:spacing w:line="212" w:lineRule="exact"/>
              <w:ind w:left="139" w:right="113"/>
              <w:jc w:val="center"/>
              <w:rPr>
                <w:sz w:val="20"/>
              </w:rPr>
            </w:pPr>
            <w:r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B976DBE" w14:textId="77777777" w:rsidR="00240B3D" w:rsidRDefault="00240B3D" w:rsidP="00240B3D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240B3D" w14:paraId="14CC8246" w14:textId="77777777" w:rsidTr="00D10503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45E2796" w14:textId="77777777" w:rsidR="00240B3D" w:rsidRDefault="00240B3D" w:rsidP="00240B3D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2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B217A2A" w14:textId="77777777" w:rsidR="00240B3D" w:rsidRDefault="00240B3D" w:rsidP="00240B3D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>
              <w:rPr>
                <w:sz w:val="20"/>
              </w:rPr>
              <w:t>Comando de Apertura del Interruptor Bobina 1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E585A79" w14:textId="77777777" w:rsidR="00240B3D" w:rsidRDefault="00240B3D" w:rsidP="00240B3D">
            <w:pPr>
              <w:pStyle w:val="TableParagraph"/>
              <w:spacing w:line="212" w:lineRule="exact"/>
              <w:ind w:left="139" w:right="113"/>
              <w:jc w:val="center"/>
              <w:rPr>
                <w:sz w:val="20"/>
              </w:rPr>
            </w:pPr>
            <w:r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E93BD28" w14:textId="77777777" w:rsidR="00240B3D" w:rsidRDefault="00240B3D" w:rsidP="00240B3D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240B3D" w14:paraId="400EA0D5" w14:textId="77777777" w:rsidTr="00D10503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4AE69A3" w14:textId="77777777" w:rsidR="00240B3D" w:rsidRDefault="00240B3D" w:rsidP="00240B3D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3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2173A27" w14:textId="77777777" w:rsidR="00240B3D" w:rsidRDefault="00240B3D" w:rsidP="00240B3D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>
              <w:rPr>
                <w:sz w:val="20"/>
              </w:rPr>
              <w:t>Comando de Apertura del Interruptor Bobina 2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01EBCE4" w14:textId="77777777" w:rsidR="00240B3D" w:rsidRDefault="00240B3D" w:rsidP="00240B3D">
            <w:pPr>
              <w:pStyle w:val="TableParagraph"/>
              <w:spacing w:line="212" w:lineRule="exact"/>
              <w:ind w:left="135" w:right="113"/>
              <w:jc w:val="center"/>
              <w:rPr>
                <w:sz w:val="20"/>
              </w:rPr>
            </w:pPr>
            <w:r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6413EAE" w14:textId="77777777" w:rsidR="00240B3D" w:rsidRDefault="00240B3D" w:rsidP="00240B3D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240B3D" w14:paraId="2063629E" w14:textId="77777777" w:rsidTr="00D10503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C3CDC88" w14:textId="77777777" w:rsidR="00240B3D" w:rsidRDefault="00240B3D" w:rsidP="00240B3D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4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5E4F605" w14:textId="77777777" w:rsidR="00240B3D" w:rsidRDefault="00240B3D" w:rsidP="00240B3D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>
              <w:rPr>
                <w:sz w:val="20"/>
              </w:rPr>
              <w:t xml:space="preserve">Comando de Cierre del desconectador BBI 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BBEE287" w14:textId="77777777" w:rsidR="00240B3D" w:rsidRDefault="00240B3D" w:rsidP="00240B3D">
            <w:pPr>
              <w:pStyle w:val="TableParagraph"/>
              <w:spacing w:line="212" w:lineRule="exact"/>
              <w:ind w:left="136" w:right="113"/>
              <w:jc w:val="center"/>
              <w:rPr>
                <w:sz w:val="20"/>
              </w:rPr>
            </w:pPr>
            <w:r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5051E2D" w14:textId="77777777" w:rsidR="00240B3D" w:rsidRDefault="00240B3D" w:rsidP="00240B3D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240B3D" w14:paraId="4BC2D9DF" w14:textId="77777777" w:rsidTr="00D10503">
        <w:trPr>
          <w:trHeight w:val="291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FCAF8B4" w14:textId="77777777" w:rsidR="00240B3D" w:rsidRDefault="00240B3D" w:rsidP="00240B3D">
            <w:pPr>
              <w:pStyle w:val="TableParagraph"/>
              <w:spacing w:line="213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5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8B3D8CC" w14:textId="77777777" w:rsidR="00240B3D" w:rsidRDefault="00240B3D" w:rsidP="00240B3D">
            <w:pPr>
              <w:pStyle w:val="TableParagraph"/>
              <w:spacing w:line="213" w:lineRule="exact"/>
              <w:ind w:left="148"/>
              <w:rPr>
                <w:sz w:val="20"/>
              </w:rPr>
            </w:pPr>
            <w:r>
              <w:rPr>
                <w:sz w:val="20"/>
              </w:rPr>
              <w:t>Comando de Apertura del desconectador BBI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690E7EC" w14:textId="77777777" w:rsidR="00240B3D" w:rsidRDefault="00240B3D" w:rsidP="00240B3D">
            <w:pPr>
              <w:pStyle w:val="TableParagraph"/>
              <w:spacing w:line="213" w:lineRule="exact"/>
              <w:ind w:left="136" w:right="113"/>
              <w:jc w:val="center"/>
              <w:rPr>
                <w:sz w:val="20"/>
              </w:rPr>
            </w:pPr>
            <w:r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01E0C18" w14:textId="77777777" w:rsidR="00240B3D" w:rsidRDefault="00240B3D" w:rsidP="00240B3D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240B3D" w14:paraId="062B5901" w14:textId="77777777" w:rsidTr="00D10503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D2D223F" w14:textId="77777777" w:rsidR="00240B3D" w:rsidRDefault="00240B3D" w:rsidP="00240B3D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6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7878363" w14:textId="77777777" w:rsidR="00240B3D" w:rsidRDefault="00240B3D" w:rsidP="00240B3D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>
              <w:rPr>
                <w:sz w:val="20"/>
              </w:rPr>
              <w:t xml:space="preserve">Comando de Cierre del desconectador BBII 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4C81ECB" w14:textId="77777777" w:rsidR="00240B3D" w:rsidRDefault="00240B3D" w:rsidP="00240B3D">
            <w:pPr>
              <w:pStyle w:val="TableParagraph"/>
              <w:spacing w:line="212" w:lineRule="exact"/>
              <w:ind w:left="139" w:right="113"/>
              <w:jc w:val="center"/>
              <w:rPr>
                <w:sz w:val="20"/>
              </w:rPr>
            </w:pPr>
            <w:r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C522391" w14:textId="77777777" w:rsidR="00240B3D" w:rsidRDefault="00240B3D" w:rsidP="00240B3D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240B3D" w14:paraId="1E84D95F" w14:textId="77777777" w:rsidTr="00D10503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8024159" w14:textId="77777777" w:rsidR="00240B3D" w:rsidRDefault="00240B3D" w:rsidP="00240B3D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7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991BFD6" w14:textId="77777777" w:rsidR="00240B3D" w:rsidRDefault="00240B3D" w:rsidP="00240B3D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>
              <w:rPr>
                <w:sz w:val="20"/>
              </w:rPr>
              <w:t>Comando de Apertura del desconectador BBII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77939AE" w14:textId="77777777" w:rsidR="00240B3D" w:rsidRDefault="00240B3D" w:rsidP="00240B3D">
            <w:pPr>
              <w:pStyle w:val="TableParagraph"/>
              <w:spacing w:line="212" w:lineRule="exact"/>
              <w:ind w:left="139" w:right="113"/>
              <w:jc w:val="center"/>
              <w:rPr>
                <w:sz w:val="20"/>
              </w:rPr>
            </w:pPr>
            <w:r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0A67FE2" w14:textId="77777777" w:rsidR="00240B3D" w:rsidRDefault="00240B3D" w:rsidP="00240B3D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240B3D" w14:paraId="3F8E2515" w14:textId="77777777" w:rsidTr="00D10503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993C3F0" w14:textId="77777777" w:rsidR="00240B3D" w:rsidRDefault="00240B3D" w:rsidP="00240B3D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8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4D0B164" w14:textId="77777777" w:rsidR="00240B3D" w:rsidRDefault="00240B3D" w:rsidP="00240B3D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>
              <w:rPr>
                <w:sz w:val="20"/>
              </w:rPr>
              <w:t xml:space="preserve">Comando de Cierre del desconectador de Puesta a Tierra 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532360D" w14:textId="77777777" w:rsidR="00240B3D" w:rsidRDefault="00240B3D" w:rsidP="00240B3D">
            <w:pPr>
              <w:pStyle w:val="TableParagraph"/>
              <w:spacing w:line="212" w:lineRule="exact"/>
              <w:ind w:left="138" w:right="113"/>
              <w:jc w:val="center"/>
              <w:rPr>
                <w:sz w:val="20"/>
              </w:rPr>
            </w:pPr>
            <w:r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25059B3" w14:textId="77777777" w:rsidR="00240B3D" w:rsidRDefault="00240B3D" w:rsidP="00240B3D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240B3D" w14:paraId="0BD58D8F" w14:textId="77777777" w:rsidTr="00D10503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B317689" w14:textId="77777777" w:rsidR="00240B3D" w:rsidRDefault="00240B3D" w:rsidP="00240B3D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9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39D52CA" w14:textId="77777777" w:rsidR="00240B3D" w:rsidRDefault="00240B3D" w:rsidP="00240B3D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>
              <w:rPr>
                <w:sz w:val="20"/>
              </w:rPr>
              <w:t>Comando de Apertura del desconectador de Puesta a Tierra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57DF43D" w14:textId="77777777" w:rsidR="00240B3D" w:rsidRDefault="00240B3D" w:rsidP="00240B3D">
            <w:pPr>
              <w:pStyle w:val="TableParagraph"/>
              <w:spacing w:line="212" w:lineRule="exact"/>
              <w:ind w:left="139" w:right="113"/>
              <w:jc w:val="center"/>
              <w:rPr>
                <w:sz w:val="20"/>
              </w:rPr>
            </w:pPr>
            <w:r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C0F8E5E" w14:textId="77777777" w:rsidR="00240B3D" w:rsidRDefault="00240B3D" w:rsidP="00240B3D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240B3D" w14:paraId="7FBD31C6" w14:textId="77777777" w:rsidTr="00D10503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AA45F86" w14:textId="77777777" w:rsidR="00240B3D" w:rsidRDefault="00240B3D" w:rsidP="00240B3D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10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EF1507A" w14:textId="77777777" w:rsidR="00240B3D" w:rsidRDefault="00240B3D" w:rsidP="00240B3D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>
              <w:rPr>
                <w:sz w:val="20"/>
              </w:rPr>
              <w:t>Bloqueo Disparo de Diferencial Barra (BBI/BII)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AA92605" w14:textId="77777777" w:rsidR="00240B3D" w:rsidRDefault="00240B3D" w:rsidP="00240B3D">
            <w:pPr>
              <w:pStyle w:val="TableParagraph"/>
              <w:spacing w:line="212" w:lineRule="exact"/>
              <w:ind w:left="138" w:right="113"/>
              <w:jc w:val="center"/>
              <w:rPr>
                <w:sz w:val="20"/>
              </w:rPr>
            </w:pPr>
            <w:r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6247584" w14:textId="77777777" w:rsidR="00240B3D" w:rsidRDefault="00240B3D" w:rsidP="00240B3D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240B3D" w14:paraId="4C7924A2" w14:textId="77777777" w:rsidTr="00D10503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82B7D8E" w14:textId="77777777" w:rsidR="00240B3D" w:rsidRDefault="00240B3D" w:rsidP="00240B3D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11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77C778B" w14:textId="390CB35B" w:rsidR="00240B3D" w:rsidRDefault="00240B3D" w:rsidP="00240B3D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>
              <w:rPr>
                <w:sz w:val="20"/>
              </w:rPr>
              <w:t>Envío de Falla de Relé al Interruptor adyacente (Watchdog)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D02E9DC" w14:textId="77777777" w:rsidR="00240B3D" w:rsidRDefault="00240B3D" w:rsidP="00240B3D">
            <w:pPr>
              <w:pStyle w:val="TableParagraph"/>
              <w:spacing w:line="212" w:lineRule="exact"/>
              <w:ind w:left="138" w:right="113"/>
              <w:jc w:val="center"/>
              <w:rPr>
                <w:sz w:val="20"/>
              </w:rPr>
            </w:pPr>
            <w:r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3D27902" w14:textId="77777777" w:rsidR="00240B3D" w:rsidRDefault="00240B3D" w:rsidP="00240B3D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240B3D" w14:paraId="5F9C95EC" w14:textId="77777777" w:rsidTr="00D10503">
        <w:trPr>
          <w:trHeight w:val="291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E7F2BB3" w14:textId="77777777" w:rsidR="00240B3D" w:rsidRDefault="00240B3D" w:rsidP="00240B3D">
            <w:pPr>
              <w:pStyle w:val="TableParagraph"/>
              <w:spacing w:line="213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12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FBC4B7E" w14:textId="155447D8" w:rsidR="00240B3D" w:rsidRDefault="00240B3D" w:rsidP="00240B3D">
            <w:pPr>
              <w:pStyle w:val="TableParagraph"/>
              <w:spacing w:line="213" w:lineRule="exact"/>
              <w:ind w:left="148"/>
              <w:rPr>
                <w:sz w:val="20"/>
              </w:rPr>
            </w:pPr>
            <w:r>
              <w:rPr>
                <w:sz w:val="20"/>
              </w:rPr>
              <w:t xml:space="preserve">Falla de Canal de Comunicación + </w:t>
            </w:r>
            <w:r w:rsidR="00842277">
              <w:rPr>
                <w:sz w:val="20"/>
              </w:rPr>
              <w:t>Autodiagnóstico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5A8F5F9" w14:textId="77777777" w:rsidR="00240B3D" w:rsidRDefault="00240B3D" w:rsidP="00240B3D">
            <w:pPr>
              <w:pStyle w:val="TableParagraph"/>
              <w:spacing w:line="213" w:lineRule="exact"/>
              <w:ind w:left="137" w:right="113"/>
              <w:jc w:val="center"/>
              <w:rPr>
                <w:sz w:val="20"/>
              </w:rPr>
            </w:pPr>
            <w:r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DF0F2BA" w14:textId="77777777" w:rsidR="00240B3D" w:rsidRDefault="00240B3D" w:rsidP="00240B3D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842277" w14:paraId="3BD74E0E" w14:textId="77777777" w:rsidTr="00D10503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5305C19" w14:textId="77777777" w:rsidR="00842277" w:rsidRDefault="00842277" w:rsidP="00842277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13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B49EAFE" w14:textId="267A0B11" w:rsidR="00842277" w:rsidRDefault="00842277" w:rsidP="00842277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 w:rsidRPr="00CC56C5">
              <w:rPr>
                <w:sz w:val="20"/>
              </w:rPr>
              <w:t>Reserva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DC91027" w14:textId="77777777" w:rsidR="00842277" w:rsidRDefault="00842277" w:rsidP="00842277">
            <w:pPr>
              <w:pStyle w:val="TableParagraph"/>
              <w:spacing w:line="212" w:lineRule="exact"/>
              <w:ind w:left="138" w:right="113"/>
              <w:jc w:val="center"/>
              <w:rPr>
                <w:sz w:val="20"/>
              </w:rPr>
            </w:pPr>
            <w:r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57D8801" w14:textId="77777777" w:rsidR="00842277" w:rsidRDefault="00842277" w:rsidP="00842277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842277" w14:paraId="483C66CC" w14:textId="77777777" w:rsidTr="00D10503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DDA31B2" w14:textId="77777777" w:rsidR="00842277" w:rsidRDefault="00842277" w:rsidP="00842277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14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6B165DC" w14:textId="33074FF6" w:rsidR="00842277" w:rsidRDefault="00842277" w:rsidP="00842277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 w:rsidRPr="00CC56C5">
              <w:rPr>
                <w:sz w:val="20"/>
              </w:rPr>
              <w:t>Reserva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E9D8DDA" w14:textId="77777777" w:rsidR="00842277" w:rsidRDefault="00842277" w:rsidP="00842277">
            <w:pPr>
              <w:pStyle w:val="TableParagraph"/>
              <w:spacing w:line="212" w:lineRule="exact"/>
              <w:ind w:left="137" w:right="113"/>
              <w:jc w:val="center"/>
              <w:rPr>
                <w:sz w:val="20"/>
              </w:rPr>
            </w:pPr>
            <w:r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D57B160" w14:textId="77777777" w:rsidR="00842277" w:rsidRDefault="00842277" w:rsidP="00842277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842277" w14:paraId="79C60D05" w14:textId="77777777" w:rsidTr="00D10503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0407F6B" w14:textId="77777777" w:rsidR="00842277" w:rsidRDefault="00842277" w:rsidP="00842277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15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5650782" w14:textId="42E895BD" w:rsidR="00842277" w:rsidRDefault="00842277" w:rsidP="00842277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 w:rsidRPr="00CC56C5">
              <w:rPr>
                <w:sz w:val="20"/>
              </w:rPr>
              <w:t>Reserva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FDDE5B0" w14:textId="77777777" w:rsidR="00842277" w:rsidRDefault="00842277" w:rsidP="00842277">
            <w:pPr>
              <w:pStyle w:val="TableParagraph"/>
              <w:spacing w:line="212" w:lineRule="exact"/>
              <w:ind w:left="138" w:right="113"/>
              <w:jc w:val="center"/>
              <w:rPr>
                <w:sz w:val="20"/>
              </w:rPr>
            </w:pPr>
            <w:r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EC15427" w14:textId="77777777" w:rsidR="00842277" w:rsidRDefault="00842277" w:rsidP="00842277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842277" w14:paraId="31B286FA" w14:textId="77777777" w:rsidTr="00D10503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DEE6324" w14:textId="77777777" w:rsidR="00842277" w:rsidRDefault="00842277" w:rsidP="00842277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16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D5E2C53" w14:textId="7EF5FC46" w:rsidR="00842277" w:rsidRDefault="00842277" w:rsidP="00842277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 w:rsidRPr="00CC56C5">
              <w:rPr>
                <w:sz w:val="20"/>
              </w:rPr>
              <w:t>Reserva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0D75A99" w14:textId="77777777" w:rsidR="00842277" w:rsidRDefault="00842277" w:rsidP="00842277">
            <w:pPr>
              <w:pStyle w:val="TableParagraph"/>
              <w:spacing w:line="212" w:lineRule="exact"/>
              <w:ind w:left="138" w:right="113"/>
              <w:jc w:val="center"/>
              <w:rPr>
                <w:sz w:val="20"/>
              </w:rPr>
            </w:pPr>
            <w:r w:rsidRPr="0079467B"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0BB6F89" w14:textId="77777777" w:rsidR="00842277" w:rsidRDefault="00842277" w:rsidP="00842277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842277" w14:paraId="79761676" w14:textId="77777777" w:rsidTr="00D10503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8F1051B" w14:textId="77777777" w:rsidR="00842277" w:rsidRDefault="00842277" w:rsidP="00842277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17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15DAB72" w14:textId="3AF1FA0D" w:rsidR="00842277" w:rsidRDefault="00842277" w:rsidP="00842277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 w:rsidRPr="00CC56C5">
              <w:rPr>
                <w:sz w:val="20"/>
              </w:rPr>
              <w:t>Reserva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1871350" w14:textId="77777777" w:rsidR="00842277" w:rsidRDefault="00842277" w:rsidP="00842277">
            <w:pPr>
              <w:pStyle w:val="TableParagraph"/>
              <w:spacing w:line="212" w:lineRule="exact"/>
              <w:ind w:left="138" w:right="113"/>
              <w:jc w:val="center"/>
              <w:rPr>
                <w:sz w:val="20"/>
              </w:rPr>
            </w:pPr>
            <w:r w:rsidRPr="0079467B"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5FCAC97" w14:textId="77777777" w:rsidR="00842277" w:rsidRDefault="00842277" w:rsidP="00842277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240B3D" w14:paraId="4309C783" w14:textId="77777777" w:rsidTr="00D10503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248A594" w14:textId="77777777" w:rsidR="00240B3D" w:rsidRDefault="00240B3D" w:rsidP="00240B3D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18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804EA37" w14:textId="77777777" w:rsidR="00240B3D" w:rsidRDefault="00240B3D" w:rsidP="00240B3D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 w:rsidRPr="00CC56C5">
              <w:rPr>
                <w:sz w:val="20"/>
              </w:rPr>
              <w:t>Reserva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F9A3CCF" w14:textId="77777777" w:rsidR="00240B3D" w:rsidRDefault="00240B3D" w:rsidP="00240B3D">
            <w:pPr>
              <w:pStyle w:val="TableParagraph"/>
              <w:spacing w:line="212" w:lineRule="exact"/>
              <w:ind w:left="138" w:right="113"/>
              <w:jc w:val="center"/>
              <w:rPr>
                <w:sz w:val="20"/>
              </w:rPr>
            </w:pPr>
            <w:r w:rsidRPr="0079467B"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B1BC2B8" w14:textId="77777777" w:rsidR="00240B3D" w:rsidRDefault="00240B3D" w:rsidP="00240B3D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240B3D" w14:paraId="46B44FF0" w14:textId="77777777" w:rsidTr="00D10503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937CF0B" w14:textId="77777777" w:rsidR="00240B3D" w:rsidRDefault="00240B3D" w:rsidP="00240B3D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19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D0ECCC3" w14:textId="77777777" w:rsidR="00240B3D" w:rsidRDefault="00240B3D" w:rsidP="00240B3D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 w:rsidRPr="00CC56C5">
              <w:rPr>
                <w:sz w:val="20"/>
              </w:rPr>
              <w:t>Reserva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BD220AA" w14:textId="77777777" w:rsidR="00240B3D" w:rsidRDefault="00240B3D" w:rsidP="00240B3D">
            <w:pPr>
              <w:pStyle w:val="TableParagraph"/>
              <w:spacing w:line="212" w:lineRule="exact"/>
              <w:ind w:left="138" w:right="113"/>
              <w:jc w:val="center"/>
              <w:rPr>
                <w:sz w:val="20"/>
              </w:rPr>
            </w:pPr>
            <w:r w:rsidRPr="0079467B"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73C1312" w14:textId="77777777" w:rsidR="00240B3D" w:rsidRDefault="00240B3D" w:rsidP="00240B3D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240B3D" w14:paraId="1F226310" w14:textId="77777777" w:rsidTr="00D10503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E6B7F16" w14:textId="77777777" w:rsidR="00240B3D" w:rsidRDefault="00240B3D" w:rsidP="00240B3D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20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CF71AC0" w14:textId="77777777" w:rsidR="00240B3D" w:rsidRDefault="00240B3D" w:rsidP="00240B3D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 w:rsidRPr="00CC56C5">
              <w:rPr>
                <w:sz w:val="20"/>
              </w:rPr>
              <w:t>Reserva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ECA1496" w14:textId="77777777" w:rsidR="00240B3D" w:rsidRDefault="00240B3D" w:rsidP="00240B3D">
            <w:pPr>
              <w:pStyle w:val="TableParagraph"/>
              <w:spacing w:line="212" w:lineRule="exact"/>
              <w:ind w:left="138" w:right="113"/>
              <w:jc w:val="center"/>
              <w:rPr>
                <w:sz w:val="20"/>
              </w:rPr>
            </w:pPr>
            <w:r w:rsidRPr="0079467B"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9849A5A" w14:textId="77777777" w:rsidR="00240B3D" w:rsidRDefault="00240B3D" w:rsidP="00240B3D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240B3D" w14:paraId="10E43CCB" w14:textId="77777777" w:rsidTr="00D10503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53F13AA" w14:textId="77777777" w:rsidR="00240B3D" w:rsidRDefault="00240B3D" w:rsidP="00240B3D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21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FE212BC" w14:textId="77777777" w:rsidR="00240B3D" w:rsidRDefault="00240B3D" w:rsidP="00240B3D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 w:rsidRPr="00CC56C5">
              <w:rPr>
                <w:sz w:val="20"/>
              </w:rPr>
              <w:t>Reserva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EF5960D" w14:textId="77777777" w:rsidR="00240B3D" w:rsidRDefault="00240B3D" w:rsidP="00240B3D">
            <w:pPr>
              <w:pStyle w:val="TableParagraph"/>
              <w:spacing w:line="212" w:lineRule="exact"/>
              <w:ind w:left="138" w:right="113"/>
              <w:jc w:val="center"/>
              <w:rPr>
                <w:sz w:val="20"/>
              </w:rPr>
            </w:pPr>
            <w:r w:rsidRPr="0079467B"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E8A762C" w14:textId="77777777" w:rsidR="00240B3D" w:rsidRDefault="00240B3D" w:rsidP="00240B3D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240B3D" w14:paraId="2A522CED" w14:textId="77777777" w:rsidTr="00D10503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EFD042D" w14:textId="77777777" w:rsidR="00240B3D" w:rsidRDefault="00240B3D" w:rsidP="00240B3D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22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B95F050" w14:textId="77777777" w:rsidR="00240B3D" w:rsidRDefault="00240B3D" w:rsidP="00240B3D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 w:rsidRPr="00CC56C5">
              <w:rPr>
                <w:sz w:val="20"/>
              </w:rPr>
              <w:t>Reserva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2310F37" w14:textId="77777777" w:rsidR="00240B3D" w:rsidRDefault="00240B3D" w:rsidP="00240B3D">
            <w:pPr>
              <w:pStyle w:val="TableParagraph"/>
              <w:spacing w:line="212" w:lineRule="exact"/>
              <w:ind w:left="138" w:right="113"/>
              <w:jc w:val="center"/>
              <w:rPr>
                <w:sz w:val="20"/>
              </w:rPr>
            </w:pPr>
            <w:r w:rsidRPr="0079467B"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F21AF62" w14:textId="77777777" w:rsidR="00240B3D" w:rsidRDefault="00240B3D" w:rsidP="00240B3D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240B3D" w14:paraId="15F2C50A" w14:textId="77777777" w:rsidTr="00D10503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D925046" w14:textId="77777777" w:rsidR="00240B3D" w:rsidRDefault="00240B3D" w:rsidP="00240B3D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23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11E4E8A" w14:textId="77777777" w:rsidR="00240B3D" w:rsidRDefault="00240B3D" w:rsidP="00240B3D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 w:rsidRPr="00CC56C5">
              <w:rPr>
                <w:sz w:val="20"/>
              </w:rPr>
              <w:t>Reserva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2B7FE6A" w14:textId="77777777" w:rsidR="00240B3D" w:rsidRDefault="00240B3D" w:rsidP="00240B3D">
            <w:pPr>
              <w:pStyle w:val="TableParagraph"/>
              <w:spacing w:line="212" w:lineRule="exact"/>
              <w:ind w:left="138" w:right="113"/>
              <w:jc w:val="center"/>
              <w:rPr>
                <w:sz w:val="20"/>
              </w:rPr>
            </w:pPr>
            <w:r w:rsidRPr="0079467B"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7A81321" w14:textId="77777777" w:rsidR="00240B3D" w:rsidRDefault="00240B3D" w:rsidP="00240B3D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240B3D" w14:paraId="038B9569" w14:textId="77777777" w:rsidTr="00D10503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D7DC144" w14:textId="77777777" w:rsidR="00240B3D" w:rsidRDefault="00240B3D" w:rsidP="00240B3D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24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C6BFCC1" w14:textId="77777777" w:rsidR="00240B3D" w:rsidRDefault="00240B3D" w:rsidP="00240B3D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 w:rsidRPr="00CC56C5">
              <w:rPr>
                <w:sz w:val="20"/>
              </w:rPr>
              <w:t>Reserva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5CC7B03" w14:textId="77777777" w:rsidR="00240B3D" w:rsidRDefault="00240B3D" w:rsidP="00240B3D">
            <w:pPr>
              <w:pStyle w:val="TableParagraph"/>
              <w:spacing w:line="212" w:lineRule="exact"/>
              <w:ind w:left="138" w:right="113"/>
              <w:jc w:val="center"/>
              <w:rPr>
                <w:sz w:val="20"/>
              </w:rPr>
            </w:pPr>
            <w:r w:rsidRPr="0079467B"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0980885" w14:textId="77777777" w:rsidR="00240B3D" w:rsidRDefault="00240B3D" w:rsidP="00240B3D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240B3D" w14:paraId="27A01C71" w14:textId="77777777" w:rsidTr="00D10503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EF8E60" w14:textId="77777777" w:rsidR="00240B3D" w:rsidRDefault="00240B3D" w:rsidP="00240B3D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25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D35B951" w14:textId="77777777" w:rsidR="00240B3D" w:rsidRDefault="00240B3D" w:rsidP="00240B3D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 w:rsidRPr="00CC56C5">
              <w:rPr>
                <w:sz w:val="20"/>
              </w:rPr>
              <w:t>Reserva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11313FF" w14:textId="77777777" w:rsidR="00240B3D" w:rsidRDefault="00240B3D" w:rsidP="00240B3D">
            <w:pPr>
              <w:pStyle w:val="TableParagraph"/>
              <w:spacing w:line="212" w:lineRule="exact"/>
              <w:ind w:left="138" w:right="113"/>
              <w:jc w:val="center"/>
              <w:rPr>
                <w:sz w:val="20"/>
              </w:rPr>
            </w:pPr>
            <w:r w:rsidRPr="0079467B"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3F2E09F" w14:textId="77777777" w:rsidR="00240B3D" w:rsidRDefault="00240B3D" w:rsidP="00240B3D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240B3D" w14:paraId="646A1B81" w14:textId="77777777" w:rsidTr="00D10503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46FD07A" w14:textId="77777777" w:rsidR="00240B3D" w:rsidRDefault="00240B3D" w:rsidP="00240B3D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26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09D9F5B" w14:textId="77777777" w:rsidR="00240B3D" w:rsidRDefault="00240B3D" w:rsidP="00240B3D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 w:rsidRPr="00CC56C5">
              <w:rPr>
                <w:sz w:val="20"/>
              </w:rPr>
              <w:t>Reserva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9F72108" w14:textId="77777777" w:rsidR="00240B3D" w:rsidRDefault="00240B3D" w:rsidP="00240B3D">
            <w:pPr>
              <w:pStyle w:val="TableParagraph"/>
              <w:spacing w:line="212" w:lineRule="exact"/>
              <w:ind w:left="138" w:right="113"/>
              <w:jc w:val="center"/>
              <w:rPr>
                <w:sz w:val="20"/>
              </w:rPr>
            </w:pPr>
            <w:r w:rsidRPr="0079467B"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8BAE182" w14:textId="77777777" w:rsidR="00240B3D" w:rsidRDefault="00240B3D" w:rsidP="00240B3D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240B3D" w14:paraId="73B61907" w14:textId="77777777" w:rsidTr="00D10503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5AE178D" w14:textId="77777777" w:rsidR="00240B3D" w:rsidRDefault="00240B3D" w:rsidP="00240B3D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27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2CA6773" w14:textId="77777777" w:rsidR="00240B3D" w:rsidRDefault="00240B3D" w:rsidP="00240B3D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 w:rsidRPr="00CC56C5">
              <w:rPr>
                <w:sz w:val="20"/>
              </w:rPr>
              <w:t>Reserva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9EF577A" w14:textId="77777777" w:rsidR="00240B3D" w:rsidRDefault="00240B3D" w:rsidP="00240B3D">
            <w:pPr>
              <w:pStyle w:val="TableParagraph"/>
              <w:spacing w:line="212" w:lineRule="exact"/>
              <w:ind w:left="138" w:right="113"/>
              <w:jc w:val="center"/>
              <w:rPr>
                <w:sz w:val="20"/>
              </w:rPr>
            </w:pPr>
            <w:r w:rsidRPr="0079467B"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DFBE611" w14:textId="77777777" w:rsidR="00240B3D" w:rsidRDefault="00240B3D" w:rsidP="00240B3D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240B3D" w14:paraId="39FC1010" w14:textId="77777777" w:rsidTr="00D10503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BEB0F51" w14:textId="77777777" w:rsidR="00240B3D" w:rsidRDefault="00240B3D" w:rsidP="00240B3D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28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3B74DF2" w14:textId="77777777" w:rsidR="00240B3D" w:rsidRDefault="00240B3D" w:rsidP="00240B3D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 w:rsidRPr="00CC56C5">
              <w:rPr>
                <w:sz w:val="20"/>
              </w:rPr>
              <w:t>Reserva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A362D9B" w14:textId="77777777" w:rsidR="00240B3D" w:rsidRDefault="00240B3D" w:rsidP="00240B3D">
            <w:pPr>
              <w:pStyle w:val="TableParagraph"/>
              <w:spacing w:line="212" w:lineRule="exact"/>
              <w:ind w:left="138" w:right="113"/>
              <w:jc w:val="center"/>
              <w:rPr>
                <w:sz w:val="20"/>
              </w:rPr>
            </w:pPr>
            <w:r w:rsidRPr="0079467B"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B807457" w14:textId="77777777" w:rsidR="00240B3D" w:rsidRDefault="00240B3D" w:rsidP="00240B3D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240B3D" w14:paraId="35D44E86" w14:textId="77777777" w:rsidTr="00D10503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601035E" w14:textId="77777777" w:rsidR="00240B3D" w:rsidRDefault="00240B3D" w:rsidP="00240B3D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29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FEAE08D" w14:textId="77777777" w:rsidR="00240B3D" w:rsidRDefault="00240B3D" w:rsidP="00240B3D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 w:rsidRPr="00CC56C5">
              <w:rPr>
                <w:sz w:val="20"/>
              </w:rPr>
              <w:t>Reserva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0B54BED" w14:textId="77777777" w:rsidR="00240B3D" w:rsidRDefault="00240B3D" w:rsidP="00240B3D">
            <w:pPr>
              <w:pStyle w:val="TableParagraph"/>
              <w:spacing w:line="212" w:lineRule="exact"/>
              <w:ind w:left="138" w:right="113"/>
              <w:jc w:val="center"/>
              <w:rPr>
                <w:sz w:val="20"/>
              </w:rPr>
            </w:pPr>
            <w:r w:rsidRPr="0079467B"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62EA09C" w14:textId="77777777" w:rsidR="00240B3D" w:rsidRDefault="00240B3D" w:rsidP="00240B3D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240B3D" w14:paraId="2D8C2354" w14:textId="77777777" w:rsidTr="00D10503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CD539F5" w14:textId="77777777" w:rsidR="00240B3D" w:rsidRDefault="00240B3D" w:rsidP="00240B3D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30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B1D263A" w14:textId="77777777" w:rsidR="00240B3D" w:rsidRDefault="00240B3D" w:rsidP="00240B3D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 w:rsidRPr="00CC56C5">
              <w:rPr>
                <w:sz w:val="20"/>
              </w:rPr>
              <w:t>Reserva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85037B7" w14:textId="77777777" w:rsidR="00240B3D" w:rsidRDefault="00240B3D" w:rsidP="00240B3D">
            <w:pPr>
              <w:pStyle w:val="TableParagraph"/>
              <w:spacing w:line="212" w:lineRule="exact"/>
              <w:ind w:left="138" w:right="113"/>
              <w:jc w:val="center"/>
              <w:rPr>
                <w:sz w:val="20"/>
              </w:rPr>
            </w:pPr>
            <w:r w:rsidRPr="0079467B"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8764D9C" w14:textId="77777777" w:rsidR="00240B3D" w:rsidRDefault="00240B3D" w:rsidP="00240B3D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240B3D" w14:paraId="1C03CF62" w14:textId="77777777" w:rsidTr="00D10503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4341631" w14:textId="77777777" w:rsidR="00240B3D" w:rsidRDefault="00240B3D" w:rsidP="00240B3D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31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D445D59" w14:textId="77777777" w:rsidR="00240B3D" w:rsidRDefault="00240B3D" w:rsidP="00240B3D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 w:rsidRPr="00CC56C5">
              <w:rPr>
                <w:sz w:val="20"/>
              </w:rPr>
              <w:t>Reserva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2BDE970" w14:textId="77777777" w:rsidR="00240B3D" w:rsidRDefault="00240B3D" w:rsidP="00240B3D">
            <w:pPr>
              <w:pStyle w:val="TableParagraph"/>
              <w:spacing w:line="212" w:lineRule="exact"/>
              <w:ind w:left="138" w:right="113"/>
              <w:jc w:val="center"/>
              <w:rPr>
                <w:sz w:val="20"/>
              </w:rPr>
            </w:pPr>
            <w:r w:rsidRPr="0079467B"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AB139D1" w14:textId="77777777" w:rsidR="00240B3D" w:rsidRDefault="00240B3D" w:rsidP="00240B3D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240B3D" w14:paraId="128E582B" w14:textId="77777777" w:rsidTr="00D10503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937AEE1" w14:textId="77777777" w:rsidR="00240B3D" w:rsidRDefault="00240B3D" w:rsidP="00240B3D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32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83CC421" w14:textId="77777777" w:rsidR="00240B3D" w:rsidRDefault="00240B3D" w:rsidP="00240B3D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 w:rsidRPr="00CC56C5">
              <w:rPr>
                <w:sz w:val="20"/>
              </w:rPr>
              <w:t>Reserva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E3D1063" w14:textId="77777777" w:rsidR="00240B3D" w:rsidRDefault="00240B3D" w:rsidP="00240B3D">
            <w:pPr>
              <w:pStyle w:val="TableParagraph"/>
              <w:spacing w:line="212" w:lineRule="exact"/>
              <w:ind w:left="138" w:right="113"/>
              <w:jc w:val="center"/>
              <w:rPr>
                <w:sz w:val="20"/>
              </w:rPr>
            </w:pPr>
            <w:r w:rsidRPr="0079467B"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7AA7D1B" w14:textId="77777777" w:rsidR="00240B3D" w:rsidRDefault="00240B3D" w:rsidP="00240B3D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240B3D" w14:paraId="126BDDCE" w14:textId="77777777" w:rsidTr="00D10503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9D9178D" w14:textId="77777777" w:rsidR="00240B3D" w:rsidRDefault="00240B3D" w:rsidP="00240B3D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33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8696354" w14:textId="77777777" w:rsidR="00240B3D" w:rsidRDefault="00240B3D" w:rsidP="00240B3D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 w:rsidRPr="00CC56C5">
              <w:rPr>
                <w:sz w:val="20"/>
              </w:rPr>
              <w:t>Reserva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E143E99" w14:textId="77777777" w:rsidR="00240B3D" w:rsidRDefault="00240B3D" w:rsidP="00240B3D">
            <w:pPr>
              <w:pStyle w:val="TableParagraph"/>
              <w:spacing w:line="212" w:lineRule="exact"/>
              <w:ind w:left="138" w:right="113"/>
              <w:jc w:val="center"/>
              <w:rPr>
                <w:sz w:val="20"/>
              </w:rPr>
            </w:pPr>
            <w:r w:rsidRPr="0079467B"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9B22616" w14:textId="77777777" w:rsidR="00240B3D" w:rsidRDefault="00240B3D" w:rsidP="00240B3D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240B3D" w14:paraId="5CB80671" w14:textId="77777777" w:rsidTr="00D10503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F28EA12" w14:textId="77777777" w:rsidR="00240B3D" w:rsidRDefault="00240B3D" w:rsidP="00240B3D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34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FA8A441" w14:textId="77777777" w:rsidR="00240B3D" w:rsidRDefault="00240B3D" w:rsidP="00240B3D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 w:rsidRPr="00CC56C5">
              <w:rPr>
                <w:sz w:val="20"/>
              </w:rPr>
              <w:t>Reserva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3B24B26" w14:textId="77777777" w:rsidR="00240B3D" w:rsidRDefault="00240B3D" w:rsidP="00240B3D">
            <w:pPr>
              <w:pStyle w:val="TableParagraph"/>
              <w:spacing w:line="212" w:lineRule="exact"/>
              <w:ind w:left="138" w:right="113"/>
              <w:jc w:val="center"/>
              <w:rPr>
                <w:sz w:val="20"/>
              </w:rPr>
            </w:pPr>
            <w:r w:rsidRPr="0079467B"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9F9BC42" w14:textId="77777777" w:rsidR="00240B3D" w:rsidRDefault="00240B3D" w:rsidP="00240B3D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240B3D" w14:paraId="5E06C4B4" w14:textId="77777777" w:rsidTr="00D10503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ADC0E6B" w14:textId="77777777" w:rsidR="00240B3D" w:rsidRDefault="00240B3D" w:rsidP="00240B3D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35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721F1E5" w14:textId="77777777" w:rsidR="00240B3D" w:rsidRDefault="00240B3D" w:rsidP="00240B3D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 w:rsidRPr="00CC56C5">
              <w:rPr>
                <w:sz w:val="20"/>
              </w:rPr>
              <w:t>Reserva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C499B8F" w14:textId="77777777" w:rsidR="00240B3D" w:rsidRDefault="00240B3D" w:rsidP="00240B3D">
            <w:pPr>
              <w:pStyle w:val="TableParagraph"/>
              <w:spacing w:line="212" w:lineRule="exact"/>
              <w:ind w:left="138" w:right="113"/>
              <w:jc w:val="center"/>
              <w:rPr>
                <w:sz w:val="20"/>
              </w:rPr>
            </w:pPr>
            <w:r w:rsidRPr="0079467B"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EE18DB8" w14:textId="77777777" w:rsidR="00240B3D" w:rsidRDefault="00240B3D" w:rsidP="00240B3D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</w:tbl>
    <w:p w14:paraId="6FD1F4E1" w14:textId="77777777" w:rsidR="00D10503" w:rsidRDefault="00D10503">
      <w:pPr>
        <w:spacing w:line="240" w:lineRule="auto"/>
        <w:ind w:left="0" w:firstLine="0"/>
        <w:jc w:val="left"/>
      </w:pPr>
    </w:p>
    <w:p w14:paraId="4612AEE2" w14:textId="44B506C8" w:rsidR="00D10503" w:rsidRDefault="00D10503">
      <w:pPr>
        <w:spacing w:line="240" w:lineRule="auto"/>
        <w:ind w:left="0" w:firstLine="0"/>
        <w:jc w:val="left"/>
      </w:pPr>
      <w:r>
        <w:br w:type="page"/>
      </w:r>
    </w:p>
    <w:p w14:paraId="0D8AB02C" w14:textId="77777777" w:rsidR="00D10503" w:rsidRDefault="00D10503">
      <w:pPr>
        <w:spacing w:line="240" w:lineRule="auto"/>
        <w:ind w:left="0" w:firstLine="0"/>
        <w:jc w:val="left"/>
      </w:pPr>
    </w:p>
    <w:tbl>
      <w:tblPr>
        <w:tblStyle w:val="TableNormal"/>
        <w:tblpPr w:leftFromText="141" w:rightFromText="141" w:vertAnchor="page" w:horzAnchor="margin" w:tblpXSpec="center" w:tblpY="2197"/>
        <w:tblW w:w="9208" w:type="dxa"/>
        <w:tblBorders>
          <w:top w:val="single" w:sz="12" w:space="0" w:color="000000"/>
          <w:left w:val="single" w:sz="12" w:space="0" w:color="000000"/>
          <w:bottom w:val="single" w:sz="12" w:space="0" w:color="000000"/>
          <w:right w:val="single" w:sz="12" w:space="0" w:color="000000"/>
          <w:insideH w:val="single" w:sz="12" w:space="0" w:color="000000"/>
          <w:insideV w:val="single" w:sz="12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992"/>
        <w:gridCol w:w="5089"/>
        <w:gridCol w:w="1701"/>
        <w:gridCol w:w="1426"/>
      </w:tblGrid>
      <w:tr w:rsidR="005D2BE8" w14:paraId="00FBC97D" w14:textId="77777777" w:rsidTr="00B7387B">
        <w:trPr>
          <w:trHeight w:val="350"/>
        </w:trPr>
        <w:tc>
          <w:tcPr>
            <w:tcW w:w="9208" w:type="dxa"/>
            <w:gridSpan w:val="4"/>
            <w:tcBorders>
              <w:bottom w:val="single" w:sz="6" w:space="0" w:color="000000"/>
            </w:tcBorders>
          </w:tcPr>
          <w:p w14:paraId="36449B04" w14:textId="75A5BCEB" w:rsidR="005D2BE8" w:rsidRDefault="005D2BE8" w:rsidP="005D2BE8">
            <w:pPr>
              <w:pStyle w:val="TableParagraph"/>
              <w:ind w:left="3378" w:right="3228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Alimentadores</w:t>
            </w:r>
          </w:p>
        </w:tc>
      </w:tr>
      <w:tr w:rsidR="005D2BE8" w14:paraId="2DF2AA91" w14:textId="77777777" w:rsidTr="00B7387B">
        <w:trPr>
          <w:trHeight w:val="34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1CA5F61" w14:textId="5B058F82" w:rsidR="005D2BE8" w:rsidRDefault="005D2BE8" w:rsidP="005D2BE8">
            <w:pPr>
              <w:pStyle w:val="TableParagraph"/>
              <w:spacing w:before="0"/>
              <w:rPr>
                <w:rFonts w:ascii="Times New Roman"/>
                <w:sz w:val="20"/>
              </w:rPr>
            </w:pPr>
            <w:r>
              <w:rPr>
                <w:b/>
                <w:sz w:val="20"/>
              </w:rPr>
              <w:t>Entradas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66D7C80" w14:textId="2033E44F" w:rsidR="005D2BE8" w:rsidRDefault="005D2BE8" w:rsidP="005D2BE8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14E2E44" w14:textId="77777777" w:rsidR="005D2BE8" w:rsidRDefault="005D2BE8" w:rsidP="005D2BE8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F51BDFE" w14:textId="77777777" w:rsidR="005D2BE8" w:rsidRDefault="005D2BE8" w:rsidP="005D2BE8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5D2BE8" w14:paraId="015666E0" w14:textId="77777777" w:rsidTr="00B7387B">
        <w:trPr>
          <w:trHeight w:val="34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E395576" w14:textId="7F5F4C8F" w:rsidR="005D2BE8" w:rsidRDefault="005D2BE8" w:rsidP="005D2BE8">
            <w:pPr>
              <w:pStyle w:val="TableParagraph"/>
              <w:spacing w:before="60"/>
              <w:ind w:left="147"/>
              <w:jc w:val="center"/>
              <w:rPr>
                <w:b/>
                <w:i/>
                <w:sz w:val="20"/>
              </w:rPr>
            </w:pPr>
            <w:r>
              <w:rPr>
                <w:b/>
                <w:i/>
                <w:sz w:val="20"/>
              </w:rPr>
              <w:t>N°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18648BA" w14:textId="4BB9B3F3" w:rsidR="005D2BE8" w:rsidRDefault="005D2BE8" w:rsidP="005D2BE8">
            <w:pPr>
              <w:pStyle w:val="TableParagraph"/>
              <w:spacing w:before="60"/>
              <w:ind w:left="147"/>
              <w:rPr>
                <w:b/>
                <w:i/>
                <w:sz w:val="20"/>
              </w:rPr>
            </w:pPr>
            <w:r>
              <w:rPr>
                <w:b/>
                <w:i/>
                <w:sz w:val="20"/>
              </w:rPr>
              <w:t>Descripción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7A0EF6C" w14:textId="77777777" w:rsidR="005D2BE8" w:rsidRDefault="005D2BE8" w:rsidP="005D2BE8">
            <w:pPr>
              <w:pStyle w:val="TableParagraph"/>
              <w:spacing w:before="60"/>
              <w:ind w:left="139" w:right="113"/>
              <w:jc w:val="center"/>
              <w:rPr>
                <w:b/>
                <w:i/>
                <w:sz w:val="20"/>
              </w:rPr>
            </w:pPr>
            <w:r>
              <w:rPr>
                <w:b/>
                <w:i/>
                <w:sz w:val="20"/>
              </w:rPr>
              <w:t>Solicitado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40DD2A1" w14:textId="77777777" w:rsidR="005D2BE8" w:rsidRDefault="005D2BE8" w:rsidP="005D2BE8">
            <w:pPr>
              <w:pStyle w:val="TableParagraph"/>
              <w:spacing w:before="60"/>
              <w:ind w:left="139" w:right="112"/>
              <w:jc w:val="center"/>
              <w:rPr>
                <w:b/>
                <w:i/>
                <w:sz w:val="20"/>
              </w:rPr>
            </w:pPr>
            <w:r>
              <w:rPr>
                <w:b/>
                <w:i/>
                <w:sz w:val="20"/>
              </w:rPr>
              <w:t>Ofrecido</w:t>
            </w:r>
          </w:p>
        </w:tc>
      </w:tr>
      <w:tr w:rsidR="008B3795" w14:paraId="731B8498" w14:textId="77777777" w:rsidTr="00B7387B">
        <w:trPr>
          <w:trHeight w:val="290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40F3AA4" w14:textId="0608FE18" w:rsidR="008B3795" w:rsidRDefault="008B3795" w:rsidP="008B3795">
            <w:pPr>
              <w:pStyle w:val="TableParagraph"/>
              <w:spacing w:line="213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1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AB54091" w14:textId="2C7880F1" w:rsidR="008B3795" w:rsidRDefault="008B3795" w:rsidP="008B3795">
            <w:pPr>
              <w:pStyle w:val="TableParagraph"/>
              <w:spacing w:line="213" w:lineRule="exact"/>
              <w:ind w:left="148"/>
              <w:rPr>
                <w:sz w:val="20"/>
              </w:rPr>
            </w:pPr>
            <w:r>
              <w:rPr>
                <w:sz w:val="20"/>
              </w:rPr>
              <w:t>Presión de Gas SF6 del Cubículo del Interruptor OK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67AE66C" w14:textId="77777777" w:rsidR="008B3795" w:rsidRDefault="008B3795" w:rsidP="008B3795">
            <w:pPr>
              <w:pStyle w:val="TableParagraph"/>
              <w:spacing w:line="213" w:lineRule="exact"/>
              <w:ind w:left="138" w:right="113"/>
              <w:jc w:val="center"/>
              <w:rPr>
                <w:sz w:val="20"/>
              </w:rPr>
            </w:pPr>
            <w:r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3E6AA2D" w14:textId="77777777" w:rsidR="008B3795" w:rsidRDefault="008B3795" w:rsidP="008B3795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8B3795" w14:paraId="12213BE9" w14:textId="77777777" w:rsidTr="00B7387B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44BFB5D" w14:textId="220880D0" w:rsidR="008B3795" w:rsidRDefault="008B3795" w:rsidP="008B3795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2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1BAABFD" w14:textId="25F7676F" w:rsidR="008B3795" w:rsidRDefault="008B3795" w:rsidP="008B3795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>
              <w:rPr>
                <w:sz w:val="20"/>
              </w:rPr>
              <w:t>Presión de Gas SF6 del Compartimiento de BBl OK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164CA9F" w14:textId="77777777" w:rsidR="008B3795" w:rsidRDefault="008B3795" w:rsidP="008B3795">
            <w:pPr>
              <w:pStyle w:val="TableParagraph"/>
              <w:spacing w:line="212" w:lineRule="exact"/>
              <w:ind w:left="138" w:right="113"/>
              <w:jc w:val="center"/>
              <w:rPr>
                <w:sz w:val="20"/>
              </w:rPr>
            </w:pPr>
            <w:r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2BE1B11" w14:textId="77777777" w:rsidR="008B3795" w:rsidRDefault="008B3795" w:rsidP="008B3795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8B3795" w14:paraId="2E1298EA" w14:textId="77777777" w:rsidTr="00B7387B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6DB8FC4" w14:textId="3B4277D7" w:rsidR="008B3795" w:rsidRDefault="008B3795" w:rsidP="008B3795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3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004203B" w14:textId="1F47C48C" w:rsidR="008B3795" w:rsidRDefault="008B3795" w:rsidP="008B3795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>
              <w:rPr>
                <w:sz w:val="20"/>
              </w:rPr>
              <w:t>Presión de Gas SF6 del Compartimiento de BBlI OK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9552EF4" w14:textId="77777777" w:rsidR="008B3795" w:rsidRDefault="008B3795" w:rsidP="008B3795">
            <w:pPr>
              <w:pStyle w:val="TableParagraph"/>
              <w:spacing w:line="212" w:lineRule="exact"/>
              <w:ind w:left="139" w:right="113"/>
              <w:jc w:val="center"/>
              <w:rPr>
                <w:sz w:val="20"/>
              </w:rPr>
            </w:pPr>
            <w:r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3F73755" w14:textId="77777777" w:rsidR="008B3795" w:rsidRDefault="008B3795" w:rsidP="008B3795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8B3795" w14:paraId="056F1158" w14:textId="77777777" w:rsidTr="00B7387B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CC291C9" w14:textId="7FFC497F" w:rsidR="008B3795" w:rsidRDefault="008B3795" w:rsidP="008B3795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4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A81051A" w14:textId="1F4C03AE" w:rsidR="008B3795" w:rsidRDefault="008B3795" w:rsidP="008B3795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>
              <w:rPr>
                <w:sz w:val="20"/>
              </w:rPr>
              <w:t>MCB AC Disparado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2AD83D8" w14:textId="77777777" w:rsidR="008B3795" w:rsidRDefault="008B3795" w:rsidP="008B3795">
            <w:pPr>
              <w:pStyle w:val="TableParagraph"/>
              <w:spacing w:line="212" w:lineRule="exact"/>
              <w:ind w:left="138" w:right="113"/>
              <w:jc w:val="center"/>
              <w:rPr>
                <w:sz w:val="20"/>
              </w:rPr>
            </w:pPr>
            <w:r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5A7E7A9" w14:textId="77777777" w:rsidR="008B3795" w:rsidRDefault="008B3795" w:rsidP="008B3795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8B3795" w14:paraId="2679D5BD" w14:textId="77777777" w:rsidTr="00B7387B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284C4F0" w14:textId="0C9C778A" w:rsidR="008B3795" w:rsidRDefault="008B3795" w:rsidP="008B3795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5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0F9135F" w14:textId="4235F55D" w:rsidR="008B3795" w:rsidRDefault="008B3795" w:rsidP="008B3795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>
              <w:rPr>
                <w:sz w:val="20"/>
              </w:rPr>
              <w:t>MCB CC Disparado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E68D20B" w14:textId="77777777" w:rsidR="008B3795" w:rsidRDefault="008B3795" w:rsidP="008B3795">
            <w:pPr>
              <w:pStyle w:val="TableParagraph"/>
              <w:spacing w:line="212" w:lineRule="exact"/>
              <w:ind w:left="139" w:right="113"/>
              <w:jc w:val="center"/>
              <w:rPr>
                <w:sz w:val="20"/>
              </w:rPr>
            </w:pPr>
            <w:r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64EC21E" w14:textId="77777777" w:rsidR="008B3795" w:rsidRDefault="008B3795" w:rsidP="008B3795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8B3795" w14:paraId="04D50CC3" w14:textId="77777777" w:rsidTr="00B7387B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91A48AD" w14:textId="69A299E9" w:rsidR="008B3795" w:rsidRDefault="008B3795" w:rsidP="008B3795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6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B096929" w14:textId="2B12D1BE" w:rsidR="008B3795" w:rsidRDefault="008B3795" w:rsidP="008B3795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>
              <w:rPr>
                <w:sz w:val="20"/>
              </w:rPr>
              <w:t>MCB AC Compartimiento de Tierra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31417E6" w14:textId="77777777" w:rsidR="008B3795" w:rsidRDefault="008B3795" w:rsidP="008B3795">
            <w:pPr>
              <w:pStyle w:val="TableParagraph"/>
              <w:spacing w:line="212" w:lineRule="exact"/>
              <w:ind w:left="139" w:right="113"/>
              <w:jc w:val="center"/>
              <w:rPr>
                <w:sz w:val="20"/>
              </w:rPr>
            </w:pPr>
            <w:r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4E58967" w14:textId="77777777" w:rsidR="008B3795" w:rsidRDefault="008B3795" w:rsidP="008B3795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8B3795" w14:paraId="5FB38D12" w14:textId="77777777" w:rsidTr="00B7387B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E492929" w14:textId="1DF76300" w:rsidR="008B3795" w:rsidRDefault="008B3795" w:rsidP="008B3795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7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C574E3B" w14:textId="0C054184" w:rsidR="008B3795" w:rsidRDefault="008B3795" w:rsidP="008B3795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>
              <w:rPr>
                <w:sz w:val="20"/>
              </w:rPr>
              <w:t>Disparo Desconectador de Puesta a Tierra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C6132E2" w14:textId="77777777" w:rsidR="008B3795" w:rsidRDefault="008B3795" w:rsidP="008B3795">
            <w:pPr>
              <w:pStyle w:val="TableParagraph"/>
              <w:spacing w:line="212" w:lineRule="exact"/>
              <w:ind w:left="139" w:right="113"/>
              <w:jc w:val="center"/>
              <w:rPr>
                <w:sz w:val="20"/>
              </w:rPr>
            </w:pPr>
            <w:r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7E9CEE8" w14:textId="77777777" w:rsidR="008B3795" w:rsidRDefault="008B3795" w:rsidP="008B3795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8B3795" w14:paraId="1026BAE3" w14:textId="77777777" w:rsidTr="00B7387B">
        <w:trPr>
          <w:trHeight w:val="291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611A29A" w14:textId="369DCB4C" w:rsidR="008B3795" w:rsidRDefault="008B3795" w:rsidP="008B3795">
            <w:pPr>
              <w:pStyle w:val="TableParagraph"/>
              <w:spacing w:line="213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8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637CFDF" w14:textId="40AF101D" w:rsidR="008B3795" w:rsidRDefault="008B3795" w:rsidP="008B3795">
            <w:pPr>
              <w:pStyle w:val="TableParagraph"/>
              <w:spacing w:line="213" w:lineRule="exact"/>
              <w:ind w:left="148"/>
              <w:rPr>
                <w:sz w:val="20"/>
              </w:rPr>
            </w:pPr>
            <w:r>
              <w:rPr>
                <w:sz w:val="20"/>
              </w:rPr>
              <w:t>Desconectador de Puesta a Tierra Normal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62E59CE" w14:textId="77777777" w:rsidR="008B3795" w:rsidRDefault="008B3795" w:rsidP="008B3795">
            <w:pPr>
              <w:pStyle w:val="TableParagraph"/>
              <w:spacing w:line="213" w:lineRule="exact"/>
              <w:ind w:left="139" w:right="113"/>
              <w:jc w:val="center"/>
              <w:rPr>
                <w:sz w:val="20"/>
              </w:rPr>
            </w:pPr>
            <w:r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B380BBA" w14:textId="77777777" w:rsidR="008B3795" w:rsidRDefault="008B3795" w:rsidP="008B3795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8B3795" w14:paraId="587EDEAC" w14:textId="77777777" w:rsidTr="00B7387B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7110B11" w14:textId="6D36CFC0" w:rsidR="008B3795" w:rsidRDefault="008B3795" w:rsidP="008B3795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9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8DC418D" w14:textId="1709F3FE" w:rsidR="008B3795" w:rsidRDefault="008B3795" w:rsidP="008B3795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>
              <w:rPr>
                <w:sz w:val="20"/>
              </w:rPr>
              <w:t>Desconectador de Puesta a Tierra Bloqueado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4CB82B4" w14:textId="77777777" w:rsidR="008B3795" w:rsidRDefault="008B3795" w:rsidP="008B3795">
            <w:pPr>
              <w:pStyle w:val="TableParagraph"/>
              <w:spacing w:line="212" w:lineRule="exact"/>
              <w:ind w:left="136" w:right="113"/>
              <w:jc w:val="center"/>
              <w:rPr>
                <w:sz w:val="20"/>
              </w:rPr>
            </w:pPr>
            <w:r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E623458" w14:textId="77777777" w:rsidR="008B3795" w:rsidRDefault="008B3795" w:rsidP="008B3795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8B3795" w14:paraId="4018CD4F" w14:textId="77777777" w:rsidTr="00B7387B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CFFB682" w14:textId="550733EC" w:rsidR="008B3795" w:rsidRDefault="008B3795" w:rsidP="008B3795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10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63149FF" w14:textId="73E20760" w:rsidR="008B3795" w:rsidRDefault="008B3795" w:rsidP="008B3795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>
              <w:rPr>
                <w:sz w:val="20"/>
              </w:rPr>
              <w:t>Selector en Posición Local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BF0897C" w14:textId="77777777" w:rsidR="008B3795" w:rsidRDefault="008B3795" w:rsidP="008B3795">
            <w:pPr>
              <w:pStyle w:val="TableParagraph"/>
              <w:spacing w:line="212" w:lineRule="exact"/>
              <w:ind w:left="136" w:right="113"/>
              <w:jc w:val="center"/>
              <w:rPr>
                <w:sz w:val="20"/>
              </w:rPr>
            </w:pPr>
            <w:r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5D74FAF" w14:textId="77777777" w:rsidR="008B3795" w:rsidRDefault="008B3795" w:rsidP="008B3795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8B3795" w14:paraId="4070572F" w14:textId="77777777" w:rsidTr="00B7387B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A062B0E" w14:textId="42F9AC44" w:rsidR="008B3795" w:rsidRDefault="008B3795" w:rsidP="008B3795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11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2891649" w14:textId="4141DF3E" w:rsidR="008B3795" w:rsidRDefault="008B3795" w:rsidP="008B3795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>
              <w:rPr>
                <w:sz w:val="20"/>
              </w:rPr>
              <w:t>Selector en Posición Remoto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028A60B" w14:textId="77777777" w:rsidR="008B3795" w:rsidRDefault="008B3795" w:rsidP="008B3795">
            <w:pPr>
              <w:pStyle w:val="TableParagraph"/>
              <w:spacing w:line="212" w:lineRule="exact"/>
              <w:ind w:left="137" w:right="113"/>
              <w:jc w:val="center"/>
              <w:rPr>
                <w:sz w:val="20"/>
              </w:rPr>
            </w:pPr>
            <w:r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276BE54" w14:textId="77777777" w:rsidR="008B3795" w:rsidRDefault="008B3795" w:rsidP="008B3795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8B3795" w14:paraId="3745927D" w14:textId="77777777" w:rsidTr="00B7387B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9F5B932" w14:textId="1BAFD7CB" w:rsidR="008B3795" w:rsidRDefault="008B3795" w:rsidP="008B3795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12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0CD8888" w14:textId="171E209F" w:rsidR="008B3795" w:rsidRDefault="008B3795" w:rsidP="008B3795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>
              <w:rPr>
                <w:sz w:val="20"/>
              </w:rPr>
              <w:t>Indicación Desconectador Barra II Cerrado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7FB96CE" w14:textId="77777777" w:rsidR="008B3795" w:rsidRDefault="008B3795" w:rsidP="008B3795">
            <w:pPr>
              <w:pStyle w:val="TableParagraph"/>
              <w:spacing w:line="212" w:lineRule="exact"/>
              <w:ind w:left="137" w:right="113"/>
              <w:jc w:val="center"/>
              <w:rPr>
                <w:sz w:val="20"/>
              </w:rPr>
            </w:pPr>
            <w:r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9D54F06" w14:textId="77777777" w:rsidR="008B3795" w:rsidRDefault="008B3795" w:rsidP="008B3795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8B3795" w14:paraId="6C4FA6C2" w14:textId="77777777" w:rsidTr="00B7387B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EFD6C3C" w14:textId="58246E61" w:rsidR="008B3795" w:rsidRDefault="008B3795" w:rsidP="008B3795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13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311A22D" w14:textId="79D63818" w:rsidR="008B3795" w:rsidRDefault="008B3795" w:rsidP="008B3795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>
              <w:rPr>
                <w:sz w:val="20"/>
              </w:rPr>
              <w:t>Indicación Desconectador Barra II Abierto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68746E1" w14:textId="77777777" w:rsidR="008B3795" w:rsidRDefault="008B3795" w:rsidP="008B3795">
            <w:pPr>
              <w:pStyle w:val="TableParagraph"/>
              <w:spacing w:line="212" w:lineRule="exact"/>
              <w:ind w:left="136" w:right="113"/>
              <w:jc w:val="center"/>
              <w:rPr>
                <w:sz w:val="20"/>
              </w:rPr>
            </w:pPr>
            <w:r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EB6F7DD" w14:textId="77777777" w:rsidR="008B3795" w:rsidRDefault="008B3795" w:rsidP="008B3795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8B3795" w14:paraId="3B1305D4" w14:textId="77777777" w:rsidTr="00B7387B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0C8707E" w14:textId="3073E6B7" w:rsidR="008B3795" w:rsidRDefault="008B3795" w:rsidP="008B3795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14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6BD59A3" w14:textId="7007E645" w:rsidR="008B3795" w:rsidRDefault="008B3795" w:rsidP="008B3795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>
              <w:rPr>
                <w:sz w:val="20"/>
              </w:rPr>
              <w:t>Indicación Interruptor Abierto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924911D" w14:textId="77777777" w:rsidR="008B3795" w:rsidRDefault="008B3795" w:rsidP="008B3795">
            <w:pPr>
              <w:pStyle w:val="TableParagraph"/>
              <w:spacing w:line="212" w:lineRule="exact"/>
              <w:ind w:left="138" w:right="113"/>
              <w:jc w:val="center"/>
              <w:rPr>
                <w:sz w:val="20"/>
              </w:rPr>
            </w:pPr>
            <w:r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ADFE9A4" w14:textId="77777777" w:rsidR="008B3795" w:rsidRDefault="008B3795" w:rsidP="008B3795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8B3795" w14:paraId="72447BD8" w14:textId="77777777" w:rsidTr="00B7387B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713C1C9" w14:textId="26CFB7C7" w:rsidR="008B3795" w:rsidRDefault="008B3795" w:rsidP="008B3795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15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BFDF963" w14:textId="47945A95" w:rsidR="008B3795" w:rsidRDefault="008B3795" w:rsidP="008B3795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>
              <w:rPr>
                <w:sz w:val="20"/>
              </w:rPr>
              <w:t>Indicación Interruptor Cerrado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9551BBD" w14:textId="7FB5BCA1" w:rsidR="008B3795" w:rsidRDefault="008B3795" w:rsidP="008B3795">
            <w:pPr>
              <w:pStyle w:val="TableParagraph"/>
              <w:spacing w:line="212" w:lineRule="exact"/>
              <w:ind w:left="138" w:right="113"/>
              <w:jc w:val="center"/>
              <w:rPr>
                <w:sz w:val="20"/>
              </w:rPr>
            </w:pPr>
            <w:r w:rsidRPr="00036F43"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115F427" w14:textId="77777777" w:rsidR="008B3795" w:rsidRDefault="008B3795" w:rsidP="008B3795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8B3795" w14:paraId="222B58E3" w14:textId="77777777" w:rsidTr="00B7387B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84FFB17" w14:textId="269A8B15" w:rsidR="008B3795" w:rsidRDefault="008B3795" w:rsidP="008B3795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16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F60714E" w14:textId="7FD5565B" w:rsidR="008B3795" w:rsidRDefault="008B3795" w:rsidP="008B3795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>
              <w:rPr>
                <w:sz w:val="20"/>
              </w:rPr>
              <w:t>Alarma de Resorte Descargado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1E78FE7" w14:textId="7A1265DE" w:rsidR="008B3795" w:rsidRDefault="008B3795" w:rsidP="008B3795">
            <w:pPr>
              <w:pStyle w:val="TableParagraph"/>
              <w:spacing w:line="212" w:lineRule="exact"/>
              <w:ind w:left="138" w:right="113"/>
              <w:jc w:val="center"/>
              <w:rPr>
                <w:sz w:val="20"/>
              </w:rPr>
            </w:pPr>
            <w:r w:rsidRPr="00036F43"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B889790" w14:textId="77777777" w:rsidR="008B3795" w:rsidRDefault="008B3795" w:rsidP="008B3795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8B3795" w14:paraId="3AD57E3A" w14:textId="77777777" w:rsidTr="00B7387B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3FDD3AE" w14:textId="6C1D9A81" w:rsidR="008B3795" w:rsidRDefault="008B3795" w:rsidP="008B3795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17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BAEA488" w14:textId="3FEA6B55" w:rsidR="008B3795" w:rsidRDefault="008B3795" w:rsidP="008B3795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>
              <w:rPr>
                <w:sz w:val="20"/>
              </w:rPr>
              <w:t>Indicación Desconectador Barra I Cerrado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5EAEC05" w14:textId="2EDAFFBE" w:rsidR="008B3795" w:rsidRDefault="008B3795" w:rsidP="008B3795">
            <w:pPr>
              <w:pStyle w:val="TableParagraph"/>
              <w:spacing w:line="212" w:lineRule="exact"/>
              <w:ind w:left="138" w:right="113"/>
              <w:jc w:val="center"/>
              <w:rPr>
                <w:sz w:val="20"/>
              </w:rPr>
            </w:pPr>
            <w:r w:rsidRPr="00036F43"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06D43F9" w14:textId="77777777" w:rsidR="008B3795" w:rsidRDefault="008B3795" w:rsidP="008B3795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8B3795" w14:paraId="3542A112" w14:textId="77777777" w:rsidTr="00B7387B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B583796" w14:textId="6661E8A9" w:rsidR="008B3795" w:rsidRDefault="008B3795" w:rsidP="008B3795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18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2593807" w14:textId="1F2479FE" w:rsidR="008B3795" w:rsidRDefault="008B3795" w:rsidP="008B3795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>
              <w:rPr>
                <w:sz w:val="20"/>
              </w:rPr>
              <w:t>Indicación Desconectador Barra I Abierto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3C749C5" w14:textId="2291ECE0" w:rsidR="008B3795" w:rsidRDefault="008B3795" w:rsidP="008B3795">
            <w:pPr>
              <w:pStyle w:val="TableParagraph"/>
              <w:spacing w:line="212" w:lineRule="exact"/>
              <w:ind w:left="138" w:right="113"/>
              <w:jc w:val="center"/>
              <w:rPr>
                <w:sz w:val="20"/>
              </w:rPr>
            </w:pPr>
            <w:r w:rsidRPr="00036F43"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F65F3B0" w14:textId="77777777" w:rsidR="008B3795" w:rsidRDefault="008B3795" w:rsidP="008B3795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8B3795" w14:paraId="022DA4A7" w14:textId="77777777" w:rsidTr="00B7387B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82A0C60" w14:textId="3CA5D5A4" w:rsidR="008B3795" w:rsidRDefault="008B3795" w:rsidP="008B3795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19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0299ABC" w14:textId="5AE971E1" w:rsidR="008B3795" w:rsidRDefault="008B3795" w:rsidP="008B3795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>
              <w:rPr>
                <w:sz w:val="20"/>
              </w:rPr>
              <w:t>Indicación Desconectador de Puesta a Tierra Cerrado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72212A9" w14:textId="5339007A" w:rsidR="008B3795" w:rsidRDefault="008B3795" w:rsidP="008B3795">
            <w:pPr>
              <w:pStyle w:val="TableParagraph"/>
              <w:spacing w:line="212" w:lineRule="exact"/>
              <w:ind w:left="138" w:right="113"/>
              <w:jc w:val="center"/>
              <w:rPr>
                <w:sz w:val="20"/>
              </w:rPr>
            </w:pPr>
            <w:r w:rsidRPr="00036F43"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132BA9B" w14:textId="77777777" w:rsidR="008B3795" w:rsidRDefault="008B3795" w:rsidP="008B3795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8B3795" w14:paraId="11EA707F" w14:textId="77777777" w:rsidTr="00B7387B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C125411" w14:textId="6445A442" w:rsidR="008B3795" w:rsidRDefault="008B3795" w:rsidP="008B3795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20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62FC8E6" w14:textId="0886EC10" w:rsidR="008B3795" w:rsidRDefault="008B3795" w:rsidP="008B3795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>
              <w:rPr>
                <w:sz w:val="20"/>
              </w:rPr>
              <w:t>Indicación Desconectador de Puesta a Tierra Abierto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23AFD4B" w14:textId="4CD41D83" w:rsidR="008B3795" w:rsidRDefault="008B3795" w:rsidP="008B3795">
            <w:pPr>
              <w:pStyle w:val="TableParagraph"/>
              <w:spacing w:line="212" w:lineRule="exact"/>
              <w:ind w:left="138" w:right="113"/>
              <w:jc w:val="center"/>
              <w:rPr>
                <w:sz w:val="20"/>
              </w:rPr>
            </w:pPr>
            <w:r w:rsidRPr="00036F43"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C13E2A4" w14:textId="77777777" w:rsidR="008B3795" w:rsidRDefault="008B3795" w:rsidP="008B3795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8B3795" w14:paraId="4D4E33F9" w14:textId="77777777" w:rsidTr="00B7387B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9EA641E" w14:textId="7BDA61BD" w:rsidR="008B3795" w:rsidRDefault="008B3795" w:rsidP="008B3795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21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00FC4A3" w14:textId="3458263A" w:rsidR="008B3795" w:rsidRDefault="0055572F" w:rsidP="008B3795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>
              <w:rPr>
                <w:sz w:val="20"/>
              </w:rPr>
              <w:t>Bloque de Prueba Removido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7F79713" w14:textId="007D1897" w:rsidR="008B3795" w:rsidRDefault="008B3795" w:rsidP="008B3795">
            <w:pPr>
              <w:pStyle w:val="TableParagraph"/>
              <w:spacing w:line="212" w:lineRule="exact"/>
              <w:ind w:left="138" w:right="113"/>
              <w:jc w:val="center"/>
              <w:rPr>
                <w:sz w:val="20"/>
              </w:rPr>
            </w:pPr>
            <w:r w:rsidRPr="00036F43"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06BA964" w14:textId="77777777" w:rsidR="008B3795" w:rsidRDefault="008B3795" w:rsidP="008B3795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8B3795" w14:paraId="5E1D38CC" w14:textId="77777777" w:rsidTr="00B7387B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C2CBEB5" w14:textId="740530B8" w:rsidR="008B3795" w:rsidRDefault="008B3795" w:rsidP="008B3795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22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B9D0B21" w14:textId="0268506C" w:rsidR="008B3795" w:rsidRDefault="0055572F" w:rsidP="008B3795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>
              <w:rPr>
                <w:sz w:val="20"/>
              </w:rPr>
              <w:t>Disparo Diferencial de Barra I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2C0E7FA" w14:textId="5A24FED8" w:rsidR="008B3795" w:rsidRDefault="008B3795" w:rsidP="008B3795">
            <w:pPr>
              <w:pStyle w:val="TableParagraph"/>
              <w:spacing w:line="212" w:lineRule="exact"/>
              <w:ind w:left="138" w:right="113"/>
              <w:jc w:val="center"/>
              <w:rPr>
                <w:sz w:val="20"/>
              </w:rPr>
            </w:pPr>
            <w:r w:rsidRPr="00036F43"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D902661" w14:textId="77777777" w:rsidR="008B3795" w:rsidRDefault="008B3795" w:rsidP="008B3795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55572F" w14:paraId="720C463D" w14:textId="77777777" w:rsidTr="00B7387B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218C79F" w14:textId="3A37DFA8" w:rsidR="0055572F" w:rsidRDefault="0055572F" w:rsidP="0055572F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23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BAEEC9D" w14:textId="26248B90" w:rsidR="0055572F" w:rsidRDefault="0055572F" w:rsidP="0055572F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>
              <w:rPr>
                <w:sz w:val="20"/>
              </w:rPr>
              <w:t>Disparo Diferencial de Barra II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0B8124F" w14:textId="585181D4" w:rsidR="0055572F" w:rsidRDefault="0055572F" w:rsidP="0055572F">
            <w:pPr>
              <w:pStyle w:val="TableParagraph"/>
              <w:spacing w:line="212" w:lineRule="exact"/>
              <w:ind w:left="138" w:right="113"/>
              <w:jc w:val="center"/>
              <w:rPr>
                <w:sz w:val="20"/>
              </w:rPr>
            </w:pPr>
            <w:r w:rsidRPr="00036F43"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0A34148" w14:textId="77777777" w:rsidR="0055572F" w:rsidRDefault="0055572F" w:rsidP="0055572F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55572F" w14:paraId="2AB7B088" w14:textId="77777777" w:rsidTr="00B7387B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BEF7F41" w14:textId="73B11E30" w:rsidR="0055572F" w:rsidRDefault="0055572F" w:rsidP="0055572F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24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DF1CC70" w14:textId="7F2FB897" w:rsidR="0055572F" w:rsidRDefault="0055572F" w:rsidP="0055572F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>
              <w:rPr>
                <w:sz w:val="20"/>
              </w:rPr>
              <w:t>Falla Rele Adyacente</w:t>
            </w:r>
            <w:r w:rsidR="00B947A1">
              <w:rPr>
                <w:sz w:val="20"/>
              </w:rPr>
              <w:t xml:space="preserve"> ( Watchdog)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03CA6C7" w14:textId="49EE93C2" w:rsidR="0055572F" w:rsidRDefault="0055572F" w:rsidP="0055572F">
            <w:pPr>
              <w:pStyle w:val="TableParagraph"/>
              <w:spacing w:line="212" w:lineRule="exact"/>
              <w:ind w:left="138" w:right="113"/>
              <w:jc w:val="center"/>
              <w:rPr>
                <w:sz w:val="20"/>
              </w:rPr>
            </w:pPr>
            <w:r w:rsidRPr="00036F43"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1D6DBB7" w14:textId="77777777" w:rsidR="0055572F" w:rsidRDefault="0055572F" w:rsidP="0055572F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55572F" w14:paraId="5252851B" w14:textId="77777777" w:rsidTr="00B7387B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3FC1BF6" w14:textId="6C791A6E" w:rsidR="0055572F" w:rsidRDefault="0055572F" w:rsidP="0055572F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25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9C992F1" w14:textId="0F7AA306" w:rsidR="0055572F" w:rsidRDefault="0055572F" w:rsidP="0055572F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>
              <w:rPr>
                <w:sz w:val="20"/>
              </w:rPr>
              <w:t>Reserva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5171AF1" w14:textId="60A748F9" w:rsidR="0055572F" w:rsidRDefault="0055572F" w:rsidP="0055572F">
            <w:pPr>
              <w:pStyle w:val="TableParagraph"/>
              <w:spacing w:line="212" w:lineRule="exact"/>
              <w:ind w:left="138" w:right="113"/>
              <w:jc w:val="center"/>
              <w:rPr>
                <w:sz w:val="20"/>
              </w:rPr>
            </w:pPr>
            <w:r w:rsidRPr="00036F43"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2715EE7" w14:textId="77777777" w:rsidR="0055572F" w:rsidRDefault="0055572F" w:rsidP="0055572F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55572F" w14:paraId="24A6ABA3" w14:textId="77777777" w:rsidTr="00B7387B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2C937B3" w14:textId="499ECAE0" w:rsidR="0055572F" w:rsidRDefault="0055572F" w:rsidP="0055572F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26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C6AA52B" w14:textId="2A73EEE7" w:rsidR="0055572F" w:rsidRDefault="0055572F" w:rsidP="0055572F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 w:rsidRPr="00501EEB">
              <w:rPr>
                <w:sz w:val="20"/>
              </w:rPr>
              <w:t>Reserva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24F45F9" w14:textId="0CA76DF3" w:rsidR="0055572F" w:rsidRDefault="0055572F" w:rsidP="0055572F">
            <w:pPr>
              <w:pStyle w:val="TableParagraph"/>
              <w:spacing w:line="212" w:lineRule="exact"/>
              <w:ind w:left="138" w:right="113"/>
              <w:jc w:val="center"/>
              <w:rPr>
                <w:sz w:val="20"/>
              </w:rPr>
            </w:pPr>
            <w:r w:rsidRPr="00036F43"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63C5C1E" w14:textId="77777777" w:rsidR="0055572F" w:rsidRDefault="0055572F" w:rsidP="0055572F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55572F" w14:paraId="3BDF5652" w14:textId="77777777" w:rsidTr="00B7387B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91363A8" w14:textId="1B35A497" w:rsidR="0055572F" w:rsidRDefault="0055572F" w:rsidP="0055572F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27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7E2FCE5" w14:textId="3CA0EF55" w:rsidR="0055572F" w:rsidRDefault="0055572F" w:rsidP="0055572F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 w:rsidRPr="00501EEB">
              <w:rPr>
                <w:sz w:val="20"/>
              </w:rPr>
              <w:t>Reserva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A0CC75E" w14:textId="0E31AF90" w:rsidR="0055572F" w:rsidRDefault="0055572F" w:rsidP="0055572F">
            <w:pPr>
              <w:pStyle w:val="TableParagraph"/>
              <w:spacing w:line="212" w:lineRule="exact"/>
              <w:ind w:left="138" w:right="113"/>
              <w:jc w:val="center"/>
              <w:rPr>
                <w:sz w:val="20"/>
              </w:rPr>
            </w:pPr>
            <w:r w:rsidRPr="00036F43"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7492363" w14:textId="77777777" w:rsidR="0055572F" w:rsidRDefault="0055572F" w:rsidP="0055572F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55572F" w14:paraId="54426298" w14:textId="77777777" w:rsidTr="00B7387B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1FF5AF7" w14:textId="0B6B4148" w:rsidR="0055572F" w:rsidRDefault="0055572F" w:rsidP="0055572F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28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C515AAC" w14:textId="050A5A70" w:rsidR="0055572F" w:rsidRDefault="0055572F" w:rsidP="0055572F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 w:rsidRPr="00501EEB">
              <w:rPr>
                <w:sz w:val="20"/>
              </w:rPr>
              <w:t>Reserva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8104105" w14:textId="2328E834" w:rsidR="0055572F" w:rsidRDefault="0055572F" w:rsidP="0055572F">
            <w:pPr>
              <w:pStyle w:val="TableParagraph"/>
              <w:spacing w:line="212" w:lineRule="exact"/>
              <w:ind w:left="138" w:right="113"/>
              <w:jc w:val="center"/>
              <w:rPr>
                <w:sz w:val="20"/>
              </w:rPr>
            </w:pPr>
            <w:r w:rsidRPr="00036F43"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29B20B4" w14:textId="77777777" w:rsidR="0055572F" w:rsidRDefault="0055572F" w:rsidP="0055572F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55572F" w14:paraId="2F19833D" w14:textId="77777777" w:rsidTr="00B7387B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13D8CB7" w14:textId="3564BA70" w:rsidR="0055572F" w:rsidRDefault="0055572F" w:rsidP="0055572F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29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14BFD61" w14:textId="793C23E5" w:rsidR="0055572F" w:rsidRDefault="0055572F" w:rsidP="0055572F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 w:rsidRPr="00501EEB">
              <w:rPr>
                <w:sz w:val="20"/>
              </w:rPr>
              <w:t>Reserva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B445537" w14:textId="7360D1E7" w:rsidR="0055572F" w:rsidRDefault="0055572F" w:rsidP="0055572F">
            <w:pPr>
              <w:pStyle w:val="TableParagraph"/>
              <w:spacing w:line="212" w:lineRule="exact"/>
              <w:ind w:left="138" w:right="113"/>
              <w:jc w:val="center"/>
              <w:rPr>
                <w:sz w:val="20"/>
              </w:rPr>
            </w:pPr>
            <w:r w:rsidRPr="00036F43"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7861D29" w14:textId="77777777" w:rsidR="0055572F" w:rsidRDefault="0055572F" w:rsidP="0055572F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55572F" w14:paraId="3F34CBE1" w14:textId="77777777" w:rsidTr="00B7387B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0CC90BC" w14:textId="6B3EE65E" w:rsidR="0055572F" w:rsidRDefault="0055572F" w:rsidP="0055572F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31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2D91A0B" w14:textId="133A04A6" w:rsidR="0055572F" w:rsidRDefault="0055572F" w:rsidP="0055572F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 w:rsidRPr="00501EEB">
              <w:rPr>
                <w:sz w:val="20"/>
              </w:rPr>
              <w:t>Reserva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DC8F61C" w14:textId="646181E7" w:rsidR="0055572F" w:rsidRDefault="0055572F" w:rsidP="0055572F">
            <w:pPr>
              <w:pStyle w:val="TableParagraph"/>
              <w:spacing w:line="212" w:lineRule="exact"/>
              <w:ind w:left="138" w:right="113"/>
              <w:jc w:val="center"/>
              <w:rPr>
                <w:sz w:val="20"/>
              </w:rPr>
            </w:pPr>
            <w:r w:rsidRPr="00036F43"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1965482" w14:textId="77777777" w:rsidR="0055572F" w:rsidRDefault="0055572F" w:rsidP="0055572F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55572F" w14:paraId="44F16636" w14:textId="77777777" w:rsidTr="00B7387B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77E499B" w14:textId="3EB2ACCC" w:rsidR="0055572F" w:rsidRDefault="0055572F" w:rsidP="0055572F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31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2DABB76" w14:textId="33D122E8" w:rsidR="0055572F" w:rsidRDefault="0055572F" w:rsidP="0055572F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 w:rsidRPr="00501EEB">
              <w:rPr>
                <w:sz w:val="20"/>
              </w:rPr>
              <w:t>Reserva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C569D3F" w14:textId="0BC165D8" w:rsidR="0055572F" w:rsidRDefault="0055572F" w:rsidP="0055572F">
            <w:pPr>
              <w:pStyle w:val="TableParagraph"/>
              <w:spacing w:line="212" w:lineRule="exact"/>
              <w:ind w:left="138" w:right="113"/>
              <w:jc w:val="center"/>
              <w:rPr>
                <w:sz w:val="20"/>
              </w:rPr>
            </w:pPr>
            <w:r w:rsidRPr="00036F43"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1DB4BA2" w14:textId="77777777" w:rsidR="0055572F" w:rsidRDefault="0055572F" w:rsidP="0055572F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55572F" w14:paraId="0929249A" w14:textId="77777777" w:rsidTr="00B7387B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BEAEFB8" w14:textId="62A28C82" w:rsidR="0055572F" w:rsidRDefault="0055572F" w:rsidP="0055572F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32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EFB5855" w14:textId="7934E682" w:rsidR="0055572F" w:rsidRDefault="0055572F" w:rsidP="0055572F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 w:rsidRPr="00501EEB">
              <w:rPr>
                <w:sz w:val="20"/>
              </w:rPr>
              <w:t>Reserva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B78A3B4" w14:textId="156CCAAA" w:rsidR="0055572F" w:rsidRDefault="0055572F" w:rsidP="0055572F">
            <w:pPr>
              <w:pStyle w:val="TableParagraph"/>
              <w:spacing w:line="212" w:lineRule="exact"/>
              <w:ind w:left="138" w:right="113"/>
              <w:jc w:val="center"/>
              <w:rPr>
                <w:sz w:val="20"/>
              </w:rPr>
            </w:pPr>
            <w:r w:rsidRPr="00036F43"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E2CD661" w14:textId="77777777" w:rsidR="0055572F" w:rsidRDefault="0055572F" w:rsidP="0055572F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B947A1" w14:paraId="0A2F2BF1" w14:textId="77777777" w:rsidTr="00B7387B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D2493E0" w14:textId="77777777" w:rsidR="00B947A1" w:rsidRDefault="00B947A1" w:rsidP="0055572F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F49E53E" w14:textId="77777777" w:rsidR="00B947A1" w:rsidRPr="00501EEB" w:rsidRDefault="00B947A1" w:rsidP="0055572F">
            <w:pPr>
              <w:pStyle w:val="TableParagraph"/>
              <w:spacing w:line="212" w:lineRule="exact"/>
              <w:ind w:left="148"/>
              <w:rPr>
                <w:sz w:val="20"/>
              </w:rPr>
            </w:pP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0EC78E1" w14:textId="77777777" w:rsidR="00B947A1" w:rsidRPr="00036F43" w:rsidRDefault="00B947A1" w:rsidP="0055572F">
            <w:pPr>
              <w:pStyle w:val="TableParagraph"/>
              <w:spacing w:line="212" w:lineRule="exact"/>
              <w:ind w:left="138" w:right="113"/>
              <w:jc w:val="center"/>
              <w:rPr>
                <w:sz w:val="20"/>
              </w:rPr>
            </w:pP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AE6253C" w14:textId="77777777" w:rsidR="00B947A1" w:rsidRDefault="00B947A1" w:rsidP="0055572F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B947A1" w14:paraId="243F9161" w14:textId="77777777" w:rsidTr="00B7387B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F348679" w14:textId="77777777" w:rsidR="00B947A1" w:rsidRDefault="00B947A1" w:rsidP="0055572F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D17BD59" w14:textId="77777777" w:rsidR="00B947A1" w:rsidRPr="00501EEB" w:rsidRDefault="00B947A1" w:rsidP="0055572F">
            <w:pPr>
              <w:pStyle w:val="TableParagraph"/>
              <w:spacing w:line="212" w:lineRule="exact"/>
              <w:ind w:left="148"/>
              <w:rPr>
                <w:sz w:val="20"/>
              </w:rPr>
            </w:pP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2C80708" w14:textId="77777777" w:rsidR="00B947A1" w:rsidRPr="00036F43" w:rsidRDefault="00B947A1" w:rsidP="0055572F">
            <w:pPr>
              <w:pStyle w:val="TableParagraph"/>
              <w:spacing w:line="212" w:lineRule="exact"/>
              <w:ind w:left="138" w:right="113"/>
              <w:jc w:val="center"/>
              <w:rPr>
                <w:sz w:val="20"/>
              </w:rPr>
            </w:pP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EC26F96" w14:textId="77777777" w:rsidR="00B947A1" w:rsidRDefault="00B947A1" w:rsidP="0055572F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B947A1" w14:paraId="55B3DA22" w14:textId="77777777" w:rsidTr="00B7387B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00F1A18" w14:textId="77777777" w:rsidR="00B947A1" w:rsidRDefault="00B947A1" w:rsidP="0055572F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E68D2B9" w14:textId="77777777" w:rsidR="00B947A1" w:rsidRPr="00501EEB" w:rsidRDefault="00B947A1" w:rsidP="0055572F">
            <w:pPr>
              <w:pStyle w:val="TableParagraph"/>
              <w:spacing w:line="212" w:lineRule="exact"/>
              <w:ind w:left="148"/>
              <w:rPr>
                <w:sz w:val="20"/>
              </w:rPr>
            </w:pP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668F267" w14:textId="77777777" w:rsidR="00B947A1" w:rsidRPr="00036F43" w:rsidRDefault="00B947A1" w:rsidP="0055572F">
            <w:pPr>
              <w:pStyle w:val="TableParagraph"/>
              <w:spacing w:line="212" w:lineRule="exact"/>
              <w:ind w:left="138" w:right="113"/>
              <w:jc w:val="center"/>
              <w:rPr>
                <w:sz w:val="20"/>
              </w:rPr>
            </w:pP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328222D" w14:textId="77777777" w:rsidR="00B947A1" w:rsidRDefault="00B947A1" w:rsidP="0055572F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55572F" w14:paraId="38A20F10" w14:textId="77777777" w:rsidTr="00B7387B">
        <w:trPr>
          <w:trHeight w:val="351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2524529" w14:textId="0C2E5DD0" w:rsidR="0055572F" w:rsidRDefault="00B947A1" w:rsidP="00B947A1">
            <w:pPr>
              <w:pStyle w:val="TableParagraph"/>
              <w:spacing w:before="0"/>
              <w:jc w:val="center"/>
              <w:rPr>
                <w:rFonts w:ascii="Times New Roman"/>
                <w:sz w:val="20"/>
              </w:rPr>
            </w:pPr>
            <w:r w:rsidRPr="00B947A1">
              <w:rPr>
                <w:b/>
                <w:sz w:val="20"/>
              </w:rPr>
              <w:lastRenderedPageBreak/>
              <w:t>Salida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3D37A45" w14:textId="149063D3" w:rsidR="0055572F" w:rsidRDefault="0055572F" w:rsidP="0055572F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3068441" w14:textId="77777777" w:rsidR="0055572F" w:rsidRDefault="0055572F" w:rsidP="0055572F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C0C8D9F" w14:textId="77777777" w:rsidR="0055572F" w:rsidRDefault="0055572F" w:rsidP="0055572F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55572F" w14:paraId="0F1C23F7" w14:textId="77777777" w:rsidTr="00B7387B">
        <w:trPr>
          <w:trHeight w:val="34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8786895" w14:textId="29E0A80D" w:rsidR="0055572F" w:rsidRDefault="00B947A1" w:rsidP="00B947A1">
            <w:pPr>
              <w:pStyle w:val="TableParagraph"/>
              <w:spacing w:before="60"/>
              <w:ind w:left="147"/>
              <w:jc w:val="center"/>
              <w:rPr>
                <w:b/>
                <w:i/>
                <w:sz w:val="20"/>
              </w:rPr>
            </w:pPr>
            <w:r>
              <w:rPr>
                <w:b/>
                <w:i/>
                <w:sz w:val="20"/>
              </w:rPr>
              <w:t>N°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C28ADDB" w14:textId="2933EF84" w:rsidR="0055572F" w:rsidRDefault="0055572F" w:rsidP="0055572F">
            <w:pPr>
              <w:pStyle w:val="TableParagraph"/>
              <w:spacing w:before="60"/>
              <w:ind w:left="147"/>
              <w:rPr>
                <w:b/>
                <w:i/>
                <w:sz w:val="20"/>
              </w:rPr>
            </w:pPr>
            <w:r>
              <w:rPr>
                <w:b/>
                <w:i/>
                <w:sz w:val="20"/>
              </w:rPr>
              <w:t>Descripción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FA28A9D" w14:textId="77777777" w:rsidR="0055572F" w:rsidRDefault="0055572F" w:rsidP="0055572F">
            <w:pPr>
              <w:pStyle w:val="TableParagraph"/>
              <w:spacing w:before="60"/>
              <w:ind w:left="139" w:right="113"/>
              <w:jc w:val="center"/>
              <w:rPr>
                <w:b/>
                <w:i/>
                <w:sz w:val="20"/>
              </w:rPr>
            </w:pPr>
            <w:r>
              <w:rPr>
                <w:b/>
                <w:i/>
                <w:sz w:val="20"/>
              </w:rPr>
              <w:t>Solicitado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9ACA3FF" w14:textId="77777777" w:rsidR="0055572F" w:rsidRDefault="0055572F" w:rsidP="0055572F">
            <w:pPr>
              <w:pStyle w:val="TableParagraph"/>
              <w:spacing w:before="60"/>
              <w:ind w:left="139" w:right="112"/>
              <w:jc w:val="center"/>
              <w:rPr>
                <w:b/>
                <w:i/>
                <w:sz w:val="20"/>
              </w:rPr>
            </w:pPr>
            <w:r>
              <w:rPr>
                <w:b/>
                <w:i/>
                <w:sz w:val="20"/>
              </w:rPr>
              <w:t>Ofrecido</w:t>
            </w:r>
          </w:p>
        </w:tc>
      </w:tr>
      <w:tr w:rsidR="0055572F" w14:paraId="2D9DFA66" w14:textId="77777777" w:rsidTr="00B7387B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1B42B62" w14:textId="6811ADF2" w:rsidR="0055572F" w:rsidRDefault="00B947A1" w:rsidP="00B947A1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1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59C624B" w14:textId="2361BF26" w:rsidR="0055572F" w:rsidRDefault="00B947A1" w:rsidP="0055572F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>
              <w:rPr>
                <w:sz w:val="20"/>
              </w:rPr>
              <w:t xml:space="preserve">Comando de Cierre del Interruptor 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B73AD7E" w14:textId="77777777" w:rsidR="0055572F" w:rsidRDefault="0055572F" w:rsidP="0055572F">
            <w:pPr>
              <w:pStyle w:val="TableParagraph"/>
              <w:spacing w:line="212" w:lineRule="exact"/>
              <w:ind w:left="139" w:right="113"/>
              <w:jc w:val="center"/>
              <w:rPr>
                <w:sz w:val="20"/>
              </w:rPr>
            </w:pPr>
            <w:r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FD370DF" w14:textId="77777777" w:rsidR="0055572F" w:rsidRDefault="0055572F" w:rsidP="0055572F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55572F" w14:paraId="4E8B2BFB" w14:textId="77777777" w:rsidTr="00B7387B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4A46289" w14:textId="0D5EA71B" w:rsidR="0055572F" w:rsidRDefault="00B947A1" w:rsidP="00B947A1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2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09BD74D" w14:textId="00061FC9" w:rsidR="0055572F" w:rsidRDefault="00B947A1" w:rsidP="0055572F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>
              <w:rPr>
                <w:sz w:val="20"/>
              </w:rPr>
              <w:t>Comando de Apertura del Interruptor Bobina 1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59F59F3" w14:textId="77777777" w:rsidR="0055572F" w:rsidRDefault="0055572F" w:rsidP="0055572F">
            <w:pPr>
              <w:pStyle w:val="TableParagraph"/>
              <w:spacing w:line="212" w:lineRule="exact"/>
              <w:ind w:left="139" w:right="113"/>
              <w:jc w:val="center"/>
              <w:rPr>
                <w:sz w:val="20"/>
              </w:rPr>
            </w:pPr>
            <w:r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D4A82DD" w14:textId="77777777" w:rsidR="0055572F" w:rsidRDefault="0055572F" w:rsidP="0055572F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B947A1" w14:paraId="759E1EB6" w14:textId="77777777" w:rsidTr="00B7387B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45E432D" w14:textId="46BA7485" w:rsidR="00B947A1" w:rsidRDefault="00B947A1" w:rsidP="00B947A1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3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C2311E7" w14:textId="328867DE" w:rsidR="00B947A1" w:rsidRDefault="00B947A1" w:rsidP="00B947A1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>
              <w:rPr>
                <w:sz w:val="20"/>
              </w:rPr>
              <w:t>Comando de Apertura del Interruptor Bobina 2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8729CF6" w14:textId="77777777" w:rsidR="00B947A1" w:rsidRDefault="00B947A1" w:rsidP="00B947A1">
            <w:pPr>
              <w:pStyle w:val="TableParagraph"/>
              <w:spacing w:line="212" w:lineRule="exact"/>
              <w:ind w:left="135" w:right="113"/>
              <w:jc w:val="center"/>
              <w:rPr>
                <w:sz w:val="20"/>
              </w:rPr>
            </w:pPr>
            <w:r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FFC8599" w14:textId="77777777" w:rsidR="00B947A1" w:rsidRDefault="00B947A1" w:rsidP="00B947A1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B947A1" w14:paraId="2F0D31A6" w14:textId="77777777" w:rsidTr="00B7387B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4908E70" w14:textId="36295CEC" w:rsidR="00B947A1" w:rsidRDefault="00B947A1" w:rsidP="00B947A1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4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E0D2E0B" w14:textId="0028029E" w:rsidR="00B947A1" w:rsidRDefault="00B947A1" w:rsidP="00B947A1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>
              <w:rPr>
                <w:sz w:val="20"/>
              </w:rPr>
              <w:t xml:space="preserve">Comando de Cierre del desconectador BBI 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AAC34A2" w14:textId="77777777" w:rsidR="00B947A1" w:rsidRDefault="00B947A1" w:rsidP="00B947A1">
            <w:pPr>
              <w:pStyle w:val="TableParagraph"/>
              <w:spacing w:line="212" w:lineRule="exact"/>
              <w:ind w:left="136" w:right="113"/>
              <w:jc w:val="center"/>
              <w:rPr>
                <w:sz w:val="20"/>
              </w:rPr>
            </w:pPr>
            <w:r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B6C267B" w14:textId="77777777" w:rsidR="00B947A1" w:rsidRDefault="00B947A1" w:rsidP="00B947A1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B947A1" w14:paraId="549077E0" w14:textId="77777777" w:rsidTr="00B7387B">
        <w:trPr>
          <w:trHeight w:val="291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D546D0C" w14:textId="6BDEAC30" w:rsidR="00B947A1" w:rsidRDefault="00B947A1" w:rsidP="00B947A1">
            <w:pPr>
              <w:pStyle w:val="TableParagraph"/>
              <w:spacing w:line="213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5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836759D" w14:textId="6EC3C3D5" w:rsidR="00B947A1" w:rsidRDefault="00B947A1" w:rsidP="00B947A1">
            <w:pPr>
              <w:pStyle w:val="TableParagraph"/>
              <w:spacing w:line="213" w:lineRule="exact"/>
              <w:ind w:left="148"/>
              <w:rPr>
                <w:sz w:val="20"/>
              </w:rPr>
            </w:pPr>
            <w:r>
              <w:rPr>
                <w:sz w:val="20"/>
              </w:rPr>
              <w:t>Comando de Apertura del desconectador BBI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C4AC660" w14:textId="77777777" w:rsidR="00B947A1" w:rsidRDefault="00B947A1" w:rsidP="00B947A1">
            <w:pPr>
              <w:pStyle w:val="TableParagraph"/>
              <w:spacing w:line="213" w:lineRule="exact"/>
              <w:ind w:left="136" w:right="113"/>
              <w:jc w:val="center"/>
              <w:rPr>
                <w:sz w:val="20"/>
              </w:rPr>
            </w:pPr>
            <w:r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BA92F82" w14:textId="77777777" w:rsidR="00B947A1" w:rsidRDefault="00B947A1" w:rsidP="00B947A1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B947A1" w14:paraId="63E23ED7" w14:textId="77777777" w:rsidTr="00B7387B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B32358" w14:textId="5880A133" w:rsidR="00B947A1" w:rsidRDefault="00B947A1" w:rsidP="00B947A1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6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553AAB6" w14:textId="320CB33D" w:rsidR="00B947A1" w:rsidRDefault="00B947A1" w:rsidP="00B947A1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>
              <w:rPr>
                <w:sz w:val="20"/>
              </w:rPr>
              <w:t xml:space="preserve">Comando de Cierre del desconectador BBII 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5C8D5E5" w14:textId="77777777" w:rsidR="00B947A1" w:rsidRDefault="00B947A1" w:rsidP="00B947A1">
            <w:pPr>
              <w:pStyle w:val="TableParagraph"/>
              <w:spacing w:line="212" w:lineRule="exact"/>
              <w:ind w:left="139" w:right="113"/>
              <w:jc w:val="center"/>
              <w:rPr>
                <w:sz w:val="20"/>
              </w:rPr>
            </w:pPr>
            <w:r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4C27A7F" w14:textId="77777777" w:rsidR="00B947A1" w:rsidRDefault="00B947A1" w:rsidP="00B947A1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B947A1" w14:paraId="5C4A100B" w14:textId="77777777" w:rsidTr="00B7387B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68041DD" w14:textId="59B513CB" w:rsidR="00B947A1" w:rsidRDefault="00B947A1" w:rsidP="00B947A1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7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9919CBD" w14:textId="673CC0DB" w:rsidR="00B947A1" w:rsidRDefault="00B947A1" w:rsidP="00B947A1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>
              <w:rPr>
                <w:sz w:val="20"/>
              </w:rPr>
              <w:t>Comando de Apertura del desconectador BBII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236E84F" w14:textId="77777777" w:rsidR="00B947A1" w:rsidRDefault="00B947A1" w:rsidP="00B947A1">
            <w:pPr>
              <w:pStyle w:val="TableParagraph"/>
              <w:spacing w:line="212" w:lineRule="exact"/>
              <w:ind w:left="139" w:right="113"/>
              <w:jc w:val="center"/>
              <w:rPr>
                <w:sz w:val="20"/>
              </w:rPr>
            </w:pPr>
            <w:r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F7AFD08" w14:textId="77777777" w:rsidR="00B947A1" w:rsidRDefault="00B947A1" w:rsidP="00B947A1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B947A1" w14:paraId="5715B38E" w14:textId="77777777" w:rsidTr="00B7387B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7F41668" w14:textId="12C52CAA" w:rsidR="00B947A1" w:rsidRDefault="00B947A1" w:rsidP="00B947A1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8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05664D1" w14:textId="31650F6F" w:rsidR="00B947A1" w:rsidRDefault="00B947A1" w:rsidP="00B947A1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>
              <w:rPr>
                <w:sz w:val="20"/>
              </w:rPr>
              <w:t xml:space="preserve">Comando de Cierre del desconectador de Puesta a Tierra 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D667234" w14:textId="77777777" w:rsidR="00B947A1" w:rsidRDefault="00B947A1" w:rsidP="00B947A1">
            <w:pPr>
              <w:pStyle w:val="TableParagraph"/>
              <w:spacing w:line="212" w:lineRule="exact"/>
              <w:ind w:left="138" w:right="113"/>
              <w:jc w:val="center"/>
              <w:rPr>
                <w:sz w:val="20"/>
              </w:rPr>
            </w:pPr>
            <w:r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E380B48" w14:textId="77777777" w:rsidR="00B947A1" w:rsidRDefault="00B947A1" w:rsidP="00B947A1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B947A1" w14:paraId="6DD2A63E" w14:textId="77777777" w:rsidTr="00B7387B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C5A2177" w14:textId="314F2809" w:rsidR="00B947A1" w:rsidRDefault="00B947A1" w:rsidP="00B947A1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9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69625B9" w14:textId="5D8028B6" w:rsidR="00B947A1" w:rsidRDefault="00B947A1" w:rsidP="00B947A1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>
              <w:rPr>
                <w:sz w:val="20"/>
              </w:rPr>
              <w:t>Comando de Apertura del desconectador de Puesta a Tierra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93233EC" w14:textId="77777777" w:rsidR="00B947A1" w:rsidRDefault="00B947A1" w:rsidP="00B947A1">
            <w:pPr>
              <w:pStyle w:val="TableParagraph"/>
              <w:spacing w:line="212" w:lineRule="exact"/>
              <w:ind w:left="139" w:right="113"/>
              <w:jc w:val="center"/>
              <w:rPr>
                <w:sz w:val="20"/>
              </w:rPr>
            </w:pPr>
            <w:r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5FEDF8B" w14:textId="77777777" w:rsidR="00B947A1" w:rsidRDefault="00B947A1" w:rsidP="00B947A1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B947A1" w14:paraId="7C010113" w14:textId="77777777" w:rsidTr="00B7387B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EE884DE" w14:textId="09CA9ABC" w:rsidR="00B947A1" w:rsidRDefault="00B947A1" w:rsidP="00B947A1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10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540950E" w14:textId="432A29DB" w:rsidR="00B947A1" w:rsidRDefault="00B947A1" w:rsidP="00B947A1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>
              <w:rPr>
                <w:sz w:val="20"/>
              </w:rPr>
              <w:t>Bloqueo Disparo de Diferencial Barra (BBI/BII)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9A30FBA" w14:textId="77777777" w:rsidR="00B947A1" w:rsidRDefault="00B947A1" w:rsidP="00B947A1">
            <w:pPr>
              <w:pStyle w:val="TableParagraph"/>
              <w:spacing w:line="212" w:lineRule="exact"/>
              <w:ind w:left="138" w:right="113"/>
              <w:jc w:val="center"/>
              <w:rPr>
                <w:sz w:val="20"/>
              </w:rPr>
            </w:pPr>
            <w:r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F9F4403" w14:textId="77777777" w:rsidR="00B947A1" w:rsidRDefault="00B947A1" w:rsidP="00B947A1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B947A1" w14:paraId="368781BE" w14:textId="77777777" w:rsidTr="00B7387B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C8360A7" w14:textId="36FEA6C7" w:rsidR="00B947A1" w:rsidRDefault="00B947A1" w:rsidP="00B947A1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11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D933BE0" w14:textId="7864054B" w:rsidR="00B947A1" w:rsidRDefault="00B7387B" w:rsidP="00B947A1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>
              <w:rPr>
                <w:sz w:val="20"/>
              </w:rPr>
              <w:t>Orden de Recierre (79)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46CD186" w14:textId="77777777" w:rsidR="00B947A1" w:rsidRDefault="00B947A1" w:rsidP="00B947A1">
            <w:pPr>
              <w:pStyle w:val="TableParagraph"/>
              <w:spacing w:line="212" w:lineRule="exact"/>
              <w:ind w:left="138" w:right="113"/>
              <w:jc w:val="center"/>
              <w:rPr>
                <w:sz w:val="20"/>
              </w:rPr>
            </w:pPr>
            <w:r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DAED0A7" w14:textId="77777777" w:rsidR="00B947A1" w:rsidRDefault="00B947A1" w:rsidP="00B947A1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842277" w14:paraId="1C3945E8" w14:textId="77777777" w:rsidTr="00B7387B">
        <w:trPr>
          <w:trHeight w:val="291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7CD110A" w14:textId="4FABF665" w:rsidR="00842277" w:rsidRDefault="00842277" w:rsidP="00842277">
            <w:pPr>
              <w:pStyle w:val="TableParagraph"/>
              <w:spacing w:line="213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12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7891F3B" w14:textId="31796F1F" w:rsidR="00842277" w:rsidRDefault="00842277" w:rsidP="00842277">
            <w:pPr>
              <w:pStyle w:val="TableParagraph"/>
              <w:spacing w:line="213" w:lineRule="exact"/>
              <w:ind w:left="148"/>
              <w:rPr>
                <w:sz w:val="20"/>
              </w:rPr>
            </w:pPr>
            <w:r>
              <w:rPr>
                <w:sz w:val="20"/>
              </w:rPr>
              <w:t>Envío de Falla de Relé al Interruptor adyacente (Watchdog)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27FDFAB" w14:textId="77777777" w:rsidR="00842277" w:rsidRDefault="00842277" w:rsidP="00842277">
            <w:pPr>
              <w:pStyle w:val="TableParagraph"/>
              <w:spacing w:line="213" w:lineRule="exact"/>
              <w:ind w:left="137" w:right="113"/>
              <w:jc w:val="center"/>
              <w:rPr>
                <w:sz w:val="20"/>
              </w:rPr>
            </w:pPr>
            <w:r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EB476AA" w14:textId="77777777" w:rsidR="00842277" w:rsidRDefault="00842277" w:rsidP="00842277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842277" w14:paraId="1076F917" w14:textId="77777777" w:rsidTr="00B7387B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1CD87A6" w14:textId="26A99859" w:rsidR="00842277" w:rsidRDefault="00842277" w:rsidP="00842277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13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C3B895B" w14:textId="5FF66C4B" w:rsidR="00842277" w:rsidRDefault="00842277" w:rsidP="00842277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>
              <w:rPr>
                <w:sz w:val="20"/>
              </w:rPr>
              <w:t>Falla de Canal de Comunicación + Autodiagnóstico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3114B1C" w14:textId="77777777" w:rsidR="00842277" w:rsidRDefault="00842277" w:rsidP="00842277">
            <w:pPr>
              <w:pStyle w:val="TableParagraph"/>
              <w:spacing w:line="212" w:lineRule="exact"/>
              <w:ind w:left="138" w:right="113"/>
              <w:jc w:val="center"/>
              <w:rPr>
                <w:sz w:val="20"/>
              </w:rPr>
            </w:pPr>
            <w:r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97B7651" w14:textId="77777777" w:rsidR="00842277" w:rsidRDefault="00842277" w:rsidP="00842277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842277" w14:paraId="1F70D247" w14:textId="77777777" w:rsidTr="00B7387B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4B4486C" w14:textId="4F0E920B" w:rsidR="00842277" w:rsidRDefault="00842277" w:rsidP="00842277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14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F3E9DFB" w14:textId="5D5FE1C9" w:rsidR="00842277" w:rsidRDefault="00842277" w:rsidP="00842277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 w:rsidRPr="00CD2530">
              <w:rPr>
                <w:sz w:val="20"/>
              </w:rPr>
              <w:t>Reserva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03F699E" w14:textId="77777777" w:rsidR="00842277" w:rsidRDefault="00842277" w:rsidP="00842277">
            <w:pPr>
              <w:pStyle w:val="TableParagraph"/>
              <w:spacing w:line="212" w:lineRule="exact"/>
              <w:ind w:left="137" w:right="113"/>
              <w:jc w:val="center"/>
              <w:rPr>
                <w:sz w:val="20"/>
              </w:rPr>
            </w:pPr>
            <w:r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BC3BE84" w14:textId="77777777" w:rsidR="00842277" w:rsidRDefault="00842277" w:rsidP="00842277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842277" w14:paraId="3A859B0E" w14:textId="77777777" w:rsidTr="00B7387B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B46C24B" w14:textId="5A4EB3DA" w:rsidR="00842277" w:rsidRDefault="00842277" w:rsidP="00842277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15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63FBF3D" w14:textId="57B2F468" w:rsidR="00842277" w:rsidRDefault="00842277" w:rsidP="00842277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 w:rsidRPr="00CD2530">
              <w:rPr>
                <w:sz w:val="20"/>
              </w:rPr>
              <w:t>Reserva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6987203" w14:textId="77777777" w:rsidR="00842277" w:rsidRDefault="00842277" w:rsidP="00842277">
            <w:pPr>
              <w:pStyle w:val="TableParagraph"/>
              <w:spacing w:line="212" w:lineRule="exact"/>
              <w:ind w:left="138" w:right="113"/>
              <w:jc w:val="center"/>
              <w:rPr>
                <w:sz w:val="20"/>
              </w:rPr>
            </w:pPr>
            <w:r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15A9150" w14:textId="77777777" w:rsidR="00842277" w:rsidRDefault="00842277" w:rsidP="00842277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842277" w14:paraId="3D37F21C" w14:textId="77777777" w:rsidTr="00B7387B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FC8FF9D" w14:textId="4AC2CCE4" w:rsidR="00842277" w:rsidRDefault="00842277" w:rsidP="00842277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16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D030AFD" w14:textId="3278EDDB" w:rsidR="00842277" w:rsidRDefault="00842277" w:rsidP="00842277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 w:rsidRPr="00CD2530">
              <w:rPr>
                <w:sz w:val="20"/>
              </w:rPr>
              <w:t>Reserva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8C98DC3" w14:textId="191E2D9E" w:rsidR="00842277" w:rsidRDefault="00842277" w:rsidP="00842277">
            <w:pPr>
              <w:pStyle w:val="TableParagraph"/>
              <w:spacing w:line="212" w:lineRule="exact"/>
              <w:ind w:left="138" w:right="113"/>
              <w:jc w:val="center"/>
              <w:rPr>
                <w:sz w:val="20"/>
              </w:rPr>
            </w:pPr>
            <w:r w:rsidRPr="0079467B"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7504370" w14:textId="77777777" w:rsidR="00842277" w:rsidRDefault="00842277" w:rsidP="00842277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842277" w14:paraId="06A33B40" w14:textId="77777777" w:rsidTr="00B7387B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64FEE85" w14:textId="2CF99673" w:rsidR="00842277" w:rsidRDefault="00842277" w:rsidP="00842277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17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37E2FB1" w14:textId="7DFA6379" w:rsidR="00842277" w:rsidRDefault="00842277" w:rsidP="00842277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 w:rsidRPr="00CD2530">
              <w:rPr>
                <w:sz w:val="20"/>
              </w:rPr>
              <w:t>Reserva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AF88F29" w14:textId="35C8CCAF" w:rsidR="00842277" w:rsidRDefault="00842277" w:rsidP="00842277">
            <w:pPr>
              <w:pStyle w:val="TableParagraph"/>
              <w:spacing w:line="212" w:lineRule="exact"/>
              <w:ind w:left="138" w:right="113"/>
              <w:jc w:val="center"/>
              <w:rPr>
                <w:sz w:val="20"/>
              </w:rPr>
            </w:pPr>
            <w:r w:rsidRPr="0079467B"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C990D62" w14:textId="77777777" w:rsidR="00842277" w:rsidRDefault="00842277" w:rsidP="00842277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842277" w14:paraId="1AC06811" w14:textId="77777777" w:rsidTr="00B7387B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F24C723" w14:textId="69102FA3" w:rsidR="00842277" w:rsidRDefault="00842277" w:rsidP="00842277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18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0F86F19" w14:textId="1FD64B49" w:rsidR="00842277" w:rsidRDefault="00842277" w:rsidP="00842277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 w:rsidRPr="00CC56C5">
              <w:rPr>
                <w:sz w:val="20"/>
              </w:rPr>
              <w:t>Reserva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5CABC57" w14:textId="73611795" w:rsidR="00842277" w:rsidRDefault="00842277" w:rsidP="00842277">
            <w:pPr>
              <w:pStyle w:val="TableParagraph"/>
              <w:spacing w:line="212" w:lineRule="exact"/>
              <w:ind w:left="138" w:right="113"/>
              <w:jc w:val="center"/>
              <w:rPr>
                <w:sz w:val="20"/>
              </w:rPr>
            </w:pPr>
            <w:r w:rsidRPr="0079467B"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DA84087" w14:textId="77777777" w:rsidR="00842277" w:rsidRDefault="00842277" w:rsidP="00842277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842277" w14:paraId="599F6A5B" w14:textId="77777777" w:rsidTr="00B7387B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26512AA" w14:textId="06EF5EAF" w:rsidR="00842277" w:rsidRDefault="00842277" w:rsidP="00842277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19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A89F054" w14:textId="7B12F8B9" w:rsidR="00842277" w:rsidRDefault="00842277" w:rsidP="00842277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 w:rsidRPr="00CC56C5">
              <w:rPr>
                <w:sz w:val="20"/>
              </w:rPr>
              <w:t>Reserva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8D5A7EB" w14:textId="6ED2B04E" w:rsidR="00842277" w:rsidRDefault="00842277" w:rsidP="00842277">
            <w:pPr>
              <w:pStyle w:val="TableParagraph"/>
              <w:spacing w:line="212" w:lineRule="exact"/>
              <w:ind w:left="138" w:right="113"/>
              <w:jc w:val="center"/>
              <w:rPr>
                <w:sz w:val="20"/>
              </w:rPr>
            </w:pPr>
            <w:r w:rsidRPr="0079467B"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797E7AB" w14:textId="77777777" w:rsidR="00842277" w:rsidRDefault="00842277" w:rsidP="00842277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842277" w14:paraId="5607E602" w14:textId="77777777" w:rsidTr="00B7387B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3BFF9BA" w14:textId="0E2A4F34" w:rsidR="00842277" w:rsidRDefault="00842277" w:rsidP="00842277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20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6DC3827" w14:textId="21DCBCCE" w:rsidR="00842277" w:rsidRDefault="00842277" w:rsidP="00842277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 w:rsidRPr="00CC56C5">
              <w:rPr>
                <w:sz w:val="20"/>
              </w:rPr>
              <w:t>Reserva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962F301" w14:textId="23C27FDF" w:rsidR="00842277" w:rsidRDefault="00842277" w:rsidP="00842277">
            <w:pPr>
              <w:pStyle w:val="TableParagraph"/>
              <w:spacing w:line="212" w:lineRule="exact"/>
              <w:ind w:left="138" w:right="113"/>
              <w:jc w:val="center"/>
              <w:rPr>
                <w:sz w:val="20"/>
              </w:rPr>
            </w:pPr>
            <w:r w:rsidRPr="0079467B"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4114819" w14:textId="77777777" w:rsidR="00842277" w:rsidRDefault="00842277" w:rsidP="00842277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842277" w14:paraId="4B9BECEA" w14:textId="77777777" w:rsidTr="00B7387B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80FCF8B" w14:textId="4C130F0F" w:rsidR="00842277" w:rsidRDefault="00842277" w:rsidP="00842277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21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199C1CA" w14:textId="2C43FE62" w:rsidR="00842277" w:rsidRDefault="00842277" w:rsidP="00842277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 w:rsidRPr="00CC56C5">
              <w:rPr>
                <w:sz w:val="20"/>
              </w:rPr>
              <w:t>Reserva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2AC485C" w14:textId="77B05843" w:rsidR="00842277" w:rsidRDefault="00842277" w:rsidP="00842277">
            <w:pPr>
              <w:pStyle w:val="TableParagraph"/>
              <w:spacing w:line="212" w:lineRule="exact"/>
              <w:ind w:left="138" w:right="113"/>
              <w:jc w:val="center"/>
              <w:rPr>
                <w:sz w:val="20"/>
              </w:rPr>
            </w:pPr>
            <w:r w:rsidRPr="0079467B"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660D36F" w14:textId="77777777" w:rsidR="00842277" w:rsidRDefault="00842277" w:rsidP="00842277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842277" w14:paraId="561222B3" w14:textId="77777777" w:rsidTr="00B7387B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7DCB190" w14:textId="29261DA5" w:rsidR="00842277" w:rsidRDefault="00842277" w:rsidP="00842277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22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894B203" w14:textId="4782BD62" w:rsidR="00842277" w:rsidRDefault="00842277" w:rsidP="00842277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 w:rsidRPr="00CC56C5">
              <w:rPr>
                <w:sz w:val="20"/>
              </w:rPr>
              <w:t>Reserva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B7DE89E" w14:textId="433702C4" w:rsidR="00842277" w:rsidRDefault="00842277" w:rsidP="00842277">
            <w:pPr>
              <w:pStyle w:val="TableParagraph"/>
              <w:spacing w:line="212" w:lineRule="exact"/>
              <w:ind w:left="138" w:right="113"/>
              <w:jc w:val="center"/>
              <w:rPr>
                <w:sz w:val="20"/>
              </w:rPr>
            </w:pPr>
            <w:r w:rsidRPr="0079467B"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851D2D5" w14:textId="77777777" w:rsidR="00842277" w:rsidRDefault="00842277" w:rsidP="00842277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842277" w14:paraId="672D1F85" w14:textId="77777777" w:rsidTr="00B7387B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0CA0765" w14:textId="1FFC01B6" w:rsidR="00842277" w:rsidRDefault="00842277" w:rsidP="00842277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23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18A636B" w14:textId="7DA832E3" w:rsidR="00842277" w:rsidRDefault="00842277" w:rsidP="00842277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 w:rsidRPr="00CC56C5">
              <w:rPr>
                <w:sz w:val="20"/>
              </w:rPr>
              <w:t>Reserva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514BC6A" w14:textId="3071FFEE" w:rsidR="00842277" w:rsidRDefault="00842277" w:rsidP="00842277">
            <w:pPr>
              <w:pStyle w:val="TableParagraph"/>
              <w:spacing w:line="212" w:lineRule="exact"/>
              <w:ind w:left="138" w:right="113"/>
              <w:jc w:val="center"/>
              <w:rPr>
                <w:sz w:val="20"/>
              </w:rPr>
            </w:pPr>
            <w:r w:rsidRPr="0079467B"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78CFF5B" w14:textId="77777777" w:rsidR="00842277" w:rsidRDefault="00842277" w:rsidP="00842277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842277" w14:paraId="2FE41667" w14:textId="77777777" w:rsidTr="00B7387B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91F2CDF" w14:textId="52C279AA" w:rsidR="00842277" w:rsidRDefault="00842277" w:rsidP="00842277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24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C095502" w14:textId="38B529F3" w:rsidR="00842277" w:rsidRDefault="00842277" w:rsidP="00842277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 w:rsidRPr="00CC56C5">
              <w:rPr>
                <w:sz w:val="20"/>
              </w:rPr>
              <w:t>Reserva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D0EFA15" w14:textId="2074286D" w:rsidR="00842277" w:rsidRDefault="00842277" w:rsidP="00842277">
            <w:pPr>
              <w:pStyle w:val="TableParagraph"/>
              <w:spacing w:line="212" w:lineRule="exact"/>
              <w:ind w:left="138" w:right="113"/>
              <w:jc w:val="center"/>
              <w:rPr>
                <w:sz w:val="20"/>
              </w:rPr>
            </w:pPr>
            <w:r w:rsidRPr="0079467B"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29CAEA0" w14:textId="77777777" w:rsidR="00842277" w:rsidRDefault="00842277" w:rsidP="00842277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842277" w14:paraId="19FBF525" w14:textId="77777777" w:rsidTr="00B7387B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C3C44EF" w14:textId="7BBE7A64" w:rsidR="00842277" w:rsidRDefault="00842277" w:rsidP="00842277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25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F2D64A9" w14:textId="19170FF1" w:rsidR="00842277" w:rsidRDefault="00842277" w:rsidP="00842277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 w:rsidRPr="00CC56C5">
              <w:rPr>
                <w:sz w:val="20"/>
              </w:rPr>
              <w:t>Reserva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B7B6715" w14:textId="233FA4B5" w:rsidR="00842277" w:rsidRDefault="00842277" w:rsidP="00842277">
            <w:pPr>
              <w:pStyle w:val="TableParagraph"/>
              <w:spacing w:line="212" w:lineRule="exact"/>
              <w:ind w:left="138" w:right="113"/>
              <w:jc w:val="center"/>
              <w:rPr>
                <w:sz w:val="20"/>
              </w:rPr>
            </w:pPr>
            <w:r w:rsidRPr="0079467B"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82E799B" w14:textId="77777777" w:rsidR="00842277" w:rsidRDefault="00842277" w:rsidP="00842277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842277" w14:paraId="3A2160F2" w14:textId="77777777" w:rsidTr="00B7387B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1F84B01" w14:textId="69ACD0A7" w:rsidR="00842277" w:rsidRDefault="00842277" w:rsidP="00842277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26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D6258E7" w14:textId="24CB6107" w:rsidR="00842277" w:rsidRDefault="00842277" w:rsidP="00842277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 w:rsidRPr="00CC56C5">
              <w:rPr>
                <w:sz w:val="20"/>
              </w:rPr>
              <w:t>Reserva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0F9735B" w14:textId="5B9E75B0" w:rsidR="00842277" w:rsidRDefault="00842277" w:rsidP="00842277">
            <w:pPr>
              <w:pStyle w:val="TableParagraph"/>
              <w:spacing w:line="212" w:lineRule="exact"/>
              <w:ind w:left="138" w:right="113"/>
              <w:jc w:val="center"/>
              <w:rPr>
                <w:sz w:val="20"/>
              </w:rPr>
            </w:pPr>
            <w:r w:rsidRPr="0079467B"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CCB30F1" w14:textId="77777777" w:rsidR="00842277" w:rsidRDefault="00842277" w:rsidP="00842277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842277" w14:paraId="0DD3A2A2" w14:textId="77777777" w:rsidTr="00B7387B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D910420" w14:textId="57AF4263" w:rsidR="00842277" w:rsidRDefault="00842277" w:rsidP="00842277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27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F57FBCB" w14:textId="2956002B" w:rsidR="00842277" w:rsidRDefault="00842277" w:rsidP="00842277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 w:rsidRPr="00CC56C5">
              <w:rPr>
                <w:sz w:val="20"/>
              </w:rPr>
              <w:t>Reserva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D636F1D" w14:textId="6915DB25" w:rsidR="00842277" w:rsidRDefault="00842277" w:rsidP="00842277">
            <w:pPr>
              <w:pStyle w:val="TableParagraph"/>
              <w:spacing w:line="212" w:lineRule="exact"/>
              <w:ind w:left="138" w:right="113"/>
              <w:jc w:val="center"/>
              <w:rPr>
                <w:sz w:val="20"/>
              </w:rPr>
            </w:pPr>
            <w:r w:rsidRPr="0079467B"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AAA999B" w14:textId="77777777" w:rsidR="00842277" w:rsidRDefault="00842277" w:rsidP="00842277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842277" w14:paraId="1D9D9832" w14:textId="77777777" w:rsidTr="00B7387B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B12D3BB" w14:textId="1EDA50E8" w:rsidR="00842277" w:rsidRDefault="00842277" w:rsidP="00842277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28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C516D38" w14:textId="6351350E" w:rsidR="00842277" w:rsidRDefault="00842277" w:rsidP="00842277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 w:rsidRPr="00CC56C5">
              <w:rPr>
                <w:sz w:val="20"/>
              </w:rPr>
              <w:t>Reserva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AD7F7B5" w14:textId="0684FE1A" w:rsidR="00842277" w:rsidRDefault="00842277" w:rsidP="00842277">
            <w:pPr>
              <w:pStyle w:val="TableParagraph"/>
              <w:spacing w:line="212" w:lineRule="exact"/>
              <w:ind w:left="138" w:right="113"/>
              <w:jc w:val="center"/>
              <w:rPr>
                <w:sz w:val="20"/>
              </w:rPr>
            </w:pPr>
            <w:r w:rsidRPr="0079467B"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A467FB2" w14:textId="77777777" w:rsidR="00842277" w:rsidRDefault="00842277" w:rsidP="00842277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842277" w14:paraId="33371DEA" w14:textId="77777777" w:rsidTr="00B7387B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1E48969" w14:textId="2108E6EE" w:rsidR="00842277" w:rsidRDefault="00842277" w:rsidP="00842277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29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778536A" w14:textId="3D6D4635" w:rsidR="00842277" w:rsidRDefault="00842277" w:rsidP="00842277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 w:rsidRPr="00CC56C5">
              <w:rPr>
                <w:sz w:val="20"/>
              </w:rPr>
              <w:t>Reserva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E24F447" w14:textId="3714CEE3" w:rsidR="00842277" w:rsidRDefault="00842277" w:rsidP="00842277">
            <w:pPr>
              <w:pStyle w:val="TableParagraph"/>
              <w:spacing w:line="212" w:lineRule="exact"/>
              <w:ind w:left="138" w:right="113"/>
              <w:jc w:val="center"/>
              <w:rPr>
                <w:sz w:val="20"/>
              </w:rPr>
            </w:pPr>
            <w:r w:rsidRPr="0079467B"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ABC41DA" w14:textId="77777777" w:rsidR="00842277" w:rsidRDefault="00842277" w:rsidP="00842277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842277" w14:paraId="218AB37C" w14:textId="77777777" w:rsidTr="00B7387B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4836C0D" w14:textId="48B0E173" w:rsidR="00842277" w:rsidRDefault="00842277" w:rsidP="00842277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30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0D52AF5" w14:textId="242B3D37" w:rsidR="00842277" w:rsidRDefault="00842277" w:rsidP="00842277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 w:rsidRPr="00CC56C5">
              <w:rPr>
                <w:sz w:val="20"/>
              </w:rPr>
              <w:t>Reserva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CDDB2A0" w14:textId="3451B115" w:rsidR="00842277" w:rsidRDefault="00842277" w:rsidP="00842277">
            <w:pPr>
              <w:pStyle w:val="TableParagraph"/>
              <w:spacing w:line="212" w:lineRule="exact"/>
              <w:ind w:left="138" w:right="113"/>
              <w:jc w:val="center"/>
              <w:rPr>
                <w:sz w:val="20"/>
              </w:rPr>
            </w:pPr>
            <w:r w:rsidRPr="0079467B"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01A71C0" w14:textId="77777777" w:rsidR="00842277" w:rsidRDefault="00842277" w:rsidP="00842277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842277" w14:paraId="59BE9590" w14:textId="77777777" w:rsidTr="00B7387B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3FAB7CB" w14:textId="7CECE81E" w:rsidR="00842277" w:rsidRDefault="00842277" w:rsidP="00842277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31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469E30D" w14:textId="29D83848" w:rsidR="00842277" w:rsidRDefault="00842277" w:rsidP="00842277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 w:rsidRPr="00CC56C5">
              <w:rPr>
                <w:sz w:val="20"/>
              </w:rPr>
              <w:t>Reserva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D3850C0" w14:textId="3D034B92" w:rsidR="00842277" w:rsidRDefault="00842277" w:rsidP="00842277">
            <w:pPr>
              <w:pStyle w:val="TableParagraph"/>
              <w:spacing w:line="212" w:lineRule="exact"/>
              <w:ind w:left="138" w:right="113"/>
              <w:jc w:val="center"/>
              <w:rPr>
                <w:sz w:val="20"/>
              </w:rPr>
            </w:pPr>
            <w:r w:rsidRPr="0079467B"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47EA64D" w14:textId="77777777" w:rsidR="00842277" w:rsidRDefault="00842277" w:rsidP="00842277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842277" w14:paraId="0A42CAD8" w14:textId="77777777" w:rsidTr="00B7387B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F7C9AFD" w14:textId="1E7EC2F8" w:rsidR="00842277" w:rsidRDefault="00842277" w:rsidP="00842277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32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A52C867" w14:textId="66F3D8B4" w:rsidR="00842277" w:rsidRDefault="00842277" w:rsidP="00842277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 w:rsidRPr="00CC56C5">
              <w:rPr>
                <w:sz w:val="20"/>
              </w:rPr>
              <w:t>Reserva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4DF1839" w14:textId="4276EAD1" w:rsidR="00842277" w:rsidRDefault="00842277" w:rsidP="00842277">
            <w:pPr>
              <w:pStyle w:val="TableParagraph"/>
              <w:spacing w:line="212" w:lineRule="exact"/>
              <w:ind w:left="138" w:right="113"/>
              <w:jc w:val="center"/>
              <w:rPr>
                <w:sz w:val="20"/>
              </w:rPr>
            </w:pPr>
            <w:r w:rsidRPr="0079467B"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DB0FF65" w14:textId="77777777" w:rsidR="00842277" w:rsidRDefault="00842277" w:rsidP="00842277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842277" w14:paraId="3E256D34" w14:textId="77777777" w:rsidTr="00B7387B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F6C6B67" w14:textId="2C7CF7C9" w:rsidR="00842277" w:rsidRDefault="00842277" w:rsidP="00842277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33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D612B54" w14:textId="33CD5439" w:rsidR="00842277" w:rsidRDefault="00842277" w:rsidP="00842277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 w:rsidRPr="00CC56C5">
              <w:rPr>
                <w:sz w:val="20"/>
              </w:rPr>
              <w:t>Reserva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3C81858" w14:textId="671B3867" w:rsidR="00842277" w:rsidRDefault="00842277" w:rsidP="00842277">
            <w:pPr>
              <w:pStyle w:val="TableParagraph"/>
              <w:spacing w:line="212" w:lineRule="exact"/>
              <w:ind w:left="138" w:right="113"/>
              <w:jc w:val="center"/>
              <w:rPr>
                <w:sz w:val="20"/>
              </w:rPr>
            </w:pPr>
            <w:r w:rsidRPr="0079467B"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E5AD836" w14:textId="77777777" w:rsidR="00842277" w:rsidRDefault="00842277" w:rsidP="00842277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842277" w14:paraId="65EF93A4" w14:textId="77777777" w:rsidTr="00B7387B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CDB38B6" w14:textId="4F6FB3A4" w:rsidR="00842277" w:rsidRDefault="00842277" w:rsidP="00842277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34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11B6945" w14:textId="6724D896" w:rsidR="00842277" w:rsidRDefault="00842277" w:rsidP="00842277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 w:rsidRPr="00CC56C5">
              <w:rPr>
                <w:sz w:val="20"/>
              </w:rPr>
              <w:t>Reserva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3A25D06" w14:textId="1A4FB783" w:rsidR="00842277" w:rsidRDefault="00842277" w:rsidP="00842277">
            <w:pPr>
              <w:pStyle w:val="TableParagraph"/>
              <w:spacing w:line="212" w:lineRule="exact"/>
              <w:ind w:left="138" w:right="113"/>
              <w:jc w:val="center"/>
              <w:rPr>
                <w:sz w:val="20"/>
              </w:rPr>
            </w:pPr>
            <w:r w:rsidRPr="0079467B"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6D78AAC" w14:textId="77777777" w:rsidR="00842277" w:rsidRDefault="00842277" w:rsidP="00842277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842277" w14:paraId="4594FD22" w14:textId="77777777" w:rsidTr="00B7387B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2FFEC65" w14:textId="6B1C8341" w:rsidR="00842277" w:rsidRDefault="00842277" w:rsidP="00842277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35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F1CB529" w14:textId="0B95D015" w:rsidR="00842277" w:rsidRDefault="00842277" w:rsidP="00842277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 w:rsidRPr="00CC56C5">
              <w:rPr>
                <w:sz w:val="20"/>
              </w:rPr>
              <w:t>Reserva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B5EB0E6" w14:textId="7F3FEC3C" w:rsidR="00842277" w:rsidRDefault="00842277" w:rsidP="00842277">
            <w:pPr>
              <w:pStyle w:val="TableParagraph"/>
              <w:spacing w:line="212" w:lineRule="exact"/>
              <w:ind w:left="138" w:right="113"/>
              <w:jc w:val="center"/>
              <w:rPr>
                <w:sz w:val="20"/>
              </w:rPr>
            </w:pPr>
            <w:r w:rsidRPr="0079467B"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AB53A93" w14:textId="77777777" w:rsidR="00842277" w:rsidRDefault="00842277" w:rsidP="00842277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bookmarkEnd w:id="0"/>
      <w:bookmarkEnd w:id="1"/>
      <w:bookmarkEnd w:id="2"/>
      <w:bookmarkEnd w:id="3"/>
    </w:tbl>
    <w:p w14:paraId="23DC3053" w14:textId="15D1E788" w:rsidR="00842277" w:rsidRDefault="00842277">
      <w:pPr>
        <w:spacing w:line="240" w:lineRule="auto"/>
        <w:ind w:left="0" w:firstLine="0"/>
        <w:jc w:val="left"/>
      </w:pPr>
    </w:p>
    <w:p w14:paraId="30AC1038" w14:textId="77777777" w:rsidR="00842277" w:rsidRDefault="00842277">
      <w:pPr>
        <w:spacing w:line="240" w:lineRule="auto"/>
        <w:ind w:left="0" w:firstLine="0"/>
        <w:jc w:val="left"/>
      </w:pPr>
      <w:r>
        <w:br w:type="page"/>
      </w:r>
    </w:p>
    <w:tbl>
      <w:tblPr>
        <w:tblStyle w:val="TableNormal"/>
        <w:tblpPr w:leftFromText="141" w:rightFromText="141" w:vertAnchor="page" w:horzAnchor="margin" w:tblpXSpec="center" w:tblpY="2197"/>
        <w:tblW w:w="9208" w:type="dxa"/>
        <w:tblBorders>
          <w:top w:val="single" w:sz="12" w:space="0" w:color="000000"/>
          <w:left w:val="single" w:sz="12" w:space="0" w:color="000000"/>
          <w:bottom w:val="single" w:sz="12" w:space="0" w:color="000000"/>
          <w:right w:val="single" w:sz="12" w:space="0" w:color="000000"/>
          <w:insideH w:val="single" w:sz="12" w:space="0" w:color="000000"/>
          <w:insideV w:val="single" w:sz="12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992"/>
        <w:gridCol w:w="5089"/>
        <w:gridCol w:w="1701"/>
        <w:gridCol w:w="1426"/>
      </w:tblGrid>
      <w:tr w:rsidR="00842277" w14:paraId="34F4F832" w14:textId="77777777" w:rsidTr="00D804A9">
        <w:trPr>
          <w:trHeight w:val="350"/>
        </w:trPr>
        <w:tc>
          <w:tcPr>
            <w:tcW w:w="9208" w:type="dxa"/>
            <w:gridSpan w:val="4"/>
            <w:tcBorders>
              <w:bottom w:val="single" w:sz="6" w:space="0" w:color="000000"/>
            </w:tcBorders>
          </w:tcPr>
          <w:p w14:paraId="6D6ACADA" w14:textId="31EC7615" w:rsidR="00842277" w:rsidRDefault="00842277" w:rsidP="00D804A9">
            <w:pPr>
              <w:pStyle w:val="TableParagraph"/>
              <w:ind w:left="3378" w:right="3228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lastRenderedPageBreak/>
              <w:t>Interconexión</w:t>
            </w:r>
          </w:p>
        </w:tc>
      </w:tr>
      <w:tr w:rsidR="00842277" w14:paraId="52584DE9" w14:textId="77777777" w:rsidTr="00D804A9">
        <w:trPr>
          <w:trHeight w:val="34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4E25854" w14:textId="77777777" w:rsidR="00842277" w:rsidRDefault="00842277" w:rsidP="00D804A9">
            <w:pPr>
              <w:pStyle w:val="TableParagraph"/>
              <w:spacing w:before="0"/>
              <w:rPr>
                <w:rFonts w:ascii="Times New Roman"/>
                <w:sz w:val="20"/>
              </w:rPr>
            </w:pPr>
            <w:r>
              <w:rPr>
                <w:b/>
                <w:sz w:val="20"/>
              </w:rPr>
              <w:t>Entradas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A6350E6" w14:textId="77777777" w:rsidR="00842277" w:rsidRDefault="00842277" w:rsidP="00D804A9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F238535" w14:textId="77777777" w:rsidR="00842277" w:rsidRDefault="00842277" w:rsidP="00D804A9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0BA338C" w14:textId="77777777" w:rsidR="00842277" w:rsidRDefault="00842277" w:rsidP="00D804A9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842277" w14:paraId="39AA36EF" w14:textId="77777777" w:rsidTr="00D804A9">
        <w:trPr>
          <w:trHeight w:val="34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0B1CB7F" w14:textId="77777777" w:rsidR="00842277" w:rsidRDefault="00842277" w:rsidP="00D804A9">
            <w:pPr>
              <w:pStyle w:val="TableParagraph"/>
              <w:spacing w:before="60"/>
              <w:ind w:left="147"/>
              <w:jc w:val="center"/>
              <w:rPr>
                <w:b/>
                <w:i/>
                <w:sz w:val="20"/>
              </w:rPr>
            </w:pPr>
            <w:r>
              <w:rPr>
                <w:b/>
                <w:i/>
                <w:sz w:val="20"/>
              </w:rPr>
              <w:t>N°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FD89788" w14:textId="77777777" w:rsidR="00842277" w:rsidRDefault="00842277" w:rsidP="00D804A9">
            <w:pPr>
              <w:pStyle w:val="TableParagraph"/>
              <w:spacing w:before="60"/>
              <w:ind w:left="147"/>
              <w:rPr>
                <w:b/>
                <w:i/>
                <w:sz w:val="20"/>
              </w:rPr>
            </w:pPr>
            <w:r>
              <w:rPr>
                <w:b/>
                <w:i/>
                <w:sz w:val="20"/>
              </w:rPr>
              <w:t>Descripción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33A38CA" w14:textId="77777777" w:rsidR="00842277" w:rsidRDefault="00842277" w:rsidP="00D804A9">
            <w:pPr>
              <w:pStyle w:val="TableParagraph"/>
              <w:spacing w:before="60"/>
              <w:ind w:left="139" w:right="113"/>
              <w:jc w:val="center"/>
              <w:rPr>
                <w:b/>
                <w:i/>
                <w:sz w:val="20"/>
              </w:rPr>
            </w:pPr>
            <w:r>
              <w:rPr>
                <w:b/>
                <w:i/>
                <w:sz w:val="20"/>
              </w:rPr>
              <w:t>Solicitado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BA164F1" w14:textId="77777777" w:rsidR="00842277" w:rsidRDefault="00842277" w:rsidP="00D804A9">
            <w:pPr>
              <w:pStyle w:val="TableParagraph"/>
              <w:spacing w:before="60"/>
              <w:ind w:left="139" w:right="112"/>
              <w:jc w:val="center"/>
              <w:rPr>
                <w:b/>
                <w:i/>
                <w:sz w:val="20"/>
              </w:rPr>
            </w:pPr>
            <w:r>
              <w:rPr>
                <w:b/>
                <w:i/>
                <w:sz w:val="20"/>
              </w:rPr>
              <w:t>Ofrecido</w:t>
            </w:r>
          </w:p>
        </w:tc>
      </w:tr>
      <w:tr w:rsidR="00842277" w14:paraId="3C4EB6FF" w14:textId="77777777" w:rsidTr="00D804A9">
        <w:trPr>
          <w:trHeight w:val="290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20A504E" w14:textId="77777777" w:rsidR="00842277" w:rsidRDefault="00842277" w:rsidP="00D804A9">
            <w:pPr>
              <w:pStyle w:val="TableParagraph"/>
              <w:spacing w:line="213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1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0B7A63C" w14:textId="77777777" w:rsidR="00842277" w:rsidRDefault="00842277" w:rsidP="00D804A9">
            <w:pPr>
              <w:pStyle w:val="TableParagraph"/>
              <w:spacing w:line="213" w:lineRule="exact"/>
              <w:ind w:left="148"/>
              <w:rPr>
                <w:sz w:val="20"/>
              </w:rPr>
            </w:pPr>
            <w:r>
              <w:rPr>
                <w:sz w:val="20"/>
              </w:rPr>
              <w:t>Presión de Gas SF6 del Cubículo del Interruptor OK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0714D33" w14:textId="77777777" w:rsidR="00842277" w:rsidRDefault="00842277" w:rsidP="00D804A9">
            <w:pPr>
              <w:pStyle w:val="TableParagraph"/>
              <w:spacing w:line="213" w:lineRule="exact"/>
              <w:ind w:left="138" w:right="113"/>
              <w:jc w:val="center"/>
              <w:rPr>
                <w:sz w:val="20"/>
              </w:rPr>
            </w:pPr>
            <w:r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5AB6BAE" w14:textId="77777777" w:rsidR="00842277" w:rsidRDefault="00842277" w:rsidP="00D804A9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842277" w14:paraId="15BEF855" w14:textId="77777777" w:rsidTr="00D804A9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2CF24BC" w14:textId="77777777" w:rsidR="00842277" w:rsidRDefault="00842277" w:rsidP="00D804A9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2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FC120CE" w14:textId="0FA2FC9C" w:rsidR="00842277" w:rsidRDefault="00842277" w:rsidP="00D804A9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>
              <w:rPr>
                <w:sz w:val="20"/>
              </w:rPr>
              <w:t>Presión de Gas SF6 del Compartimiento de BB OK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F1456E1" w14:textId="77777777" w:rsidR="00842277" w:rsidRDefault="00842277" w:rsidP="00D804A9">
            <w:pPr>
              <w:pStyle w:val="TableParagraph"/>
              <w:spacing w:line="212" w:lineRule="exact"/>
              <w:ind w:left="138" w:right="113"/>
              <w:jc w:val="center"/>
              <w:rPr>
                <w:sz w:val="20"/>
              </w:rPr>
            </w:pPr>
            <w:r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A55B9A0" w14:textId="77777777" w:rsidR="00842277" w:rsidRDefault="00842277" w:rsidP="00D804A9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842277" w14:paraId="5000A071" w14:textId="77777777" w:rsidTr="00D804A9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A499A1D" w14:textId="77777777" w:rsidR="00842277" w:rsidRDefault="00842277" w:rsidP="00842277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3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4AA1E14" w14:textId="3ECF824B" w:rsidR="00842277" w:rsidRDefault="00842277" w:rsidP="00842277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>
              <w:rPr>
                <w:sz w:val="20"/>
              </w:rPr>
              <w:t>MCB AC Disparado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D50D36A" w14:textId="77777777" w:rsidR="00842277" w:rsidRDefault="00842277" w:rsidP="00842277">
            <w:pPr>
              <w:pStyle w:val="TableParagraph"/>
              <w:spacing w:line="212" w:lineRule="exact"/>
              <w:ind w:left="139" w:right="113"/>
              <w:jc w:val="center"/>
              <w:rPr>
                <w:sz w:val="20"/>
              </w:rPr>
            </w:pPr>
            <w:r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0CB3D6F" w14:textId="77777777" w:rsidR="00842277" w:rsidRDefault="00842277" w:rsidP="00842277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842277" w14:paraId="02A13DC9" w14:textId="77777777" w:rsidTr="00D804A9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317F614" w14:textId="77777777" w:rsidR="00842277" w:rsidRDefault="00842277" w:rsidP="00842277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4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9482DBE" w14:textId="0663FEB7" w:rsidR="00842277" w:rsidRDefault="00842277" w:rsidP="00842277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>
              <w:rPr>
                <w:sz w:val="20"/>
              </w:rPr>
              <w:t>MCB CC Disparado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10F88A6" w14:textId="77777777" w:rsidR="00842277" w:rsidRDefault="00842277" w:rsidP="00842277">
            <w:pPr>
              <w:pStyle w:val="TableParagraph"/>
              <w:spacing w:line="212" w:lineRule="exact"/>
              <w:ind w:left="138" w:right="113"/>
              <w:jc w:val="center"/>
              <w:rPr>
                <w:sz w:val="20"/>
              </w:rPr>
            </w:pPr>
            <w:r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BFA0BBE" w14:textId="77777777" w:rsidR="00842277" w:rsidRDefault="00842277" w:rsidP="00842277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842277" w14:paraId="796EDBFA" w14:textId="77777777" w:rsidTr="00D804A9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ECBFF9D" w14:textId="77777777" w:rsidR="00842277" w:rsidRDefault="00842277" w:rsidP="00842277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5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31A21B2" w14:textId="4453719A" w:rsidR="00842277" w:rsidRDefault="00842277" w:rsidP="00842277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>
              <w:rPr>
                <w:sz w:val="20"/>
              </w:rPr>
              <w:t>MCB AC Compartimiento de Tierra BB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C8B9D94" w14:textId="77777777" w:rsidR="00842277" w:rsidRDefault="00842277" w:rsidP="00842277">
            <w:pPr>
              <w:pStyle w:val="TableParagraph"/>
              <w:spacing w:line="212" w:lineRule="exact"/>
              <w:ind w:left="139" w:right="113"/>
              <w:jc w:val="center"/>
              <w:rPr>
                <w:sz w:val="20"/>
              </w:rPr>
            </w:pPr>
            <w:r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329109B" w14:textId="77777777" w:rsidR="00842277" w:rsidRDefault="00842277" w:rsidP="00842277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842277" w14:paraId="2026E796" w14:textId="77777777" w:rsidTr="00D804A9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CFA0593" w14:textId="77777777" w:rsidR="00842277" w:rsidRDefault="00842277" w:rsidP="00842277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6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EB4A6B5" w14:textId="5A8AABDF" w:rsidR="00842277" w:rsidRDefault="00842277" w:rsidP="00842277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>
              <w:rPr>
                <w:sz w:val="20"/>
              </w:rPr>
              <w:t>Disparo Desconectador de Puesta a Tierra BB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36C1A1D" w14:textId="77777777" w:rsidR="00842277" w:rsidRDefault="00842277" w:rsidP="00842277">
            <w:pPr>
              <w:pStyle w:val="TableParagraph"/>
              <w:spacing w:line="212" w:lineRule="exact"/>
              <w:ind w:left="139" w:right="113"/>
              <w:jc w:val="center"/>
              <w:rPr>
                <w:sz w:val="20"/>
              </w:rPr>
            </w:pPr>
            <w:r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5329265" w14:textId="77777777" w:rsidR="00842277" w:rsidRDefault="00842277" w:rsidP="00842277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842277" w14:paraId="75BEF08C" w14:textId="77777777" w:rsidTr="00D804A9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F8F367E" w14:textId="77777777" w:rsidR="00842277" w:rsidRDefault="00842277" w:rsidP="00842277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7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42A40D1" w14:textId="68BCEB21" w:rsidR="00842277" w:rsidRDefault="00842277" w:rsidP="00842277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>
              <w:rPr>
                <w:sz w:val="20"/>
              </w:rPr>
              <w:t>Desconectador de Puesta a Tierra Normal BB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4053883" w14:textId="77777777" w:rsidR="00842277" w:rsidRDefault="00842277" w:rsidP="00842277">
            <w:pPr>
              <w:pStyle w:val="TableParagraph"/>
              <w:spacing w:line="212" w:lineRule="exact"/>
              <w:ind w:left="139" w:right="113"/>
              <w:jc w:val="center"/>
              <w:rPr>
                <w:sz w:val="20"/>
              </w:rPr>
            </w:pPr>
            <w:r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755E856" w14:textId="77777777" w:rsidR="00842277" w:rsidRDefault="00842277" w:rsidP="00842277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842277" w14:paraId="72C738D2" w14:textId="77777777" w:rsidTr="00D804A9">
        <w:trPr>
          <w:trHeight w:val="291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91F2BBD" w14:textId="77777777" w:rsidR="00842277" w:rsidRDefault="00842277" w:rsidP="00842277">
            <w:pPr>
              <w:pStyle w:val="TableParagraph"/>
              <w:spacing w:line="213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8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BDDB551" w14:textId="20762EBB" w:rsidR="00842277" w:rsidRDefault="00842277" w:rsidP="00842277">
            <w:pPr>
              <w:pStyle w:val="TableParagraph"/>
              <w:spacing w:line="213" w:lineRule="exact"/>
              <w:ind w:left="148"/>
              <w:rPr>
                <w:sz w:val="20"/>
              </w:rPr>
            </w:pPr>
            <w:r>
              <w:rPr>
                <w:sz w:val="20"/>
              </w:rPr>
              <w:t>Desconectador de Puesta a Tierra Bloqueado BB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381E575" w14:textId="77777777" w:rsidR="00842277" w:rsidRDefault="00842277" w:rsidP="00842277">
            <w:pPr>
              <w:pStyle w:val="TableParagraph"/>
              <w:spacing w:line="213" w:lineRule="exact"/>
              <w:ind w:left="139" w:right="113"/>
              <w:jc w:val="center"/>
              <w:rPr>
                <w:sz w:val="20"/>
              </w:rPr>
            </w:pPr>
            <w:r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94C64E4" w14:textId="77777777" w:rsidR="00842277" w:rsidRDefault="00842277" w:rsidP="00842277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842277" w14:paraId="05C7DC5C" w14:textId="77777777" w:rsidTr="00D804A9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FDBC0C1" w14:textId="77777777" w:rsidR="00842277" w:rsidRDefault="00842277" w:rsidP="00842277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9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C7E9EAF" w14:textId="173CD15B" w:rsidR="00842277" w:rsidRDefault="00842277" w:rsidP="00842277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>
              <w:rPr>
                <w:sz w:val="20"/>
              </w:rPr>
              <w:t>Selector en Posición Local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09A48A2" w14:textId="77777777" w:rsidR="00842277" w:rsidRDefault="00842277" w:rsidP="00842277">
            <w:pPr>
              <w:pStyle w:val="TableParagraph"/>
              <w:spacing w:line="212" w:lineRule="exact"/>
              <w:ind w:left="136" w:right="113"/>
              <w:jc w:val="center"/>
              <w:rPr>
                <w:sz w:val="20"/>
              </w:rPr>
            </w:pPr>
            <w:r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9E15D5E" w14:textId="77777777" w:rsidR="00842277" w:rsidRDefault="00842277" w:rsidP="00842277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842277" w14:paraId="589D5F11" w14:textId="77777777" w:rsidTr="00D804A9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F5D568A" w14:textId="77777777" w:rsidR="00842277" w:rsidRDefault="00842277" w:rsidP="00842277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10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ACDD0EA" w14:textId="73C54AEF" w:rsidR="00842277" w:rsidRDefault="00842277" w:rsidP="00842277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>
              <w:rPr>
                <w:sz w:val="20"/>
              </w:rPr>
              <w:t>Selector en Posición Remoto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4D4603F" w14:textId="77777777" w:rsidR="00842277" w:rsidRDefault="00842277" w:rsidP="00842277">
            <w:pPr>
              <w:pStyle w:val="TableParagraph"/>
              <w:spacing w:line="212" w:lineRule="exact"/>
              <w:ind w:left="136" w:right="113"/>
              <w:jc w:val="center"/>
              <w:rPr>
                <w:sz w:val="20"/>
              </w:rPr>
            </w:pPr>
            <w:r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27D366A" w14:textId="77777777" w:rsidR="00842277" w:rsidRDefault="00842277" w:rsidP="00842277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842277" w14:paraId="480A6CA8" w14:textId="77777777" w:rsidTr="00D804A9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854F1DC" w14:textId="77777777" w:rsidR="00842277" w:rsidRDefault="00842277" w:rsidP="00842277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11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DCF40DD" w14:textId="7D677026" w:rsidR="00842277" w:rsidRDefault="00842277" w:rsidP="00842277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>
              <w:rPr>
                <w:sz w:val="20"/>
              </w:rPr>
              <w:t>Indicación Desconectador Barra Cerrado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2F8441C" w14:textId="77777777" w:rsidR="00842277" w:rsidRDefault="00842277" w:rsidP="00842277">
            <w:pPr>
              <w:pStyle w:val="TableParagraph"/>
              <w:spacing w:line="212" w:lineRule="exact"/>
              <w:ind w:left="137" w:right="113"/>
              <w:jc w:val="center"/>
              <w:rPr>
                <w:sz w:val="20"/>
              </w:rPr>
            </w:pPr>
            <w:r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959E09B" w14:textId="77777777" w:rsidR="00842277" w:rsidRDefault="00842277" w:rsidP="00842277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842277" w14:paraId="0C37418B" w14:textId="77777777" w:rsidTr="00D804A9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2F73469" w14:textId="77777777" w:rsidR="00842277" w:rsidRDefault="00842277" w:rsidP="00842277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12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0A26FA4" w14:textId="1C4A2B8B" w:rsidR="00842277" w:rsidRDefault="00842277" w:rsidP="00842277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>
              <w:rPr>
                <w:sz w:val="20"/>
              </w:rPr>
              <w:t>Indicación Desconectador Barra Abierto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2A1DC11" w14:textId="77777777" w:rsidR="00842277" w:rsidRDefault="00842277" w:rsidP="00842277">
            <w:pPr>
              <w:pStyle w:val="TableParagraph"/>
              <w:spacing w:line="212" w:lineRule="exact"/>
              <w:ind w:left="137" w:right="113"/>
              <w:jc w:val="center"/>
              <w:rPr>
                <w:sz w:val="20"/>
              </w:rPr>
            </w:pPr>
            <w:r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6844AD3" w14:textId="77777777" w:rsidR="00842277" w:rsidRDefault="00842277" w:rsidP="00842277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842277" w14:paraId="25AE3BCF" w14:textId="77777777" w:rsidTr="00D804A9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EDA3083" w14:textId="77777777" w:rsidR="00842277" w:rsidRDefault="00842277" w:rsidP="00842277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13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383E236" w14:textId="7FDA73CE" w:rsidR="00842277" w:rsidRDefault="00842277" w:rsidP="00842277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>
              <w:rPr>
                <w:sz w:val="20"/>
              </w:rPr>
              <w:t>Indicación Interruptor Abierto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58A1C8B" w14:textId="77777777" w:rsidR="00842277" w:rsidRDefault="00842277" w:rsidP="00842277">
            <w:pPr>
              <w:pStyle w:val="TableParagraph"/>
              <w:spacing w:line="212" w:lineRule="exact"/>
              <w:ind w:left="136" w:right="113"/>
              <w:jc w:val="center"/>
              <w:rPr>
                <w:sz w:val="20"/>
              </w:rPr>
            </w:pPr>
            <w:r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E75BBB1" w14:textId="77777777" w:rsidR="00842277" w:rsidRDefault="00842277" w:rsidP="00842277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842277" w14:paraId="39423B79" w14:textId="77777777" w:rsidTr="00D804A9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8394B1E" w14:textId="77777777" w:rsidR="00842277" w:rsidRDefault="00842277" w:rsidP="00842277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14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9038C59" w14:textId="706D22DE" w:rsidR="00842277" w:rsidRDefault="00842277" w:rsidP="00842277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>
              <w:rPr>
                <w:sz w:val="20"/>
              </w:rPr>
              <w:t>Indicación Interruptor Cerrado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82C12FD" w14:textId="77777777" w:rsidR="00842277" w:rsidRDefault="00842277" w:rsidP="00842277">
            <w:pPr>
              <w:pStyle w:val="TableParagraph"/>
              <w:spacing w:line="212" w:lineRule="exact"/>
              <w:ind w:left="138" w:right="113"/>
              <w:jc w:val="center"/>
              <w:rPr>
                <w:sz w:val="20"/>
              </w:rPr>
            </w:pPr>
            <w:r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DE159E4" w14:textId="77777777" w:rsidR="00842277" w:rsidRDefault="00842277" w:rsidP="00842277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842277" w14:paraId="7DE418E3" w14:textId="77777777" w:rsidTr="00D804A9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CF05AE9" w14:textId="77777777" w:rsidR="00842277" w:rsidRDefault="00842277" w:rsidP="00842277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15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BDC8132" w14:textId="0C2C01FC" w:rsidR="00842277" w:rsidRDefault="00842277" w:rsidP="00842277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>
              <w:rPr>
                <w:sz w:val="20"/>
              </w:rPr>
              <w:t>Alarma de Resorte Descargado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555523B" w14:textId="77777777" w:rsidR="00842277" w:rsidRDefault="00842277" w:rsidP="00842277">
            <w:pPr>
              <w:pStyle w:val="TableParagraph"/>
              <w:spacing w:line="212" w:lineRule="exact"/>
              <w:ind w:left="138" w:right="113"/>
              <w:jc w:val="center"/>
              <w:rPr>
                <w:sz w:val="20"/>
              </w:rPr>
            </w:pPr>
            <w:r w:rsidRPr="00036F43"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54046AD" w14:textId="77777777" w:rsidR="00842277" w:rsidRDefault="00842277" w:rsidP="00842277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842277" w14:paraId="170B55EF" w14:textId="77777777" w:rsidTr="00842277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29BA597" w14:textId="77777777" w:rsidR="00842277" w:rsidRDefault="00842277" w:rsidP="00842277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16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82C65B4" w14:textId="29E2A3FA" w:rsidR="00842277" w:rsidRDefault="00842277" w:rsidP="00842277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>
              <w:rPr>
                <w:sz w:val="20"/>
              </w:rPr>
              <w:t>Indicación Desconectador de Puesta a Tierra BB Cerrado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7A4667AE" w14:textId="77777777" w:rsidR="00842277" w:rsidRDefault="00842277" w:rsidP="00842277">
            <w:pPr>
              <w:pStyle w:val="TableParagraph"/>
              <w:spacing w:line="212" w:lineRule="exact"/>
              <w:ind w:left="138" w:right="113"/>
              <w:jc w:val="center"/>
              <w:rPr>
                <w:sz w:val="20"/>
              </w:rPr>
            </w:pPr>
            <w:r w:rsidRPr="00036F43"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A046E60" w14:textId="77777777" w:rsidR="00842277" w:rsidRDefault="00842277" w:rsidP="00842277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842277" w14:paraId="4DB9F9D1" w14:textId="77777777" w:rsidTr="00842277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8EC6B72" w14:textId="77777777" w:rsidR="00842277" w:rsidRDefault="00842277" w:rsidP="00842277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17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0E2C20B" w14:textId="76B96A5C" w:rsidR="00842277" w:rsidRDefault="00842277" w:rsidP="00842277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>
              <w:rPr>
                <w:sz w:val="20"/>
              </w:rPr>
              <w:t>Indicación Desconectador de Puesta a Tierra BB Abierto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663ADA5D" w14:textId="77777777" w:rsidR="00842277" w:rsidRDefault="00842277" w:rsidP="00842277">
            <w:pPr>
              <w:pStyle w:val="TableParagraph"/>
              <w:spacing w:line="212" w:lineRule="exact"/>
              <w:ind w:left="138" w:right="113"/>
              <w:jc w:val="center"/>
              <w:rPr>
                <w:sz w:val="20"/>
              </w:rPr>
            </w:pPr>
            <w:r w:rsidRPr="00036F43"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AD80EBA" w14:textId="77777777" w:rsidR="00842277" w:rsidRDefault="00842277" w:rsidP="00842277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842277" w14:paraId="01C8D9A1" w14:textId="77777777" w:rsidTr="00D804A9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2B1B7B1" w14:textId="77777777" w:rsidR="00842277" w:rsidRDefault="00842277" w:rsidP="00842277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18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6E0E94E" w14:textId="423242A2" w:rsidR="00842277" w:rsidRDefault="00842277" w:rsidP="00842277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>
              <w:rPr>
                <w:sz w:val="20"/>
              </w:rPr>
              <w:t>Bloque de Prueba Removido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D630D4F" w14:textId="77777777" w:rsidR="00842277" w:rsidRDefault="00842277" w:rsidP="00842277">
            <w:pPr>
              <w:pStyle w:val="TableParagraph"/>
              <w:spacing w:line="212" w:lineRule="exact"/>
              <w:ind w:left="138" w:right="113"/>
              <w:jc w:val="center"/>
              <w:rPr>
                <w:sz w:val="20"/>
              </w:rPr>
            </w:pPr>
            <w:r w:rsidRPr="00036F43"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C025D79" w14:textId="77777777" w:rsidR="00842277" w:rsidRDefault="00842277" w:rsidP="00842277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842277" w14:paraId="678671A8" w14:textId="77777777" w:rsidTr="00D804A9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151B3E8" w14:textId="77777777" w:rsidR="00842277" w:rsidRDefault="00842277" w:rsidP="00842277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19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66F8A87" w14:textId="4C884A7D" w:rsidR="00842277" w:rsidRDefault="00842277" w:rsidP="00842277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>
              <w:rPr>
                <w:sz w:val="20"/>
              </w:rPr>
              <w:t xml:space="preserve">Disparo Diferencial de Barra 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0220CDA" w14:textId="77777777" w:rsidR="00842277" w:rsidRDefault="00842277" w:rsidP="00842277">
            <w:pPr>
              <w:pStyle w:val="TableParagraph"/>
              <w:spacing w:line="212" w:lineRule="exact"/>
              <w:ind w:left="138" w:right="113"/>
              <w:jc w:val="center"/>
              <w:rPr>
                <w:sz w:val="20"/>
              </w:rPr>
            </w:pPr>
            <w:r w:rsidRPr="00036F43"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553B654" w14:textId="77777777" w:rsidR="00842277" w:rsidRDefault="00842277" w:rsidP="00842277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842277" w14:paraId="09F8E0CE" w14:textId="77777777" w:rsidTr="00D804A9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BC32AA6" w14:textId="77777777" w:rsidR="00842277" w:rsidRDefault="00842277" w:rsidP="00842277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20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947FC5E" w14:textId="4F5BD44C" w:rsidR="00842277" w:rsidRDefault="00842277" w:rsidP="00842277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>
              <w:rPr>
                <w:sz w:val="20"/>
              </w:rPr>
              <w:t>Falla Relé Adyacente ( Watchdog)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9A988B9" w14:textId="77777777" w:rsidR="00842277" w:rsidRDefault="00842277" w:rsidP="00842277">
            <w:pPr>
              <w:pStyle w:val="TableParagraph"/>
              <w:spacing w:line="212" w:lineRule="exact"/>
              <w:ind w:left="138" w:right="113"/>
              <w:jc w:val="center"/>
              <w:rPr>
                <w:sz w:val="20"/>
              </w:rPr>
            </w:pPr>
            <w:r w:rsidRPr="00036F43"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7EF14AC" w14:textId="77777777" w:rsidR="00842277" w:rsidRDefault="00842277" w:rsidP="00842277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842277" w14:paraId="5918013E" w14:textId="77777777" w:rsidTr="00D804A9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BD4FBE7" w14:textId="77777777" w:rsidR="00842277" w:rsidRDefault="00842277" w:rsidP="00842277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21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4D0A82F" w14:textId="08681729" w:rsidR="00842277" w:rsidRDefault="00842277" w:rsidP="00842277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 w:rsidRPr="00C836BF">
              <w:rPr>
                <w:sz w:val="20"/>
              </w:rPr>
              <w:t>Reserva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3D0CFB0" w14:textId="77777777" w:rsidR="00842277" w:rsidRDefault="00842277" w:rsidP="00842277">
            <w:pPr>
              <w:pStyle w:val="TableParagraph"/>
              <w:spacing w:line="212" w:lineRule="exact"/>
              <w:ind w:left="138" w:right="113"/>
              <w:jc w:val="center"/>
              <w:rPr>
                <w:sz w:val="20"/>
              </w:rPr>
            </w:pPr>
            <w:r w:rsidRPr="00036F43"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CBC911E" w14:textId="77777777" w:rsidR="00842277" w:rsidRDefault="00842277" w:rsidP="00842277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842277" w14:paraId="684E6297" w14:textId="77777777" w:rsidTr="00D804A9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8F47D18" w14:textId="77777777" w:rsidR="00842277" w:rsidRDefault="00842277" w:rsidP="00842277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22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66FC5D5" w14:textId="1C4D35FF" w:rsidR="00842277" w:rsidRDefault="00842277" w:rsidP="00842277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 w:rsidRPr="00C836BF">
              <w:rPr>
                <w:sz w:val="20"/>
              </w:rPr>
              <w:t>Reserva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9053421" w14:textId="77777777" w:rsidR="00842277" w:rsidRDefault="00842277" w:rsidP="00842277">
            <w:pPr>
              <w:pStyle w:val="TableParagraph"/>
              <w:spacing w:line="212" w:lineRule="exact"/>
              <w:ind w:left="138" w:right="113"/>
              <w:jc w:val="center"/>
              <w:rPr>
                <w:sz w:val="20"/>
              </w:rPr>
            </w:pPr>
            <w:r w:rsidRPr="00036F43"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7AD8EDC" w14:textId="77777777" w:rsidR="00842277" w:rsidRDefault="00842277" w:rsidP="00842277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842277" w14:paraId="081F2FFE" w14:textId="77777777" w:rsidTr="00D804A9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2291E70" w14:textId="77777777" w:rsidR="00842277" w:rsidRDefault="00842277" w:rsidP="00842277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23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E817187" w14:textId="591D30A8" w:rsidR="00842277" w:rsidRDefault="00842277" w:rsidP="00842277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 w:rsidRPr="00C836BF">
              <w:rPr>
                <w:sz w:val="20"/>
              </w:rPr>
              <w:t>Reserva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6ECFC6A" w14:textId="77777777" w:rsidR="00842277" w:rsidRDefault="00842277" w:rsidP="00842277">
            <w:pPr>
              <w:pStyle w:val="TableParagraph"/>
              <w:spacing w:line="212" w:lineRule="exact"/>
              <w:ind w:left="138" w:right="113"/>
              <w:jc w:val="center"/>
              <w:rPr>
                <w:sz w:val="20"/>
              </w:rPr>
            </w:pPr>
            <w:r w:rsidRPr="00036F43"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C9C6D70" w14:textId="77777777" w:rsidR="00842277" w:rsidRDefault="00842277" w:rsidP="00842277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842277" w14:paraId="0140B524" w14:textId="77777777" w:rsidTr="00D804A9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F80CFA2" w14:textId="77777777" w:rsidR="00842277" w:rsidRDefault="00842277" w:rsidP="00842277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24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BAA41B4" w14:textId="728D6B8D" w:rsidR="00842277" w:rsidRDefault="00842277" w:rsidP="00842277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 w:rsidRPr="00C836BF">
              <w:rPr>
                <w:sz w:val="20"/>
              </w:rPr>
              <w:t>Reserva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DA79E03" w14:textId="77777777" w:rsidR="00842277" w:rsidRDefault="00842277" w:rsidP="00842277">
            <w:pPr>
              <w:pStyle w:val="TableParagraph"/>
              <w:spacing w:line="212" w:lineRule="exact"/>
              <w:ind w:left="138" w:right="113"/>
              <w:jc w:val="center"/>
              <w:rPr>
                <w:sz w:val="20"/>
              </w:rPr>
            </w:pPr>
            <w:r w:rsidRPr="00036F43"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265AA3D" w14:textId="77777777" w:rsidR="00842277" w:rsidRDefault="00842277" w:rsidP="00842277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842277" w14:paraId="309BBDB9" w14:textId="77777777" w:rsidTr="00D804A9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A71C46D" w14:textId="77777777" w:rsidR="00842277" w:rsidRDefault="00842277" w:rsidP="00842277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25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98952BA" w14:textId="321B6DD5" w:rsidR="00842277" w:rsidRDefault="00842277" w:rsidP="00842277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 w:rsidRPr="00C836BF">
              <w:rPr>
                <w:sz w:val="20"/>
              </w:rPr>
              <w:t>Reserva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43799B3" w14:textId="77777777" w:rsidR="00842277" w:rsidRDefault="00842277" w:rsidP="00842277">
            <w:pPr>
              <w:pStyle w:val="TableParagraph"/>
              <w:spacing w:line="212" w:lineRule="exact"/>
              <w:ind w:left="138" w:right="113"/>
              <w:jc w:val="center"/>
              <w:rPr>
                <w:sz w:val="20"/>
              </w:rPr>
            </w:pPr>
            <w:r w:rsidRPr="00036F43"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4104E60" w14:textId="77777777" w:rsidR="00842277" w:rsidRDefault="00842277" w:rsidP="00842277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842277" w14:paraId="286E0817" w14:textId="77777777" w:rsidTr="00D804A9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1CA3DFE" w14:textId="77777777" w:rsidR="00842277" w:rsidRDefault="00842277" w:rsidP="00842277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26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6B926AC" w14:textId="05512D4B" w:rsidR="00842277" w:rsidRDefault="00842277" w:rsidP="00842277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 w:rsidRPr="00C836BF">
              <w:rPr>
                <w:sz w:val="20"/>
              </w:rPr>
              <w:t>Reserva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80D4F74" w14:textId="77777777" w:rsidR="00842277" w:rsidRDefault="00842277" w:rsidP="00842277">
            <w:pPr>
              <w:pStyle w:val="TableParagraph"/>
              <w:spacing w:line="212" w:lineRule="exact"/>
              <w:ind w:left="138" w:right="113"/>
              <w:jc w:val="center"/>
              <w:rPr>
                <w:sz w:val="20"/>
              </w:rPr>
            </w:pPr>
            <w:r w:rsidRPr="00036F43"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1ADED1C" w14:textId="77777777" w:rsidR="00842277" w:rsidRDefault="00842277" w:rsidP="00842277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842277" w14:paraId="6F5B8AE5" w14:textId="77777777" w:rsidTr="00D804A9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03927AF" w14:textId="77777777" w:rsidR="00842277" w:rsidRDefault="00842277" w:rsidP="00842277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27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BB4296F" w14:textId="2DF47571" w:rsidR="00842277" w:rsidRDefault="00842277" w:rsidP="00842277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 w:rsidRPr="00C836BF">
              <w:rPr>
                <w:sz w:val="20"/>
              </w:rPr>
              <w:t>Reserva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9A65E64" w14:textId="77777777" w:rsidR="00842277" w:rsidRDefault="00842277" w:rsidP="00842277">
            <w:pPr>
              <w:pStyle w:val="TableParagraph"/>
              <w:spacing w:line="212" w:lineRule="exact"/>
              <w:ind w:left="138" w:right="113"/>
              <w:jc w:val="center"/>
              <w:rPr>
                <w:sz w:val="20"/>
              </w:rPr>
            </w:pPr>
            <w:r w:rsidRPr="00036F43"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E7FFEB7" w14:textId="77777777" w:rsidR="00842277" w:rsidRDefault="00842277" w:rsidP="00842277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842277" w14:paraId="05A02DA5" w14:textId="77777777" w:rsidTr="00D804A9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5EC59EC" w14:textId="77777777" w:rsidR="00842277" w:rsidRDefault="00842277" w:rsidP="00842277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28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7426768" w14:textId="38BFBB7F" w:rsidR="00842277" w:rsidRDefault="00842277" w:rsidP="00842277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 w:rsidRPr="00C836BF">
              <w:rPr>
                <w:sz w:val="20"/>
              </w:rPr>
              <w:t>Reserva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985F538" w14:textId="77777777" w:rsidR="00842277" w:rsidRDefault="00842277" w:rsidP="00842277">
            <w:pPr>
              <w:pStyle w:val="TableParagraph"/>
              <w:spacing w:line="212" w:lineRule="exact"/>
              <w:ind w:left="138" w:right="113"/>
              <w:jc w:val="center"/>
              <w:rPr>
                <w:sz w:val="20"/>
              </w:rPr>
            </w:pPr>
            <w:r w:rsidRPr="00036F43"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31D49AD" w14:textId="77777777" w:rsidR="00842277" w:rsidRDefault="00842277" w:rsidP="00842277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842277" w14:paraId="03C87977" w14:textId="77777777" w:rsidTr="00D804A9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D03C477" w14:textId="77777777" w:rsidR="00842277" w:rsidRDefault="00842277" w:rsidP="00842277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29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4950BE8" w14:textId="5E970B38" w:rsidR="00842277" w:rsidRDefault="00842277" w:rsidP="00842277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 w:rsidRPr="00ED6C0D">
              <w:rPr>
                <w:sz w:val="20"/>
              </w:rPr>
              <w:t>Reserva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4F694BB" w14:textId="77777777" w:rsidR="00842277" w:rsidRDefault="00842277" w:rsidP="00842277">
            <w:pPr>
              <w:pStyle w:val="TableParagraph"/>
              <w:spacing w:line="212" w:lineRule="exact"/>
              <w:ind w:left="138" w:right="113"/>
              <w:jc w:val="center"/>
              <w:rPr>
                <w:sz w:val="20"/>
              </w:rPr>
            </w:pPr>
            <w:r w:rsidRPr="00036F43"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2B48E6C" w14:textId="77777777" w:rsidR="00842277" w:rsidRDefault="00842277" w:rsidP="00842277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842277" w14:paraId="2C4BFA90" w14:textId="77777777" w:rsidTr="00D804A9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CE86E7F" w14:textId="77777777" w:rsidR="00842277" w:rsidRDefault="00842277" w:rsidP="00842277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30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BE3D4AE" w14:textId="19ACB819" w:rsidR="00842277" w:rsidRDefault="00842277" w:rsidP="00842277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 w:rsidRPr="00ED6C0D">
              <w:rPr>
                <w:sz w:val="20"/>
              </w:rPr>
              <w:t>Reserva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E62E92F" w14:textId="77777777" w:rsidR="00842277" w:rsidRDefault="00842277" w:rsidP="00842277">
            <w:pPr>
              <w:pStyle w:val="TableParagraph"/>
              <w:spacing w:line="212" w:lineRule="exact"/>
              <w:ind w:left="138" w:right="113"/>
              <w:jc w:val="center"/>
              <w:rPr>
                <w:sz w:val="20"/>
              </w:rPr>
            </w:pPr>
            <w:r w:rsidRPr="00036F43"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3987EFA" w14:textId="77777777" w:rsidR="00842277" w:rsidRDefault="00842277" w:rsidP="00842277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842277" w14:paraId="5F12BD32" w14:textId="77777777" w:rsidTr="00D804A9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9D8338F" w14:textId="77777777" w:rsidR="00842277" w:rsidRDefault="00842277" w:rsidP="00842277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31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63EFF90" w14:textId="77777777" w:rsidR="00842277" w:rsidRDefault="00842277" w:rsidP="00842277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 w:rsidRPr="00501EEB">
              <w:rPr>
                <w:sz w:val="20"/>
              </w:rPr>
              <w:t>Reserva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9DF3903" w14:textId="77777777" w:rsidR="00842277" w:rsidRDefault="00842277" w:rsidP="00842277">
            <w:pPr>
              <w:pStyle w:val="TableParagraph"/>
              <w:spacing w:line="212" w:lineRule="exact"/>
              <w:ind w:left="138" w:right="113"/>
              <w:jc w:val="center"/>
              <w:rPr>
                <w:sz w:val="20"/>
              </w:rPr>
            </w:pPr>
            <w:r w:rsidRPr="00036F43"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39B121D" w14:textId="77777777" w:rsidR="00842277" w:rsidRDefault="00842277" w:rsidP="00842277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842277" w14:paraId="29B299B9" w14:textId="77777777" w:rsidTr="00D804A9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CF11F1F" w14:textId="77777777" w:rsidR="00842277" w:rsidRDefault="00842277" w:rsidP="00842277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32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943E10B" w14:textId="77777777" w:rsidR="00842277" w:rsidRDefault="00842277" w:rsidP="00842277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 w:rsidRPr="00501EEB">
              <w:rPr>
                <w:sz w:val="20"/>
              </w:rPr>
              <w:t>Reserva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C1D5BB5" w14:textId="77777777" w:rsidR="00842277" w:rsidRDefault="00842277" w:rsidP="00842277">
            <w:pPr>
              <w:pStyle w:val="TableParagraph"/>
              <w:spacing w:line="212" w:lineRule="exact"/>
              <w:ind w:left="138" w:right="113"/>
              <w:jc w:val="center"/>
              <w:rPr>
                <w:sz w:val="20"/>
              </w:rPr>
            </w:pPr>
            <w:r w:rsidRPr="00036F43"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D53FA35" w14:textId="77777777" w:rsidR="00842277" w:rsidRDefault="00842277" w:rsidP="00842277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842277" w14:paraId="476B416F" w14:textId="77777777" w:rsidTr="00D804A9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3C01936" w14:textId="77777777" w:rsidR="00842277" w:rsidRDefault="00842277" w:rsidP="00842277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B93FFA3" w14:textId="77777777" w:rsidR="00842277" w:rsidRPr="00501EEB" w:rsidRDefault="00842277" w:rsidP="00842277">
            <w:pPr>
              <w:pStyle w:val="TableParagraph"/>
              <w:spacing w:line="212" w:lineRule="exact"/>
              <w:ind w:left="148"/>
              <w:rPr>
                <w:sz w:val="20"/>
              </w:rPr>
            </w:pP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7C2F3F2" w14:textId="77777777" w:rsidR="00842277" w:rsidRPr="00036F43" w:rsidRDefault="00842277" w:rsidP="00842277">
            <w:pPr>
              <w:pStyle w:val="TableParagraph"/>
              <w:spacing w:line="212" w:lineRule="exact"/>
              <w:ind w:left="138" w:right="113"/>
              <w:jc w:val="center"/>
              <w:rPr>
                <w:sz w:val="20"/>
              </w:rPr>
            </w:pP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D155BB0" w14:textId="77777777" w:rsidR="00842277" w:rsidRDefault="00842277" w:rsidP="00842277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842277" w14:paraId="7A83464B" w14:textId="77777777" w:rsidTr="00D804A9">
        <w:trPr>
          <w:trHeight w:val="351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8BA18A3" w14:textId="77777777" w:rsidR="00842277" w:rsidRDefault="00842277" w:rsidP="00842277">
            <w:pPr>
              <w:pStyle w:val="TableParagraph"/>
              <w:spacing w:before="0"/>
              <w:jc w:val="center"/>
              <w:rPr>
                <w:rFonts w:ascii="Times New Roman"/>
                <w:sz w:val="20"/>
              </w:rPr>
            </w:pPr>
            <w:r w:rsidRPr="00B947A1">
              <w:rPr>
                <w:b/>
                <w:sz w:val="20"/>
              </w:rPr>
              <w:t>Salida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65012D6" w14:textId="77777777" w:rsidR="00842277" w:rsidRDefault="00842277" w:rsidP="00842277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8EF6BB2" w14:textId="77777777" w:rsidR="00842277" w:rsidRDefault="00842277" w:rsidP="00842277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40337DF" w14:textId="77777777" w:rsidR="00842277" w:rsidRDefault="00842277" w:rsidP="00842277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842277" w14:paraId="3E48A3C7" w14:textId="77777777" w:rsidTr="00D804A9">
        <w:trPr>
          <w:trHeight w:val="34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92C94BF" w14:textId="77777777" w:rsidR="00842277" w:rsidRDefault="00842277" w:rsidP="00842277">
            <w:pPr>
              <w:pStyle w:val="TableParagraph"/>
              <w:spacing w:before="60"/>
              <w:ind w:left="147"/>
              <w:jc w:val="center"/>
              <w:rPr>
                <w:b/>
                <w:i/>
                <w:sz w:val="20"/>
              </w:rPr>
            </w:pPr>
            <w:r>
              <w:rPr>
                <w:b/>
                <w:i/>
                <w:sz w:val="20"/>
              </w:rPr>
              <w:lastRenderedPageBreak/>
              <w:t>N°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E5333A2" w14:textId="77777777" w:rsidR="00842277" w:rsidRDefault="00842277" w:rsidP="00842277">
            <w:pPr>
              <w:pStyle w:val="TableParagraph"/>
              <w:spacing w:before="60"/>
              <w:ind w:left="147"/>
              <w:rPr>
                <w:b/>
                <w:i/>
                <w:sz w:val="20"/>
              </w:rPr>
            </w:pPr>
            <w:r>
              <w:rPr>
                <w:b/>
                <w:i/>
                <w:sz w:val="20"/>
              </w:rPr>
              <w:t>Descripción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8F0BC4C" w14:textId="77777777" w:rsidR="00842277" w:rsidRDefault="00842277" w:rsidP="00842277">
            <w:pPr>
              <w:pStyle w:val="TableParagraph"/>
              <w:spacing w:before="60"/>
              <w:ind w:left="139" w:right="113"/>
              <w:jc w:val="center"/>
              <w:rPr>
                <w:b/>
                <w:i/>
                <w:sz w:val="20"/>
              </w:rPr>
            </w:pPr>
            <w:r>
              <w:rPr>
                <w:b/>
                <w:i/>
                <w:sz w:val="20"/>
              </w:rPr>
              <w:t>Solicitado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6747F69" w14:textId="77777777" w:rsidR="00842277" w:rsidRDefault="00842277" w:rsidP="00842277">
            <w:pPr>
              <w:pStyle w:val="TableParagraph"/>
              <w:spacing w:before="60"/>
              <w:ind w:left="139" w:right="112"/>
              <w:jc w:val="center"/>
              <w:rPr>
                <w:b/>
                <w:i/>
                <w:sz w:val="20"/>
              </w:rPr>
            </w:pPr>
            <w:r>
              <w:rPr>
                <w:b/>
                <w:i/>
                <w:sz w:val="20"/>
              </w:rPr>
              <w:t>Ofrecido</w:t>
            </w:r>
          </w:p>
        </w:tc>
      </w:tr>
      <w:tr w:rsidR="00842277" w14:paraId="1CC72FA7" w14:textId="77777777" w:rsidTr="00D804A9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3BFF1D2" w14:textId="77777777" w:rsidR="00842277" w:rsidRDefault="00842277" w:rsidP="00842277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1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5ACC7AC" w14:textId="77777777" w:rsidR="00842277" w:rsidRDefault="00842277" w:rsidP="00842277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>
              <w:rPr>
                <w:sz w:val="20"/>
              </w:rPr>
              <w:t xml:space="preserve">Comando de Cierre del Interruptor 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0750F25" w14:textId="77777777" w:rsidR="00842277" w:rsidRDefault="00842277" w:rsidP="00842277">
            <w:pPr>
              <w:pStyle w:val="TableParagraph"/>
              <w:spacing w:line="212" w:lineRule="exact"/>
              <w:ind w:left="139" w:right="113"/>
              <w:jc w:val="center"/>
              <w:rPr>
                <w:sz w:val="20"/>
              </w:rPr>
            </w:pPr>
            <w:r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5D2A315" w14:textId="77777777" w:rsidR="00842277" w:rsidRDefault="00842277" w:rsidP="00842277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842277" w14:paraId="08724CB1" w14:textId="77777777" w:rsidTr="00D804A9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07BE28A" w14:textId="77777777" w:rsidR="00842277" w:rsidRDefault="00842277" w:rsidP="00842277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2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BAE8131" w14:textId="77777777" w:rsidR="00842277" w:rsidRDefault="00842277" w:rsidP="00842277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>
              <w:rPr>
                <w:sz w:val="20"/>
              </w:rPr>
              <w:t>Comando de Apertura del Interruptor Bobina 1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09F07B7" w14:textId="77777777" w:rsidR="00842277" w:rsidRDefault="00842277" w:rsidP="00842277">
            <w:pPr>
              <w:pStyle w:val="TableParagraph"/>
              <w:spacing w:line="212" w:lineRule="exact"/>
              <w:ind w:left="139" w:right="113"/>
              <w:jc w:val="center"/>
              <w:rPr>
                <w:sz w:val="20"/>
              </w:rPr>
            </w:pPr>
            <w:r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FF7973F" w14:textId="77777777" w:rsidR="00842277" w:rsidRDefault="00842277" w:rsidP="00842277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842277" w14:paraId="7443C7E4" w14:textId="77777777" w:rsidTr="00D804A9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3F4EA9C" w14:textId="77777777" w:rsidR="00842277" w:rsidRDefault="00842277" w:rsidP="00842277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3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5D92104" w14:textId="77777777" w:rsidR="00842277" w:rsidRDefault="00842277" w:rsidP="00842277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>
              <w:rPr>
                <w:sz w:val="20"/>
              </w:rPr>
              <w:t>Comando de Apertura del Interruptor Bobina 2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5D44EB9" w14:textId="77777777" w:rsidR="00842277" w:rsidRDefault="00842277" w:rsidP="00842277">
            <w:pPr>
              <w:pStyle w:val="TableParagraph"/>
              <w:spacing w:line="212" w:lineRule="exact"/>
              <w:ind w:left="135" w:right="113"/>
              <w:jc w:val="center"/>
              <w:rPr>
                <w:sz w:val="20"/>
              </w:rPr>
            </w:pPr>
            <w:r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CDCF8DB" w14:textId="77777777" w:rsidR="00842277" w:rsidRDefault="00842277" w:rsidP="00842277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842277" w14:paraId="7ACF9864" w14:textId="77777777" w:rsidTr="00D804A9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7586A0A" w14:textId="77777777" w:rsidR="00842277" w:rsidRDefault="00842277" w:rsidP="00842277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4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5E8F758" w14:textId="10EC44AC" w:rsidR="00842277" w:rsidRDefault="00842277" w:rsidP="00842277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>
              <w:rPr>
                <w:sz w:val="20"/>
              </w:rPr>
              <w:t xml:space="preserve">Comando de Cierre del desconectador BB 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565D286" w14:textId="77777777" w:rsidR="00842277" w:rsidRDefault="00842277" w:rsidP="00842277">
            <w:pPr>
              <w:pStyle w:val="TableParagraph"/>
              <w:spacing w:line="212" w:lineRule="exact"/>
              <w:ind w:left="136" w:right="113"/>
              <w:jc w:val="center"/>
              <w:rPr>
                <w:sz w:val="20"/>
              </w:rPr>
            </w:pPr>
            <w:r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E4A1333" w14:textId="77777777" w:rsidR="00842277" w:rsidRDefault="00842277" w:rsidP="00842277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842277" w14:paraId="3D062098" w14:textId="77777777" w:rsidTr="00D804A9">
        <w:trPr>
          <w:trHeight w:val="291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91620C1" w14:textId="77777777" w:rsidR="00842277" w:rsidRDefault="00842277" w:rsidP="00842277">
            <w:pPr>
              <w:pStyle w:val="TableParagraph"/>
              <w:spacing w:line="213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5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0F3394C" w14:textId="531344E3" w:rsidR="00842277" w:rsidRDefault="00842277" w:rsidP="00842277">
            <w:pPr>
              <w:pStyle w:val="TableParagraph"/>
              <w:spacing w:line="213" w:lineRule="exact"/>
              <w:ind w:left="148"/>
              <w:rPr>
                <w:sz w:val="20"/>
              </w:rPr>
            </w:pPr>
            <w:r>
              <w:rPr>
                <w:sz w:val="20"/>
              </w:rPr>
              <w:t>Comando de Apertura del desconectador BB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DE9E063" w14:textId="77777777" w:rsidR="00842277" w:rsidRDefault="00842277" w:rsidP="00842277">
            <w:pPr>
              <w:pStyle w:val="TableParagraph"/>
              <w:spacing w:line="213" w:lineRule="exact"/>
              <w:ind w:left="136" w:right="113"/>
              <w:jc w:val="center"/>
              <w:rPr>
                <w:sz w:val="20"/>
              </w:rPr>
            </w:pPr>
            <w:r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052369F" w14:textId="77777777" w:rsidR="00842277" w:rsidRDefault="00842277" w:rsidP="00842277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842277" w14:paraId="23170648" w14:textId="77777777" w:rsidTr="00D804A9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F1D2EDA" w14:textId="77777777" w:rsidR="00842277" w:rsidRDefault="00842277" w:rsidP="00842277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6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D9B2D8D" w14:textId="4861B723" w:rsidR="00842277" w:rsidRDefault="00842277" w:rsidP="00842277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>
              <w:rPr>
                <w:sz w:val="20"/>
              </w:rPr>
              <w:t xml:space="preserve">Comando de Cierre del desconectador de Puesta a Tierra 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52F3139" w14:textId="77777777" w:rsidR="00842277" w:rsidRDefault="00842277" w:rsidP="00842277">
            <w:pPr>
              <w:pStyle w:val="TableParagraph"/>
              <w:spacing w:line="212" w:lineRule="exact"/>
              <w:ind w:left="139" w:right="113"/>
              <w:jc w:val="center"/>
              <w:rPr>
                <w:sz w:val="20"/>
              </w:rPr>
            </w:pPr>
            <w:r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E80179F" w14:textId="77777777" w:rsidR="00842277" w:rsidRDefault="00842277" w:rsidP="00842277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842277" w14:paraId="724CC96B" w14:textId="77777777" w:rsidTr="00D804A9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558B1A0" w14:textId="77777777" w:rsidR="00842277" w:rsidRDefault="00842277" w:rsidP="00842277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7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6A32D2D" w14:textId="67BB8E4F" w:rsidR="00842277" w:rsidRDefault="00842277" w:rsidP="00842277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>
              <w:rPr>
                <w:sz w:val="20"/>
              </w:rPr>
              <w:t>Comando de Apertura del desconectador de Puesta a Tierra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D090052" w14:textId="77777777" w:rsidR="00842277" w:rsidRDefault="00842277" w:rsidP="00842277">
            <w:pPr>
              <w:pStyle w:val="TableParagraph"/>
              <w:spacing w:line="212" w:lineRule="exact"/>
              <w:ind w:left="139" w:right="113"/>
              <w:jc w:val="center"/>
              <w:rPr>
                <w:sz w:val="20"/>
              </w:rPr>
            </w:pPr>
            <w:r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D5E3610" w14:textId="77777777" w:rsidR="00842277" w:rsidRDefault="00842277" w:rsidP="00842277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842277" w14:paraId="53F33BDF" w14:textId="77777777" w:rsidTr="00D804A9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6D80443" w14:textId="77777777" w:rsidR="00842277" w:rsidRDefault="00842277" w:rsidP="00842277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8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8283185" w14:textId="79BC4904" w:rsidR="00842277" w:rsidRDefault="00842277" w:rsidP="00842277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>
              <w:rPr>
                <w:sz w:val="20"/>
              </w:rPr>
              <w:t>Bloqueo Disparo de Diferencial Barra (BBI/BII)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900711E" w14:textId="77777777" w:rsidR="00842277" w:rsidRDefault="00842277" w:rsidP="00842277">
            <w:pPr>
              <w:pStyle w:val="TableParagraph"/>
              <w:spacing w:line="212" w:lineRule="exact"/>
              <w:ind w:left="138" w:right="113"/>
              <w:jc w:val="center"/>
              <w:rPr>
                <w:sz w:val="20"/>
              </w:rPr>
            </w:pPr>
            <w:r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1004F69" w14:textId="77777777" w:rsidR="00842277" w:rsidRDefault="00842277" w:rsidP="00842277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842277" w14:paraId="588FD9AC" w14:textId="77777777" w:rsidTr="00D804A9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54CB3DA" w14:textId="77777777" w:rsidR="00842277" w:rsidRDefault="00842277" w:rsidP="00842277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9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A9C83DE" w14:textId="019B03F4" w:rsidR="00842277" w:rsidRDefault="00842277" w:rsidP="00842277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>
              <w:rPr>
                <w:sz w:val="20"/>
              </w:rPr>
              <w:t>Envío de Falla de Relé al Interruptor adyacente (Watchdog)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17BB50A" w14:textId="77777777" w:rsidR="00842277" w:rsidRDefault="00842277" w:rsidP="00842277">
            <w:pPr>
              <w:pStyle w:val="TableParagraph"/>
              <w:spacing w:line="212" w:lineRule="exact"/>
              <w:ind w:left="139" w:right="113"/>
              <w:jc w:val="center"/>
              <w:rPr>
                <w:sz w:val="20"/>
              </w:rPr>
            </w:pPr>
            <w:r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1DD0EDC" w14:textId="77777777" w:rsidR="00842277" w:rsidRDefault="00842277" w:rsidP="00842277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842277" w14:paraId="6739961E" w14:textId="77777777" w:rsidTr="00D804A9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19E8DD4" w14:textId="77777777" w:rsidR="00842277" w:rsidRDefault="00842277" w:rsidP="00842277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10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AB3B889" w14:textId="3AAE1A15" w:rsidR="00842277" w:rsidRDefault="00842277" w:rsidP="00842277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>
              <w:rPr>
                <w:sz w:val="20"/>
              </w:rPr>
              <w:t>Falla de Canal de Comunicación + Autodiagnóstico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BBB344A" w14:textId="77777777" w:rsidR="00842277" w:rsidRDefault="00842277" w:rsidP="00842277">
            <w:pPr>
              <w:pStyle w:val="TableParagraph"/>
              <w:spacing w:line="212" w:lineRule="exact"/>
              <w:ind w:left="138" w:right="113"/>
              <w:jc w:val="center"/>
              <w:rPr>
                <w:sz w:val="20"/>
              </w:rPr>
            </w:pPr>
            <w:r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7D1D087" w14:textId="77777777" w:rsidR="00842277" w:rsidRDefault="00842277" w:rsidP="00842277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842277" w14:paraId="7FBA2CA9" w14:textId="77777777" w:rsidTr="00D804A9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740FD41" w14:textId="77777777" w:rsidR="00842277" w:rsidRDefault="00842277" w:rsidP="00842277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11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3405FDD" w14:textId="5530A623" w:rsidR="00842277" w:rsidRDefault="00842277" w:rsidP="00842277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 w:rsidRPr="00CC56C5">
              <w:rPr>
                <w:sz w:val="20"/>
              </w:rPr>
              <w:t>Reserva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7AA4C11" w14:textId="77777777" w:rsidR="00842277" w:rsidRDefault="00842277" w:rsidP="00842277">
            <w:pPr>
              <w:pStyle w:val="TableParagraph"/>
              <w:spacing w:line="212" w:lineRule="exact"/>
              <w:ind w:left="138" w:right="113"/>
              <w:jc w:val="center"/>
              <w:rPr>
                <w:sz w:val="20"/>
              </w:rPr>
            </w:pPr>
            <w:r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B351D84" w14:textId="77777777" w:rsidR="00842277" w:rsidRDefault="00842277" w:rsidP="00842277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842277" w14:paraId="0A657FCE" w14:textId="77777777" w:rsidTr="00D804A9">
        <w:trPr>
          <w:trHeight w:val="291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4505C30" w14:textId="77777777" w:rsidR="00842277" w:rsidRDefault="00842277" w:rsidP="00842277">
            <w:pPr>
              <w:pStyle w:val="TableParagraph"/>
              <w:spacing w:line="213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12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9ED5C9A" w14:textId="4662698D" w:rsidR="00842277" w:rsidRDefault="00842277" w:rsidP="00842277">
            <w:pPr>
              <w:pStyle w:val="TableParagraph"/>
              <w:spacing w:line="213" w:lineRule="exact"/>
              <w:ind w:left="148"/>
              <w:rPr>
                <w:sz w:val="20"/>
              </w:rPr>
            </w:pPr>
            <w:r w:rsidRPr="00CC56C5">
              <w:rPr>
                <w:sz w:val="20"/>
              </w:rPr>
              <w:t>Reserva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2065E81" w14:textId="77777777" w:rsidR="00842277" w:rsidRDefault="00842277" w:rsidP="00842277">
            <w:pPr>
              <w:pStyle w:val="TableParagraph"/>
              <w:spacing w:line="213" w:lineRule="exact"/>
              <w:ind w:left="137" w:right="113"/>
              <w:jc w:val="center"/>
              <w:rPr>
                <w:sz w:val="20"/>
              </w:rPr>
            </w:pPr>
            <w:r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9645D8C" w14:textId="77777777" w:rsidR="00842277" w:rsidRDefault="00842277" w:rsidP="00842277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842277" w14:paraId="4512F3D5" w14:textId="77777777" w:rsidTr="00D804A9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2E4C14C" w14:textId="77777777" w:rsidR="00842277" w:rsidRDefault="00842277" w:rsidP="00842277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13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CD87B0B" w14:textId="77777777" w:rsidR="00842277" w:rsidRDefault="00842277" w:rsidP="00842277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 w:rsidRPr="00CC56C5">
              <w:rPr>
                <w:sz w:val="20"/>
              </w:rPr>
              <w:t>Reserva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7F52758" w14:textId="77777777" w:rsidR="00842277" w:rsidRDefault="00842277" w:rsidP="00842277">
            <w:pPr>
              <w:pStyle w:val="TableParagraph"/>
              <w:spacing w:line="212" w:lineRule="exact"/>
              <w:ind w:left="138" w:right="113"/>
              <w:jc w:val="center"/>
              <w:rPr>
                <w:sz w:val="20"/>
              </w:rPr>
            </w:pPr>
            <w:r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2F3265A" w14:textId="77777777" w:rsidR="00842277" w:rsidRDefault="00842277" w:rsidP="00842277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842277" w14:paraId="21582933" w14:textId="77777777" w:rsidTr="00D804A9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3210182" w14:textId="77777777" w:rsidR="00842277" w:rsidRDefault="00842277" w:rsidP="00842277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14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4439B84" w14:textId="77777777" w:rsidR="00842277" w:rsidRDefault="00842277" w:rsidP="00842277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 w:rsidRPr="00CC56C5">
              <w:rPr>
                <w:sz w:val="20"/>
              </w:rPr>
              <w:t>Reserva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0B1CEC7" w14:textId="77777777" w:rsidR="00842277" w:rsidRDefault="00842277" w:rsidP="00842277">
            <w:pPr>
              <w:pStyle w:val="TableParagraph"/>
              <w:spacing w:line="212" w:lineRule="exact"/>
              <w:ind w:left="137" w:right="113"/>
              <w:jc w:val="center"/>
              <w:rPr>
                <w:sz w:val="20"/>
              </w:rPr>
            </w:pPr>
            <w:r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0567F22" w14:textId="77777777" w:rsidR="00842277" w:rsidRDefault="00842277" w:rsidP="00842277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842277" w14:paraId="466D5764" w14:textId="77777777" w:rsidTr="00D804A9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E3147F1" w14:textId="77777777" w:rsidR="00842277" w:rsidRDefault="00842277" w:rsidP="00842277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15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3A1CE27" w14:textId="77777777" w:rsidR="00842277" w:rsidRDefault="00842277" w:rsidP="00842277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 w:rsidRPr="00CC56C5">
              <w:rPr>
                <w:sz w:val="20"/>
              </w:rPr>
              <w:t>Reserva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16E93B3" w14:textId="77777777" w:rsidR="00842277" w:rsidRDefault="00842277" w:rsidP="00842277">
            <w:pPr>
              <w:pStyle w:val="TableParagraph"/>
              <w:spacing w:line="212" w:lineRule="exact"/>
              <w:ind w:left="138" w:right="113"/>
              <w:jc w:val="center"/>
              <w:rPr>
                <w:sz w:val="20"/>
              </w:rPr>
            </w:pPr>
            <w:r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A24F23A" w14:textId="77777777" w:rsidR="00842277" w:rsidRDefault="00842277" w:rsidP="00842277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842277" w14:paraId="38DF2DE6" w14:textId="77777777" w:rsidTr="00D804A9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BBE5EC5" w14:textId="77777777" w:rsidR="00842277" w:rsidRDefault="00842277" w:rsidP="00842277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16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146A002" w14:textId="77777777" w:rsidR="00842277" w:rsidRDefault="00842277" w:rsidP="00842277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 w:rsidRPr="00CC56C5">
              <w:rPr>
                <w:sz w:val="20"/>
              </w:rPr>
              <w:t>Reserva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D752AB2" w14:textId="77777777" w:rsidR="00842277" w:rsidRDefault="00842277" w:rsidP="00842277">
            <w:pPr>
              <w:pStyle w:val="TableParagraph"/>
              <w:spacing w:line="212" w:lineRule="exact"/>
              <w:ind w:left="138" w:right="113"/>
              <w:jc w:val="center"/>
              <w:rPr>
                <w:sz w:val="20"/>
              </w:rPr>
            </w:pPr>
            <w:r w:rsidRPr="0079467B"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2F3AA75" w14:textId="77777777" w:rsidR="00842277" w:rsidRDefault="00842277" w:rsidP="00842277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842277" w14:paraId="00B5B88D" w14:textId="77777777" w:rsidTr="00D804A9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4F09530" w14:textId="77777777" w:rsidR="00842277" w:rsidRDefault="00842277" w:rsidP="00842277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17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C983AF6" w14:textId="77777777" w:rsidR="00842277" w:rsidRDefault="00842277" w:rsidP="00842277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 w:rsidRPr="00CC56C5">
              <w:rPr>
                <w:sz w:val="20"/>
              </w:rPr>
              <w:t>Reserva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71AD81D" w14:textId="77777777" w:rsidR="00842277" w:rsidRDefault="00842277" w:rsidP="00842277">
            <w:pPr>
              <w:pStyle w:val="TableParagraph"/>
              <w:spacing w:line="212" w:lineRule="exact"/>
              <w:ind w:left="138" w:right="113"/>
              <w:jc w:val="center"/>
              <w:rPr>
                <w:sz w:val="20"/>
              </w:rPr>
            </w:pPr>
            <w:r w:rsidRPr="0079467B"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BE1CE57" w14:textId="77777777" w:rsidR="00842277" w:rsidRDefault="00842277" w:rsidP="00842277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842277" w14:paraId="7A9161CE" w14:textId="77777777" w:rsidTr="00D804A9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6759DA3" w14:textId="77777777" w:rsidR="00842277" w:rsidRDefault="00842277" w:rsidP="00842277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18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92D5AB1" w14:textId="77777777" w:rsidR="00842277" w:rsidRDefault="00842277" w:rsidP="00842277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 w:rsidRPr="00CC56C5">
              <w:rPr>
                <w:sz w:val="20"/>
              </w:rPr>
              <w:t>Reserva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BFD33DB" w14:textId="77777777" w:rsidR="00842277" w:rsidRDefault="00842277" w:rsidP="00842277">
            <w:pPr>
              <w:pStyle w:val="TableParagraph"/>
              <w:spacing w:line="212" w:lineRule="exact"/>
              <w:ind w:left="138" w:right="113"/>
              <w:jc w:val="center"/>
              <w:rPr>
                <w:sz w:val="20"/>
              </w:rPr>
            </w:pPr>
            <w:r w:rsidRPr="0079467B"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BBB46A1" w14:textId="77777777" w:rsidR="00842277" w:rsidRDefault="00842277" w:rsidP="00842277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842277" w14:paraId="44408DDB" w14:textId="77777777" w:rsidTr="00D804A9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6621B71" w14:textId="77777777" w:rsidR="00842277" w:rsidRDefault="00842277" w:rsidP="00842277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19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CC37E69" w14:textId="77777777" w:rsidR="00842277" w:rsidRDefault="00842277" w:rsidP="00842277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 w:rsidRPr="00CC56C5">
              <w:rPr>
                <w:sz w:val="20"/>
              </w:rPr>
              <w:t>Reserva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2D58379" w14:textId="77777777" w:rsidR="00842277" w:rsidRDefault="00842277" w:rsidP="00842277">
            <w:pPr>
              <w:pStyle w:val="TableParagraph"/>
              <w:spacing w:line="212" w:lineRule="exact"/>
              <w:ind w:left="138" w:right="113"/>
              <w:jc w:val="center"/>
              <w:rPr>
                <w:sz w:val="20"/>
              </w:rPr>
            </w:pPr>
            <w:r w:rsidRPr="0079467B"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4218036" w14:textId="77777777" w:rsidR="00842277" w:rsidRDefault="00842277" w:rsidP="00842277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842277" w14:paraId="4C107A62" w14:textId="77777777" w:rsidTr="00D804A9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B8ED64F" w14:textId="77777777" w:rsidR="00842277" w:rsidRDefault="00842277" w:rsidP="00842277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20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1C0870A" w14:textId="77777777" w:rsidR="00842277" w:rsidRDefault="00842277" w:rsidP="00842277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 w:rsidRPr="00CC56C5">
              <w:rPr>
                <w:sz w:val="20"/>
              </w:rPr>
              <w:t>Reserva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2096BAA" w14:textId="77777777" w:rsidR="00842277" w:rsidRDefault="00842277" w:rsidP="00842277">
            <w:pPr>
              <w:pStyle w:val="TableParagraph"/>
              <w:spacing w:line="212" w:lineRule="exact"/>
              <w:ind w:left="138" w:right="113"/>
              <w:jc w:val="center"/>
              <w:rPr>
                <w:sz w:val="20"/>
              </w:rPr>
            </w:pPr>
            <w:r w:rsidRPr="0079467B"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E743B36" w14:textId="77777777" w:rsidR="00842277" w:rsidRDefault="00842277" w:rsidP="00842277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842277" w14:paraId="74BB5243" w14:textId="77777777" w:rsidTr="00D804A9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F33CD81" w14:textId="77777777" w:rsidR="00842277" w:rsidRDefault="00842277" w:rsidP="00842277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21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15FA7C6" w14:textId="77777777" w:rsidR="00842277" w:rsidRDefault="00842277" w:rsidP="00842277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 w:rsidRPr="00CC56C5">
              <w:rPr>
                <w:sz w:val="20"/>
              </w:rPr>
              <w:t>Reserva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DB455EE" w14:textId="77777777" w:rsidR="00842277" w:rsidRDefault="00842277" w:rsidP="00842277">
            <w:pPr>
              <w:pStyle w:val="TableParagraph"/>
              <w:spacing w:line="212" w:lineRule="exact"/>
              <w:ind w:left="138" w:right="113"/>
              <w:jc w:val="center"/>
              <w:rPr>
                <w:sz w:val="20"/>
              </w:rPr>
            </w:pPr>
            <w:r w:rsidRPr="0079467B"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A51872C" w14:textId="77777777" w:rsidR="00842277" w:rsidRDefault="00842277" w:rsidP="00842277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842277" w14:paraId="6CBD65A1" w14:textId="77777777" w:rsidTr="00D804A9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14FC5C8" w14:textId="77777777" w:rsidR="00842277" w:rsidRDefault="00842277" w:rsidP="00842277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22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C6363CB" w14:textId="77777777" w:rsidR="00842277" w:rsidRDefault="00842277" w:rsidP="00842277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 w:rsidRPr="00CC56C5">
              <w:rPr>
                <w:sz w:val="20"/>
              </w:rPr>
              <w:t>Reserva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BF8504B" w14:textId="77777777" w:rsidR="00842277" w:rsidRDefault="00842277" w:rsidP="00842277">
            <w:pPr>
              <w:pStyle w:val="TableParagraph"/>
              <w:spacing w:line="212" w:lineRule="exact"/>
              <w:ind w:left="138" w:right="113"/>
              <w:jc w:val="center"/>
              <w:rPr>
                <w:sz w:val="20"/>
              </w:rPr>
            </w:pPr>
            <w:r w:rsidRPr="0079467B"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02D164D" w14:textId="77777777" w:rsidR="00842277" w:rsidRDefault="00842277" w:rsidP="00842277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842277" w14:paraId="578FE712" w14:textId="77777777" w:rsidTr="00D804A9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8F0D3A4" w14:textId="77777777" w:rsidR="00842277" w:rsidRDefault="00842277" w:rsidP="00842277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23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9F401B0" w14:textId="77777777" w:rsidR="00842277" w:rsidRDefault="00842277" w:rsidP="00842277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 w:rsidRPr="00CC56C5">
              <w:rPr>
                <w:sz w:val="20"/>
              </w:rPr>
              <w:t>Reserva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0F17EDF" w14:textId="77777777" w:rsidR="00842277" w:rsidRDefault="00842277" w:rsidP="00842277">
            <w:pPr>
              <w:pStyle w:val="TableParagraph"/>
              <w:spacing w:line="212" w:lineRule="exact"/>
              <w:ind w:left="138" w:right="113"/>
              <w:jc w:val="center"/>
              <w:rPr>
                <w:sz w:val="20"/>
              </w:rPr>
            </w:pPr>
            <w:r w:rsidRPr="0079467B"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B9D2B37" w14:textId="77777777" w:rsidR="00842277" w:rsidRDefault="00842277" w:rsidP="00842277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842277" w14:paraId="34479489" w14:textId="77777777" w:rsidTr="00D804A9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6A094C0" w14:textId="77777777" w:rsidR="00842277" w:rsidRDefault="00842277" w:rsidP="00842277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24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9776338" w14:textId="77777777" w:rsidR="00842277" w:rsidRDefault="00842277" w:rsidP="00842277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 w:rsidRPr="00CC56C5">
              <w:rPr>
                <w:sz w:val="20"/>
              </w:rPr>
              <w:t>Reserva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4260A2D" w14:textId="77777777" w:rsidR="00842277" w:rsidRDefault="00842277" w:rsidP="00842277">
            <w:pPr>
              <w:pStyle w:val="TableParagraph"/>
              <w:spacing w:line="212" w:lineRule="exact"/>
              <w:ind w:left="138" w:right="113"/>
              <w:jc w:val="center"/>
              <w:rPr>
                <w:sz w:val="20"/>
              </w:rPr>
            </w:pPr>
            <w:r w:rsidRPr="0079467B"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26127FB" w14:textId="77777777" w:rsidR="00842277" w:rsidRDefault="00842277" w:rsidP="00842277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842277" w14:paraId="1CD65167" w14:textId="77777777" w:rsidTr="00D804A9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91A2922" w14:textId="77777777" w:rsidR="00842277" w:rsidRDefault="00842277" w:rsidP="00842277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25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BA8BD44" w14:textId="77777777" w:rsidR="00842277" w:rsidRDefault="00842277" w:rsidP="00842277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 w:rsidRPr="00CC56C5">
              <w:rPr>
                <w:sz w:val="20"/>
              </w:rPr>
              <w:t>Reserva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371B138" w14:textId="77777777" w:rsidR="00842277" w:rsidRDefault="00842277" w:rsidP="00842277">
            <w:pPr>
              <w:pStyle w:val="TableParagraph"/>
              <w:spacing w:line="212" w:lineRule="exact"/>
              <w:ind w:left="138" w:right="113"/>
              <w:jc w:val="center"/>
              <w:rPr>
                <w:sz w:val="20"/>
              </w:rPr>
            </w:pPr>
            <w:r w:rsidRPr="0079467B"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BA8912D" w14:textId="77777777" w:rsidR="00842277" w:rsidRDefault="00842277" w:rsidP="00842277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842277" w14:paraId="3A48BC10" w14:textId="77777777" w:rsidTr="00D804A9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4FD9F07" w14:textId="77777777" w:rsidR="00842277" w:rsidRDefault="00842277" w:rsidP="00842277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26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0CABBBD" w14:textId="77777777" w:rsidR="00842277" w:rsidRDefault="00842277" w:rsidP="00842277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 w:rsidRPr="00CC56C5">
              <w:rPr>
                <w:sz w:val="20"/>
              </w:rPr>
              <w:t>Reserva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C912697" w14:textId="77777777" w:rsidR="00842277" w:rsidRDefault="00842277" w:rsidP="00842277">
            <w:pPr>
              <w:pStyle w:val="TableParagraph"/>
              <w:spacing w:line="212" w:lineRule="exact"/>
              <w:ind w:left="138" w:right="113"/>
              <w:jc w:val="center"/>
              <w:rPr>
                <w:sz w:val="20"/>
              </w:rPr>
            </w:pPr>
            <w:r w:rsidRPr="0079467B"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7823C1B" w14:textId="77777777" w:rsidR="00842277" w:rsidRDefault="00842277" w:rsidP="00842277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842277" w14:paraId="697B878C" w14:textId="77777777" w:rsidTr="00D804A9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3638D01" w14:textId="77777777" w:rsidR="00842277" w:rsidRDefault="00842277" w:rsidP="00842277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27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D251502" w14:textId="77777777" w:rsidR="00842277" w:rsidRDefault="00842277" w:rsidP="00842277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 w:rsidRPr="00CC56C5">
              <w:rPr>
                <w:sz w:val="20"/>
              </w:rPr>
              <w:t>Reserva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2A3F007" w14:textId="77777777" w:rsidR="00842277" w:rsidRDefault="00842277" w:rsidP="00842277">
            <w:pPr>
              <w:pStyle w:val="TableParagraph"/>
              <w:spacing w:line="212" w:lineRule="exact"/>
              <w:ind w:left="138" w:right="113"/>
              <w:jc w:val="center"/>
              <w:rPr>
                <w:sz w:val="20"/>
              </w:rPr>
            </w:pPr>
            <w:r w:rsidRPr="0079467B"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63C1197" w14:textId="77777777" w:rsidR="00842277" w:rsidRDefault="00842277" w:rsidP="00842277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842277" w14:paraId="2D9ACDEF" w14:textId="77777777" w:rsidTr="00D804A9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30C00D1" w14:textId="77777777" w:rsidR="00842277" w:rsidRDefault="00842277" w:rsidP="00842277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28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E882E8A" w14:textId="77777777" w:rsidR="00842277" w:rsidRDefault="00842277" w:rsidP="00842277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 w:rsidRPr="00CC56C5">
              <w:rPr>
                <w:sz w:val="20"/>
              </w:rPr>
              <w:t>Reserva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96E2B18" w14:textId="77777777" w:rsidR="00842277" w:rsidRDefault="00842277" w:rsidP="00842277">
            <w:pPr>
              <w:pStyle w:val="TableParagraph"/>
              <w:spacing w:line="212" w:lineRule="exact"/>
              <w:ind w:left="138" w:right="113"/>
              <w:jc w:val="center"/>
              <w:rPr>
                <w:sz w:val="20"/>
              </w:rPr>
            </w:pPr>
            <w:r w:rsidRPr="0079467B"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277EBB8" w14:textId="77777777" w:rsidR="00842277" w:rsidRDefault="00842277" w:rsidP="00842277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842277" w14:paraId="1F2CE136" w14:textId="77777777" w:rsidTr="00D804A9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6DB065E" w14:textId="77777777" w:rsidR="00842277" w:rsidRDefault="00842277" w:rsidP="00842277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29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B9014FF" w14:textId="77777777" w:rsidR="00842277" w:rsidRDefault="00842277" w:rsidP="00842277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 w:rsidRPr="00CC56C5">
              <w:rPr>
                <w:sz w:val="20"/>
              </w:rPr>
              <w:t>Reserva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182541A" w14:textId="77777777" w:rsidR="00842277" w:rsidRDefault="00842277" w:rsidP="00842277">
            <w:pPr>
              <w:pStyle w:val="TableParagraph"/>
              <w:spacing w:line="212" w:lineRule="exact"/>
              <w:ind w:left="138" w:right="113"/>
              <w:jc w:val="center"/>
              <w:rPr>
                <w:sz w:val="20"/>
              </w:rPr>
            </w:pPr>
            <w:r w:rsidRPr="0079467B"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FE13EA4" w14:textId="77777777" w:rsidR="00842277" w:rsidRDefault="00842277" w:rsidP="00842277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842277" w14:paraId="216460CD" w14:textId="77777777" w:rsidTr="00D804A9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7C8A0F9" w14:textId="77777777" w:rsidR="00842277" w:rsidRDefault="00842277" w:rsidP="00842277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30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6D42775" w14:textId="77777777" w:rsidR="00842277" w:rsidRDefault="00842277" w:rsidP="00842277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 w:rsidRPr="00CC56C5">
              <w:rPr>
                <w:sz w:val="20"/>
              </w:rPr>
              <w:t>Reserva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3FA736C" w14:textId="77777777" w:rsidR="00842277" w:rsidRDefault="00842277" w:rsidP="00842277">
            <w:pPr>
              <w:pStyle w:val="TableParagraph"/>
              <w:spacing w:line="212" w:lineRule="exact"/>
              <w:ind w:left="138" w:right="113"/>
              <w:jc w:val="center"/>
              <w:rPr>
                <w:sz w:val="20"/>
              </w:rPr>
            </w:pPr>
            <w:r w:rsidRPr="0079467B"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A2AA764" w14:textId="77777777" w:rsidR="00842277" w:rsidRDefault="00842277" w:rsidP="00842277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842277" w14:paraId="1FEC364F" w14:textId="77777777" w:rsidTr="00D804A9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2E2582A" w14:textId="77777777" w:rsidR="00842277" w:rsidRDefault="00842277" w:rsidP="00842277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31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05D05DE" w14:textId="77777777" w:rsidR="00842277" w:rsidRDefault="00842277" w:rsidP="00842277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 w:rsidRPr="00CC56C5">
              <w:rPr>
                <w:sz w:val="20"/>
              </w:rPr>
              <w:t>Reserva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BB701D8" w14:textId="77777777" w:rsidR="00842277" w:rsidRDefault="00842277" w:rsidP="00842277">
            <w:pPr>
              <w:pStyle w:val="TableParagraph"/>
              <w:spacing w:line="212" w:lineRule="exact"/>
              <w:ind w:left="138" w:right="113"/>
              <w:jc w:val="center"/>
              <w:rPr>
                <w:sz w:val="20"/>
              </w:rPr>
            </w:pPr>
            <w:r w:rsidRPr="0079467B"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6CEA065" w14:textId="77777777" w:rsidR="00842277" w:rsidRDefault="00842277" w:rsidP="00842277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842277" w14:paraId="05C026BB" w14:textId="77777777" w:rsidTr="00D804A9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3EC3297" w14:textId="77777777" w:rsidR="00842277" w:rsidRDefault="00842277" w:rsidP="00842277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32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75DA60B" w14:textId="77777777" w:rsidR="00842277" w:rsidRDefault="00842277" w:rsidP="00842277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 w:rsidRPr="00CC56C5">
              <w:rPr>
                <w:sz w:val="20"/>
              </w:rPr>
              <w:t>Reserva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EB7D002" w14:textId="77777777" w:rsidR="00842277" w:rsidRDefault="00842277" w:rsidP="00842277">
            <w:pPr>
              <w:pStyle w:val="TableParagraph"/>
              <w:spacing w:line="212" w:lineRule="exact"/>
              <w:ind w:left="138" w:right="113"/>
              <w:jc w:val="center"/>
              <w:rPr>
                <w:sz w:val="20"/>
              </w:rPr>
            </w:pPr>
            <w:r w:rsidRPr="0079467B"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CB3B8AA" w14:textId="77777777" w:rsidR="00842277" w:rsidRDefault="00842277" w:rsidP="00842277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842277" w14:paraId="694FB0BA" w14:textId="77777777" w:rsidTr="00D804A9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79A86A9" w14:textId="77777777" w:rsidR="00842277" w:rsidRDefault="00842277" w:rsidP="00842277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33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E2CDA1C" w14:textId="77777777" w:rsidR="00842277" w:rsidRDefault="00842277" w:rsidP="00842277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 w:rsidRPr="00CC56C5">
              <w:rPr>
                <w:sz w:val="20"/>
              </w:rPr>
              <w:t>Reserva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9B84068" w14:textId="77777777" w:rsidR="00842277" w:rsidRDefault="00842277" w:rsidP="00842277">
            <w:pPr>
              <w:pStyle w:val="TableParagraph"/>
              <w:spacing w:line="212" w:lineRule="exact"/>
              <w:ind w:left="138" w:right="113"/>
              <w:jc w:val="center"/>
              <w:rPr>
                <w:sz w:val="20"/>
              </w:rPr>
            </w:pPr>
            <w:r w:rsidRPr="0079467B"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C8BC6A0" w14:textId="77777777" w:rsidR="00842277" w:rsidRDefault="00842277" w:rsidP="00842277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842277" w14:paraId="6FA5CE30" w14:textId="77777777" w:rsidTr="00D804A9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13BD026" w14:textId="77777777" w:rsidR="00842277" w:rsidRDefault="00842277" w:rsidP="00842277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34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EAD0FF4" w14:textId="77777777" w:rsidR="00842277" w:rsidRDefault="00842277" w:rsidP="00842277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 w:rsidRPr="00CC56C5">
              <w:rPr>
                <w:sz w:val="20"/>
              </w:rPr>
              <w:t>Reserva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049EECA" w14:textId="77777777" w:rsidR="00842277" w:rsidRDefault="00842277" w:rsidP="00842277">
            <w:pPr>
              <w:pStyle w:val="TableParagraph"/>
              <w:spacing w:line="212" w:lineRule="exact"/>
              <w:ind w:left="138" w:right="113"/>
              <w:jc w:val="center"/>
              <w:rPr>
                <w:sz w:val="20"/>
              </w:rPr>
            </w:pPr>
            <w:r w:rsidRPr="0079467B"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F5A8B7C" w14:textId="77777777" w:rsidR="00842277" w:rsidRDefault="00842277" w:rsidP="00842277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  <w:tr w:rsidR="00842277" w14:paraId="4A49A6EF" w14:textId="77777777" w:rsidTr="00D804A9">
        <w:trPr>
          <w:trHeight w:val="289"/>
        </w:trPr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6E405D7" w14:textId="77777777" w:rsidR="00842277" w:rsidRDefault="00842277" w:rsidP="00842277">
            <w:pPr>
              <w:pStyle w:val="TableParagraph"/>
              <w:spacing w:line="212" w:lineRule="exact"/>
              <w:ind w:left="148"/>
              <w:jc w:val="center"/>
              <w:rPr>
                <w:sz w:val="20"/>
              </w:rPr>
            </w:pPr>
            <w:r>
              <w:rPr>
                <w:sz w:val="20"/>
              </w:rPr>
              <w:t>35</w:t>
            </w:r>
          </w:p>
        </w:tc>
        <w:tc>
          <w:tcPr>
            <w:tcW w:w="50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4C0F36E" w14:textId="77777777" w:rsidR="00842277" w:rsidRDefault="00842277" w:rsidP="00842277">
            <w:pPr>
              <w:pStyle w:val="TableParagraph"/>
              <w:spacing w:line="212" w:lineRule="exact"/>
              <w:ind w:left="148"/>
              <w:rPr>
                <w:sz w:val="20"/>
              </w:rPr>
            </w:pPr>
            <w:r w:rsidRPr="00CC56C5">
              <w:rPr>
                <w:sz w:val="20"/>
              </w:rPr>
              <w:t>Reserva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9479322" w14:textId="77777777" w:rsidR="00842277" w:rsidRDefault="00842277" w:rsidP="00842277">
            <w:pPr>
              <w:pStyle w:val="TableParagraph"/>
              <w:spacing w:line="212" w:lineRule="exact"/>
              <w:ind w:left="138" w:right="113"/>
              <w:jc w:val="center"/>
              <w:rPr>
                <w:sz w:val="20"/>
              </w:rPr>
            </w:pPr>
            <w:r w:rsidRPr="0079467B">
              <w:rPr>
                <w:sz w:val="20"/>
              </w:rPr>
              <w:t>Sí</w:t>
            </w:r>
          </w:p>
        </w:tc>
        <w:tc>
          <w:tcPr>
            <w:tcW w:w="14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9E466D3" w14:textId="77777777" w:rsidR="00842277" w:rsidRDefault="00842277" w:rsidP="00842277">
            <w:pPr>
              <w:pStyle w:val="TableParagraph"/>
              <w:spacing w:before="0"/>
              <w:rPr>
                <w:rFonts w:ascii="Times New Roman"/>
                <w:sz w:val="20"/>
              </w:rPr>
            </w:pPr>
          </w:p>
        </w:tc>
      </w:tr>
    </w:tbl>
    <w:p w14:paraId="1DA9CAB3" w14:textId="77777777" w:rsidR="0023629C" w:rsidRDefault="0023629C">
      <w:pPr>
        <w:spacing w:line="240" w:lineRule="auto"/>
        <w:ind w:left="0" w:firstLine="0"/>
        <w:jc w:val="left"/>
      </w:pPr>
    </w:p>
    <w:sectPr w:rsidR="0023629C">
      <w:headerReference w:type="default" r:id="rId12"/>
      <w:footerReference w:type="default" r:id="rId13"/>
      <w:headerReference w:type="first" r:id="rId14"/>
      <w:footerReference w:type="first" r:id="rId15"/>
      <w:pgSz w:w="12240" w:h="15840"/>
      <w:pgMar w:top="1701" w:right="851" w:bottom="1134" w:left="1418" w:header="850" w:footer="1134" w:gutter="0"/>
      <w:pgBorders>
        <w:top w:val="single" w:sz="4" w:space="4" w:color="auto"/>
        <w:left w:val="single" w:sz="4" w:space="4" w:color="auto"/>
        <w:bottom w:val="single" w:sz="4" w:space="1" w:color="auto"/>
        <w:right w:val="single" w:sz="4" w:space="4" w:color="auto"/>
      </w:pgBorders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74ABC7A9" w14:textId="77777777" w:rsidR="00FA7E2C" w:rsidRDefault="00FA7E2C">
      <w:pPr>
        <w:spacing w:line="240" w:lineRule="auto"/>
      </w:pPr>
      <w:r>
        <w:separator/>
      </w:r>
    </w:p>
  </w:endnote>
  <w:endnote w:type="continuationSeparator" w:id="0">
    <w:p w14:paraId="0AFBCA10" w14:textId="77777777" w:rsidR="00FA7E2C" w:rsidRDefault="00FA7E2C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  <w:embedRegular r:id="rId1" w:fontKey="{FDADA3EB-28E6-48CC-A3DE-F50C7F726EE9}"/>
    <w:embedBold r:id="rId2" w:fontKey="{683FC38C-E700-422E-8B0C-6A2C8A72EF5B}"/>
    <w:embedItalic r:id="rId3" w:fontKey="{B034F045-7C94-4E8F-A338-1BE587D03471}"/>
    <w:embedBoldItalic r:id="rId4" w:fontKey="{AC20F27A-F6DD-4E38-B089-7B6BC2473121}"/>
  </w:font>
  <w:font w:name="Arial Negrita">
    <w:panose1 w:val="020B0704020202020204"/>
    <w:charset w:val="00"/>
    <w:family w:val="swiss"/>
    <w:pitch w:val="variable"/>
    <w:sig w:usb0="00000003" w:usb1="00000000" w:usb2="00000000" w:usb3="00000000" w:csb0="00000001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Helvetica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Consolas">
    <w:panose1 w:val="020B0609020204030204"/>
    <w:charset w:val="00"/>
    <w:family w:val="modern"/>
    <w:pitch w:val="fixed"/>
    <w:sig w:usb0="E00006FF" w:usb1="0000FCFF" w:usb2="00000001" w:usb3="00000000" w:csb0="0000019F" w:csb1="00000000"/>
  </w:font>
  <w:font w:name="Frutiger-Light">
    <w:altName w:val="Times New Roman"/>
    <w:charset w:val="00"/>
    <w:family w:val="auto"/>
    <w:pitch w:val="variable"/>
    <w:sig w:usb0="800000A3" w:usb1="00000000" w:usb2="00000000" w:usb3="00000000" w:csb0="00000009" w:csb1="00000000"/>
  </w:font>
  <w:font w:name="Univers">
    <w:charset w:val="00"/>
    <w:family w:val="swiss"/>
    <w:pitch w:val="variable"/>
    <w:sig w:usb0="80000287" w:usb1="00000000" w:usb2="00000000" w:usb3="00000000" w:csb0="0000000F" w:csb1="00000000"/>
  </w:font>
  <w:font w:name="Frutiger-Bold">
    <w:altName w:val="Times New Roman"/>
    <w:charset w:val="00"/>
    <w:family w:val="auto"/>
    <w:pitch w:val="variable"/>
    <w:sig w:usb0="00000001" w:usb1="00000000" w:usb2="00000000" w:usb3="00000000" w:csb0="00000009" w:csb1="00000000"/>
  </w:font>
  <w:font w:name="Frutiger-BoldItalic">
    <w:altName w:val="Times New Roman"/>
    <w:panose1 w:val="00000000000000000000"/>
    <w:charset w:val="00"/>
    <w:family w:val="auto"/>
    <w:notTrueType/>
    <w:pitch w:val="variable"/>
    <w:sig w:usb0="00000003" w:usb1="00000000" w:usb2="00000000" w:usb3="00000000" w:csb0="00000001" w:csb1="00000000"/>
  </w:font>
  <w:font w:name="Frutiger-LightItalic">
    <w:altName w:val="Times New Roman"/>
    <w:panose1 w:val="00000000000000000000"/>
    <w:charset w:val="00"/>
    <w:family w:val="auto"/>
    <w:notTrueType/>
    <w:pitch w:val="variable"/>
    <w:sig w:usb0="00000003" w:usb1="00000000" w:usb2="00000000" w:usb3="00000000" w:csb0="00000001" w:csb1="00000000"/>
  </w:font>
  <w:font w:name="CG Times">
    <w:altName w:val="Times New Roman"/>
    <w:panose1 w:val="00000000000000000000"/>
    <w:charset w:val="00"/>
    <w:family w:val="roman"/>
    <w:notTrueType/>
    <w:pitch w:val="variable"/>
    <w:sig w:usb0="00000003" w:usb1="00000000" w:usb2="00000000" w:usb3="00000000" w:csb0="00000001" w:csb1="00000000"/>
  </w:font>
  <w:font w:name="Kozuka Gothic Pro EL">
    <w:altName w:val="Arial Unicode MS"/>
    <w:panose1 w:val="00000000000000000000"/>
    <w:charset w:val="80"/>
    <w:family w:val="swiss"/>
    <w:notTrueType/>
    <w:pitch w:val="variable"/>
    <w:sig w:usb0="00000203" w:usb1="08070000" w:usb2="00000010" w:usb3="00000000" w:csb0="00020005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F2180B5" w14:textId="77777777" w:rsidR="00D10503" w:rsidRDefault="00D10503">
    <w:pPr>
      <w:pStyle w:val="Piedepgina"/>
      <w:rPr>
        <w:lang w:val="es-MX"/>
      </w:rPr>
    </w:pPr>
  </w:p>
  <w:p w14:paraId="13536584" w14:textId="544B593D" w:rsidR="00D10503" w:rsidRDefault="00D10503">
    <w:pPr>
      <w:pStyle w:val="Piedepgina"/>
      <w:tabs>
        <w:tab w:val="center" w:pos="4990"/>
        <w:tab w:val="right" w:pos="9979"/>
      </w:tabs>
      <w:ind w:left="0" w:firstLine="0"/>
      <w:rPr>
        <w:color w:val="FF0000"/>
        <w:sz w:val="16"/>
      </w:rPr>
    </w:pPr>
    <w:r>
      <w:rPr>
        <w:sz w:val="16"/>
      </w:rPr>
      <w:t>Anexo 2: Información Técnica Adicional</w:t>
    </w:r>
    <w:r>
      <w:rPr>
        <w:sz w:val="16"/>
      </w:rPr>
      <w:tab/>
    </w:r>
    <w:r>
      <w:rPr>
        <w:b/>
        <w:sz w:val="18"/>
      </w:rPr>
      <w:t xml:space="preserve">Página </w:t>
    </w:r>
    <w:r>
      <w:rPr>
        <w:b/>
        <w:sz w:val="18"/>
      </w:rPr>
      <w:fldChar w:fldCharType="begin"/>
    </w:r>
    <w:r>
      <w:rPr>
        <w:b/>
        <w:sz w:val="18"/>
      </w:rPr>
      <w:instrText xml:space="preserve"> PAGE </w:instrText>
    </w:r>
    <w:r>
      <w:rPr>
        <w:b/>
        <w:sz w:val="18"/>
      </w:rPr>
      <w:fldChar w:fldCharType="separate"/>
    </w:r>
    <w:r>
      <w:rPr>
        <w:b/>
        <w:sz w:val="18"/>
      </w:rPr>
      <w:t>26</w:t>
    </w:r>
    <w:r>
      <w:rPr>
        <w:b/>
        <w:sz w:val="18"/>
      </w:rPr>
      <w:fldChar w:fldCharType="end"/>
    </w:r>
    <w:r>
      <w:rPr>
        <w:b/>
        <w:sz w:val="18"/>
      </w:rPr>
      <w:t xml:space="preserve"> de </w:t>
    </w:r>
    <w:r>
      <w:rPr>
        <w:b/>
        <w:sz w:val="18"/>
      </w:rPr>
      <w:fldChar w:fldCharType="begin"/>
    </w:r>
    <w:r>
      <w:rPr>
        <w:b/>
        <w:sz w:val="18"/>
      </w:rPr>
      <w:instrText xml:space="preserve"> NUMPAGES </w:instrText>
    </w:r>
    <w:r>
      <w:rPr>
        <w:b/>
        <w:sz w:val="18"/>
      </w:rPr>
      <w:fldChar w:fldCharType="separate"/>
    </w:r>
    <w:r>
      <w:rPr>
        <w:b/>
        <w:sz w:val="18"/>
      </w:rPr>
      <w:t>34</w:t>
    </w:r>
    <w:r>
      <w:rPr>
        <w:b/>
        <w:sz w:val="18"/>
      </w:rPr>
      <w:fldChar w:fldCharType="end"/>
    </w:r>
    <w:r>
      <w:rPr>
        <w:b/>
        <w:sz w:val="18"/>
      </w:rPr>
      <w:tab/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2E8E804" w14:textId="77777777" w:rsidR="00D10503" w:rsidRDefault="00D10503">
    <w:pPr>
      <w:pStyle w:val="Piedepgina"/>
      <w:tabs>
        <w:tab w:val="center" w:pos="6946"/>
        <w:tab w:val="right" w:pos="13750"/>
      </w:tabs>
      <w:ind w:left="0" w:firstLine="0"/>
      <w:rPr>
        <w:sz w:val="16"/>
      </w:rPr>
    </w:pPr>
  </w:p>
  <w:p w14:paraId="3C1987F8" w14:textId="508800E6" w:rsidR="00D10503" w:rsidRDefault="00D10503">
    <w:pPr>
      <w:pStyle w:val="Piedepgina"/>
      <w:tabs>
        <w:tab w:val="center" w:pos="4990"/>
        <w:tab w:val="right" w:pos="9979"/>
      </w:tabs>
      <w:ind w:left="0" w:firstLine="0"/>
      <w:rPr>
        <w:sz w:val="16"/>
      </w:rPr>
    </w:pPr>
    <w:r>
      <w:rPr>
        <w:sz w:val="16"/>
      </w:rPr>
      <w:t>Anexo 2: Información Técnica Adicional</w:t>
    </w:r>
    <w:r>
      <w:rPr>
        <w:sz w:val="16"/>
      </w:rPr>
      <w:tab/>
    </w:r>
    <w:r>
      <w:rPr>
        <w:b/>
        <w:sz w:val="18"/>
      </w:rPr>
      <w:t xml:space="preserve">Página </w:t>
    </w:r>
    <w:r>
      <w:rPr>
        <w:b/>
        <w:sz w:val="18"/>
      </w:rPr>
      <w:fldChar w:fldCharType="begin"/>
    </w:r>
    <w:r>
      <w:rPr>
        <w:b/>
        <w:sz w:val="18"/>
      </w:rPr>
      <w:instrText xml:space="preserve"> PAGE </w:instrText>
    </w:r>
    <w:r>
      <w:rPr>
        <w:b/>
        <w:sz w:val="18"/>
      </w:rPr>
      <w:fldChar w:fldCharType="separate"/>
    </w:r>
    <w:r>
      <w:rPr>
        <w:b/>
        <w:sz w:val="18"/>
      </w:rPr>
      <w:t>1</w:t>
    </w:r>
    <w:r>
      <w:rPr>
        <w:b/>
        <w:sz w:val="18"/>
      </w:rPr>
      <w:fldChar w:fldCharType="end"/>
    </w:r>
    <w:r>
      <w:rPr>
        <w:b/>
        <w:sz w:val="18"/>
      </w:rPr>
      <w:t xml:space="preserve"> de </w:t>
    </w:r>
    <w:r>
      <w:rPr>
        <w:b/>
        <w:sz w:val="18"/>
      </w:rPr>
      <w:fldChar w:fldCharType="begin"/>
    </w:r>
    <w:r>
      <w:rPr>
        <w:b/>
        <w:sz w:val="18"/>
      </w:rPr>
      <w:instrText xml:space="preserve"> NUMPAGES </w:instrText>
    </w:r>
    <w:r>
      <w:rPr>
        <w:b/>
        <w:sz w:val="18"/>
      </w:rPr>
      <w:fldChar w:fldCharType="separate"/>
    </w:r>
    <w:r>
      <w:rPr>
        <w:b/>
        <w:sz w:val="18"/>
      </w:rPr>
      <w:t>34</w:t>
    </w:r>
    <w:r>
      <w:rPr>
        <w:b/>
        <w:sz w:val="18"/>
      </w:rPr>
      <w:fldChar w:fldCharType="end"/>
    </w:r>
    <w:r>
      <w:rPr>
        <w:b/>
        <w:sz w:val="18"/>
      </w:rPr>
      <w:tab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3E372A14" w14:textId="77777777" w:rsidR="00FA7E2C" w:rsidRDefault="00FA7E2C">
      <w:r>
        <w:separator/>
      </w:r>
    </w:p>
  </w:footnote>
  <w:footnote w:type="continuationSeparator" w:id="0">
    <w:p w14:paraId="3246B8E6" w14:textId="77777777" w:rsidR="00FA7E2C" w:rsidRDefault="00FA7E2C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B4E880C" w14:textId="4B77E0C4" w:rsidR="00D10503" w:rsidRDefault="00D10503">
    <w:pPr>
      <w:pStyle w:val="Encabezado"/>
      <w:pBdr>
        <w:top w:val="single" w:sz="4" w:space="1" w:color="auto"/>
        <w:left w:val="single" w:sz="4" w:space="0" w:color="auto"/>
        <w:bottom w:val="single" w:sz="4" w:space="1" w:color="auto"/>
        <w:right w:val="single" w:sz="4" w:space="4" w:color="auto"/>
      </w:pBdr>
      <w:tabs>
        <w:tab w:val="right" w:pos="9923"/>
      </w:tabs>
      <w:rPr>
        <w:b/>
        <w:lang w:val="pt-BR"/>
      </w:rPr>
    </w:pPr>
    <w:r>
      <w:rPr>
        <w:b/>
        <w:noProof/>
        <w:lang w:val="pt-BR"/>
      </w:rPr>
      <mc:AlternateContent>
        <mc:Choice Requires="wps">
          <w:drawing>
            <wp:anchor distT="0" distB="0" distL="114300" distR="114300" simplePos="0" relativeHeight="251660288" behindDoc="0" locked="0" layoutInCell="0" allowOverlap="1" wp14:anchorId="30115978" wp14:editId="24A2189A">
              <wp:simplePos x="0" y="0"/>
              <wp:positionH relativeFrom="page">
                <wp:posOffset>0</wp:posOffset>
              </wp:positionH>
              <wp:positionV relativeFrom="page">
                <wp:posOffset>190500</wp:posOffset>
              </wp:positionV>
              <wp:extent cx="7772400" cy="266700"/>
              <wp:effectExtent l="0" t="0" r="0" b="0"/>
              <wp:wrapNone/>
              <wp:docPr id="1" name="MSIPCMfed747d896e033b20499699a" descr="{&quot;HashCode&quot;:-75512786,&quot;Height&quot;:792.0,&quot;Width&quot;:612.0,&quot;Placement&quot;:&quot;Header&quot;,&quot;Index&quot;:&quot;Primary&quot;,&quot;Section&quot;:1,&quot;Top&quot;:0.0,&quot;Left&quot;:0.0}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7772400" cy="2667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5C409BE1" w14:textId="77777777" w:rsidR="00D10503" w:rsidRDefault="00D10503">
                          <w:pPr>
                            <w:ind w:left="0"/>
                            <w:jc w:val="center"/>
                            <w:rPr>
                              <w:rFonts w:cs="Arial"/>
                              <w:color w:val="000000"/>
                              <w:sz w:val="16"/>
                            </w:rPr>
                          </w:pPr>
                          <w:r>
                            <w:rPr>
                              <w:rFonts w:cs="Arial"/>
                              <w:color w:val="000000"/>
                              <w:sz w:val="16"/>
                            </w:rPr>
                            <w:t>INTERNAL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91440" tIns="0" rIns="91440" bIns="0" numCol="1" spcCol="0" rtlCol="0" fromWordArt="0" anchor="t" anchorCtr="0" forceAA="0" compatLnSpc="1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30115978" id="_x0000_t202" coordsize="21600,21600" o:spt="202" path="m,l,21600r21600,l21600,xe">
              <v:stroke joinstyle="miter"/>
              <v:path gradientshapeok="t" o:connecttype="rect"/>
            </v:shapetype>
            <v:shape id="MSIPCMfed747d896e033b20499699a" o:spid="_x0000_s1027" type="#_x0000_t202" alt="{&quot;HashCode&quot;:-75512786,&quot;Height&quot;:792.0,&quot;Width&quot;:612.0,&quot;Placement&quot;:&quot;Header&quot;,&quot;Index&quot;:&quot;Primary&quot;,&quot;Section&quot;:1,&quot;Top&quot;:0.0,&quot;Left&quot;:0.0}" style="position:absolute;left:0;text-align:left;margin-left:0;margin-top:15pt;width:612pt;height:21pt;z-index:251660288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" o:allowincell="f" filled="f" stroked="f" strokeweight=".5pt">
              <v:textbox inset=",0,,0">
                <w:txbxContent>
                  <w:p w14:paraId="5C409BE1" w14:textId="77777777" w:rsidR="00D10503" w:rsidRDefault="00D10503">
                    <w:pPr>
                      <w:ind w:left="0"/>
                      <w:jc w:val="center"/>
                      <w:rPr>
                        <w:rFonts w:cs="Arial"/>
                        <w:color w:val="000000"/>
                        <w:sz w:val="16"/>
                      </w:rPr>
                    </w:pPr>
                    <w:r>
                      <w:rPr>
                        <w:rFonts w:cs="Arial"/>
                        <w:color w:val="000000"/>
                        <w:sz w:val="16"/>
                      </w:rPr>
                      <w:t>INTERNAL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sdt>
      <w:sdtPr>
        <w:rPr>
          <w:b/>
          <w:lang w:val="pt-BR"/>
        </w:rPr>
        <w:alias w:val="Título"/>
        <w:id w:val="-1001573890"/>
        <w:showingPlcHdr/>
        <w:dataBinding w:prefixMappings="xmlns:ns0='http://purl.org/dc/elements/1.1/' xmlns:ns1='http://schemas.openxmlformats.org/package/2006/metadata/core-properties' " w:xpath="/ns1:coreProperties[1]/ns0:title[1]" w:storeItemID="{6C3C8BC8-F283-45AE-878A-BAB7291924A1}"/>
        <w:text/>
      </w:sdtPr>
      <w:sdtEndPr/>
      <w:sdtContent>
        <w:r w:rsidR="00DB750C">
          <w:rPr>
            <w:b/>
            <w:lang w:val="pt-BR"/>
          </w:rPr>
          <w:t xml:space="preserve">     </w:t>
        </w:r>
      </w:sdtContent>
    </w:sdt>
    <w:r>
      <w:rPr>
        <w:b/>
        <w:lang w:val="pt-BR"/>
      </w:rPr>
      <w:tab/>
      <w:t xml:space="preserve">Unidad HV Detailed Design </w:t>
    </w:r>
  </w:p>
  <w:p w14:paraId="7EC5FC83" w14:textId="07DE66A6" w:rsidR="00D10503" w:rsidRDefault="00AB2F17">
    <w:pPr>
      <w:pStyle w:val="Encabezado"/>
      <w:pBdr>
        <w:top w:val="single" w:sz="4" w:space="1" w:color="auto"/>
        <w:left w:val="single" w:sz="4" w:space="0" w:color="auto"/>
        <w:bottom w:val="single" w:sz="4" w:space="1" w:color="auto"/>
        <w:right w:val="single" w:sz="4" w:space="4" w:color="auto"/>
      </w:pBdr>
      <w:tabs>
        <w:tab w:val="right" w:pos="9900"/>
      </w:tabs>
      <w:ind w:left="0" w:firstLine="0"/>
      <w:rPr>
        <w:sz w:val="18"/>
      </w:rPr>
    </w:pPr>
    <w:sdt>
      <w:sdtPr>
        <w:rPr>
          <w:sz w:val="18"/>
          <w:szCs w:val="18"/>
        </w:rPr>
        <w:alias w:val="Estado"/>
        <w:id w:val="816542352"/>
        <w:showingPlcHdr/>
        <w:dataBinding w:prefixMappings="xmlns:ns0='http://purl.org/dc/elements/1.1/' xmlns:ns1='http://schemas.openxmlformats.org/package/2006/metadata/core-properties' " w:xpath="/ns1:coreProperties[1]/ns1:contentStatus[1]" w:storeItemID="{6C3C8BC8-F283-45AE-878A-BAB7291924A1}"/>
        <w:text/>
      </w:sdtPr>
      <w:sdtEndPr/>
      <w:sdtContent>
        <w:r w:rsidR="00D10503">
          <w:rPr>
            <w:sz w:val="18"/>
            <w:szCs w:val="18"/>
          </w:rPr>
          <w:t xml:space="preserve">     </w:t>
        </w:r>
      </w:sdtContent>
    </w:sdt>
    <w:r w:rsidR="00D10503">
      <w:rPr>
        <w:sz w:val="18"/>
      </w:rPr>
      <w:tab/>
      <w:t>Anexo 2: Información Técnica Adicional</w:t>
    </w:r>
  </w:p>
  <w:p w14:paraId="0C752AB9" w14:textId="77777777" w:rsidR="00D10503" w:rsidRDefault="00D10503">
    <w:pPr>
      <w:pStyle w:val="Encabezado"/>
      <w:ind w:left="0" w:firstLine="0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1D56285" w14:textId="04F62BD5" w:rsidR="00D10503" w:rsidRDefault="00D10503">
    <w:pPr>
      <w:pStyle w:val="Encabezado"/>
      <w:pBdr>
        <w:top w:val="single" w:sz="4" w:space="2" w:color="auto"/>
        <w:left w:val="single" w:sz="4" w:space="0" w:color="auto"/>
        <w:bottom w:val="single" w:sz="4" w:space="1" w:color="auto"/>
        <w:right w:val="single" w:sz="4" w:space="4" w:color="auto"/>
      </w:pBdr>
      <w:tabs>
        <w:tab w:val="right" w:pos="9923"/>
      </w:tabs>
      <w:rPr>
        <w:b/>
        <w:lang w:val="pt-BR"/>
      </w:rPr>
    </w:pPr>
    <w:r>
      <w:rPr>
        <w:b/>
        <w:noProof/>
        <w:lang w:val="pt-BR"/>
      </w:rPr>
      <mc:AlternateContent>
        <mc:Choice Requires="wps">
          <w:drawing>
            <wp:anchor distT="0" distB="0" distL="114300" distR="114300" simplePos="0" relativeHeight="251661312" behindDoc="0" locked="0" layoutInCell="0" allowOverlap="1" wp14:anchorId="799694C6" wp14:editId="20D65F0D">
              <wp:simplePos x="0" y="0"/>
              <wp:positionH relativeFrom="page">
                <wp:posOffset>0</wp:posOffset>
              </wp:positionH>
              <wp:positionV relativeFrom="page">
                <wp:posOffset>190500</wp:posOffset>
              </wp:positionV>
              <wp:extent cx="7772400" cy="266700"/>
              <wp:effectExtent l="0" t="0" r="0" b="0"/>
              <wp:wrapNone/>
              <wp:docPr id="2" name="MSIPCMc5584bcc9c2e6abbbe4cf5c9" descr="{&quot;HashCode&quot;:-75512786,&quot;Height&quot;:792.0,&quot;Width&quot;:612.0,&quot;Placement&quot;:&quot;Header&quot;,&quot;Index&quot;:&quot;FirstPage&quot;,&quot;Section&quot;:1,&quot;Top&quot;:0.0,&quot;Left&quot;:0.0}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7772400" cy="2667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22E3FD2F" w14:textId="77777777" w:rsidR="00D10503" w:rsidRDefault="00D10503">
                          <w:pPr>
                            <w:ind w:left="0"/>
                            <w:jc w:val="center"/>
                            <w:rPr>
                              <w:rFonts w:cs="Arial"/>
                              <w:color w:val="000000"/>
                              <w:sz w:val="16"/>
                            </w:rPr>
                          </w:pPr>
                          <w:r>
                            <w:rPr>
                              <w:rFonts w:cs="Arial"/>
                              <w:color w:val="000000"/>
                              <w:sz w:val="16"/>
                            </w:rPr>
                            <w:t>INTERNAL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91440" tIns="0" rIns="91440" bIns="0" numCol="1" spcCol="0" rtlCol="0" fromWordArt="0" anchor="t" anchorCtr="0" forceAA="0" compatLnSpc="1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799694C6" id="_x0000_t202" coordsize="21600,21600" o:spt="202" path="m,l,21600r21600,l21600,xe">
              <v:stroke joinstyle="miter"/>
              <v:path gradientshapeok="t" o:connecttype="rect"/>
            </v:shapetype>
            <v:shape id="MSIPCMc5584bcc9c2e6abbbe4cf5c9" o:spid="_x0000_s1028" type="#_x0000_t202" alt="{&quot;HashCode&quot;:-75512786,&quot;Height&quot;:792.0,&quot;Width&quot;:612.0,&quot;Placement&quot;:&quot;Header&quot;,&quot;Index&quot;:&quot;FirstPage&quot;,&quot;Section&quot;:1,&quot;Top&quot;:0.0,&quot;Left&quot;:0.0}" style="position:absolute;left:0;text-align:left;margin-left:0;margin-top:15pt;width:612pt;height:21pt;z-index:251661312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" o:allowincell="f" filled="f" stroked="f" strokeweight=".5pt">
              <v:textbox inset=",0,,0">
                <w:txbxContent>
                  <w:p w14:paraId="22E3FD2F" w14:textId="77777777" w:rsidR="00D10503" w:rsidRDefault="00D10503">
                    <w:pPr>
                      <w:ind w:left="0"/>
                      <w:jc w:val="center"/>
                      <w:rPr>
                        <w:rFonts w:cs="Arial"/>
                        <w:color w:val="000000"/>
                        <w:sz w:val="16"/>
                      </w:rPr>
                    </w:pPr>
                    <w:r>
                      <w:rPr>
                        <w:rFonts w:cs="Arial"/>
                        <w:color w:val="000000"/>
                        <w:sz w:val="16"/>
                      </w:rPr>
                      <w:t>INTERNAL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sdt>
      <w:sdtPr>
        <w:rPr>
          <w:b/>
          <w:lang w:val="pt-BR"/>
        </w:rPr>
        <w:alias w:val="Título"/>
        <w:id w:val="1678613473"/>
        <w:showingPlcHdr/>
        <w:dataBinding w:prefixMappings="xmlns:ns0='http://purl.org/dc/elements/1.1/' xmlns:ns1='http://schemas.openxmlformats.org/package/2006/metadata/core-properties' " w:xpath="/ns1:coreProperties[1]/ns0:title[1]" w:storeItemID="{6C3C8BC8-F283-45AE-878A-BAB7291924A1}"/>
        <w:text/>
      </w:sdtPr>
      <w:sdtEndPr/>
      <w:sdtContent>
        <w:r w:rsidR="00DB750C">
          <w:rPr>
            <w:b/>
            <w:lang w:val="pt-BR"/>
          </w:rPr>
          <w:t xml:space="preserve">     </w:t>
        </w:r>
      </w:sdtContent>
    </w:sdt>
    <w:r>
      <w:rPr>
        <w:b/>
        <w:lang w:val="pt-BR"/>
      </w:rPr>
      <w:tab/>
      <w:t>Unidad HV Detailed Design</w:t>
    </w:r>
  </w:p>
  <w:p w14:paraId="5231653A" w14:textId="02486BCC" w:rsidR="00D10503" w:rsidRDefault="00AB2F17">
    <w:pPr>
      <w:pStyle w:val="Encabezado"/>
      <w:pBdr>
        <w:top w:val="single" w:sz="4" w:space="2" w:color="auto"/>
        <w:left w:val="single" w:sz="4" w:space="0" w:color="auto"/>
        <w:bottom w:val="single" w:sz="4" w:space="1" w:color="auto"/>
        <w:right w:val="single" w:sz="4" w:space="4" w:color="auto"/>
      </w:pBdr>
      <w:tabs>
        <w:tab w:val="right" w:pos="9900"/>
      </w:tabs>
      <w:ind w:left="0" w:firstLine="0"/>
    </w:pPr>
    <w:sdt>
      <w:sdtPr>
        <w:rPr>
          <w:sz w:val="18"/>
          <w:szCs w:val="18"/>
        </w:rPr>
        <w:alias w:val="Estado"/>
        <w:id w:val="1706520409"/>
        <w:showingPlcHdr/>
        <w:dataBinding w:prefixMappings="xmlns:ns0='http://purl.org/dc/elements/1.1/' xmlns:ns1='http://schemas.openxmlformats.org/package/2006/metadata/core-properties' " w:xpath="/ns1:coreProperties[1]/ns1:contentStatus[1]" w:storeItemID="{6C3C8BC8-F283-45AE-878A-BAB7291924A1}"/>
        <w:text/>
      </w:sdtPr>
      <w:sdtEndPr/>
      <w:sdtContent>
        <w:r w:rsidR="00D10503">
          <w:rPr>
            <w:sz w:val="18"/>
            <w:szCs w:val="18"/>
          </w:rPr>
          <w:t xml:space="preserve">     </w:t>
        </w:r>
      </w:sdtContent>
    </w:sdt>
    <w:r w:rsidR="00D10503">
      <w:rPr>
        <w:sz w:val="18"/>
      </w:rPr>
      <w:tab/>
      <w:t>Anexo 2: Información Técnica Adicional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FFFFFF7C"/>
    <w:multiLevelType w:val="singleLevel"/>
    <w:tmpl w:val="FFFFFF7C"/>
    <w:lvl w:ilvl="0">
      <w:start w:val="1"/>
      <w:numFmt w:val="decimal"/>
      <w:pStyle w:val="Listaconnmeros5"/>
      <w:lvlText w:val="%1."/>
      <w:lvlJc w:val="left"/>
      <w:pPr>
        <w:tabs>
          <w:tab w:val="left" w:pos="1492"/>
        </w:tabs>
        <w:ind w:left="1492" w:hanging="360"/>
      </w:pPr>
    </w:lvl>
  </w:abstractNum>
  <w:abstractNum w:abstractNumId="1" w15:restartNumberingAfterBreak="0">
    <w:nsid w:val="FFFFFF7D"/>
    <w:multiLevelType w:val="singleLevel"/>
    <w:tmpl w:val="FFFFFF7D"/>
    <w:lvl w:ilvl="0">
      <w:start w:val="1"/>
      <w:numFmt w:val="decimal"/>
      <w:pStyle w:val="Listaconnmeros4"/>
      <w:lvlText w:val="%1."/>
      <w:lvlJc w:val="left"/>
      <w:pPr>
        <w:tabs>
          <w:tab w:val="left" w:pos="1209"/>
        </w:tabs>
        <w:ind w:left="1209" w:hanging="360"/>
      </w:pPr>
    </w:lvl>
  </w:abstractNum>
  <w:abstractNum w:abstractNumId="2" w15:restartNumberingAfterBreak="0">
    <w:nsid w:val="FFFFFF7E"/>
    <w:multiLevelType w:val="singleLevel"/>
    <w:tmpl w:val="FFFFFF7E"/>
    <w:lvl w:ilvl="0">
      <w:start w:val="1"/>
      <w:numFmt w:val="decimal"/>
      <w:pStyle w:val="Listaconnmeros3"/>
      <w:lvlText w:val="%1."/>
      <w:lvlJc w:val="left"/>
      <w:pPr>
        <w:tabs>
          <w:tab w:val="left" w:pos="926"/>
        </w:tabs>
        <w:ind w:left="926" w:hanging="360"/>
      </w:pPr>
    </w:lvl>
  </w:abstractNum>
  <w:abstractNum w:abstractNumId="3" w15:restartNumberingAfterBreak="0">
    <w:nsid w:val="FFFFFF7F"/>
    <w:multiLevelType w:val="singleLevel"/>
    <w:tmpl w:val="FFFFFF7F"/>
    <w:lvl w:ilvl="0">
      <w:start w:val="1"/>
      <w:numFmt w:val="decimal"/>
      <w:pStyle w:val="Listaconnmeros2"/>
      <w:lvlText w:val="%1."/>
      <w:lvlJc w:val="left"/>
      <w:pPr>
        <w:tabs>
          <w:tab w:val="left" w:pos="643"/>
        </w:tabs>
        <w:ind w:left="643" w:hanging="360"/>
      </w:pPr>
    </w:lvl>
  </w:abstractNum>
  <w:abstractNum w:abstractNumId="4" w15:restartNumberingAfterBreak="0">
    <w:nsid w:val="FFFFFF80"/>
    <w:multiLevelType w:val="singleLevel"/>
    <w:tmpl w:val="FFFFFF80"/>
    <w:lvl w:ilvl="0">
      <w:start w:val="1"/>
      <w:numFmt w:val="bullet"/>
      <w:pStyle w:val="Listaconvietas5"/>
      <w:lvlText w:val=""/>
      <w:lvlJc w:val="left"/>
      <w:pPr>
        <w:tabs>
          <w:tab w:val="left" w:pos="1492"/>
        </w:tabs>
        <w:ind w:left="1492" w:hanging="360"/>
      </w:pPr>
      <w:rPr>
        <w:rFonts w:ascii="Symbol" w:hAnsi="Symbol" w:hint="default"/>
      </w:rPr>
    </w:lvl>
  </w:abstractNum>
  <w:abstractNum w:abstractNumId="5" w15:restartNumberingAfterBreak="0">
    <w:nsid w:val="FFFFFF81"/>
    <w:multiLevelType w:val="singleLevel"/>
    <w:tmpl w:val="FFFFFF81"/>
    <w:lvl w:ilvl="0">
      <w:start w:val="1"/>
      <w:numFmt w:val="bullet"/>
      <w:pStyle w:val="Listaconvietas4"/>
      <w:lvlText w:val=""/>
      <w:lvlJc w:val="left"/>
      <w:pPr>
        <w:tabs>
          <w:tab w:val="left" w:pos="1209"/>
        </w:tabs>
        <w:ind w:left="1209" w:hanging="360"/>
      </w:pPr>
      <w:rPr>
        <w:rFonts w:ascii="Symbol" w:hAnsi="Symbol" w:hint="default"/>
      </w:rPr>
    </w:lvl>
  </w:abstractNum>
  <w:abstractNum w:abstractNumId="6" w15:restartNumberingAfterBreak="0">
    <w:nsid w:val="FFFFFF82"/>
    <w:multiLevelType w:val="singleLevel"/>
    <w:tmpl w:val="FFFFFF82"/>
    <w:lvl w:ilvl="0">
      <w:start w:val="1"/>
      <w:numFmt w:val="bullet"/>
      <w:pStyle w:val="Listaconvietas3"/>
      <w:lvlText w:val=""/>
      <w:lvlJc w:val="left"/>
      <w:pPr>
        <w:tabs>
          <w:tab w:val="left" w:pos="926"/>
        </w:tabs>
        <w:ind w:left="926" w:hanging="360"/>
      </w:pPr>
      <w:rPr>
        <w:rFonts w:ascii="Symbol" w:hAnsi="Symbol" w:hint="default"/>
      </w:rPr>
    </w:lvl>
  </w:abstractNum>
  <w:abstractNum w:abstractNumId="7" w15:restartNumberingAfterBreak="0">
    <w:nsid w:val="FFFFFF83"/>
    <w:multiLevelType w:val="singleLevel"/>
    <w:tmpl w:val="FFFFFF83"/>
    <w:lvl w:ilvl="0">
      <w:start w:val="1"/>
      <w:numFmt w:val="bullet"/>
      <w:pStyle w:val="Listaconvietas2"/>
      <w:lvlText w:val=""/>
      <w:lvlJc w:val="left"/>
      <w:pPr>
        <w:tabs>
          <w:tab w:val="left" w:pos="643"/>
        </w:tabs>
        <w:ind w:left="643" w:hanging="360"/>
      </w:pPr>
      <w:rPr>
        <w:rFonts w:ascii="Symbol" w:hAnsi="Symbol" w:hint="default"/>
      </w:rPr>
    </w:lvl>
  </w:abstractNum>
  <w:abstractNum w:abstractNumId="8" w15:restartNumberingAfterBreak="0">
    <w:nsid w:val="FFFFFF88"/>
    <w:multiLevelType w:val="singleLevel"/>
    <w:tmpl w:val="FFFFFF88"/>
    <w:lvl w:ilvl="0">
      <w:start w:val="1"/>
      <w:numFmt w:val="decimal"/>
      <w:pStyle w:val="Listaconnmeros"/>
      <w:lvlText w:val="%1."/>
      <w:lvlJc w:val="left"/>
      <w:pPr>
        <w:tabs>
          <w:tab w:val="left" w:pos="360"/>
        </w:tabs>
        <w:ind w:left="360" w:hanging="360"/>
      </w:pPr>
    </w:lvl>
  </w:abstractNum>
  <w:abstractNum w:abstractNumId="9" w15:restartNumberingAfterBreak="0">
    <w:nsid w:val="FFFFFF89"/>
    <w:multiLevelType w:val="singleLevel"/>
    <w:tmpl w:val="FFFFFF89"/>
    <w:lvl w:ilvl="0">
      <w:start w:val="1"/>
      <w:numFmt w:val="bullet"/>
      <w:pStyle w:val="Listaconvietas"/>
      <w:lvlText w:val=""/>
      <w:lvlJc w:val="left"/>
      <w:pPr>
        <w:tabs>
          <w:tab w:val="left" w:pos="360"/>
        </w:tabs>
        <w:ind w:left="360" w:hanging="360"/>
      </w:pPr>
      <w:rPr>
        <w:rFonts w:ascii="Symbol" w:hAnsi="Symbol" w:hint="default"/>
      </w:rPr>
    </w:lvl>
  </w:abstractNum>
  <w:abstractNum w:abstractNumId="10" w15:restartNumberingAfterBreak="0">
    <w:nsid w:val="01221CD3"/>
    <w:multiLevelType w:val="multilevel"/>
    <w:tmpl w:val="01221CD3"/>
    <w:lvl w:ilvl="0">
      <w:start w:val="1"/>
      <w:numFmt w:val="bullet"/>
      <w:lvlText w:val=""/>
      <w:lvlJc w:val="left"/>
      <w:pPr>
        <w:ind w:left="1152" w:hanging="360"/>
      </w:pPr>
      <w:rPr>
        <w:rFonts w:ascii="Symbol" w:hAnsi="Symbol" w:hint="default"/>
      </w:rPr>
    </w:lvl>
    <w:lvl w:ilvl="1">
      <w:start w:val="1"/>
      <w:numFmt w:val="bullet"/>
      <w:lvlText w:val="o"/>
      <w:lvlJc w:val="left"/>
      <w:pPr>
        <w:ind w:left="1872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592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3312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4032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752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472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6192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912" w:hanging="360"/>
      </w:pPr>
      <w:rPr>
        <w:rFonts w:ascii="Wingdings" w:hAnsi="Wingdings" w:hint="default"/>
      </w:rPr>
    </w:lvl>
  </w:abstractNum>
  <w:abstractNum w:abstractNumId="11" w15:restartNumberingAfterBreak="0">
    <w:nsid w:val="0E5D31F4"/>
    <w:multiLevelType w:val="multilevel"/>
    <w:tmpl w:val="0E5D31F4"/>
    <w:lvl w:ilvl="0">
      <w:start w:val="1"/>
      <w:numFmt w:val="bullet"/>
      <w:pStyle w:val="Vieta3"/>
      <w:lvlText w:val=""/>
      <w:lvlJc w:val="left"/>
      <w:pPr>
        <w:ind w:left="1429" w:hanging="360"/>
      </w:pPr>
      <w:rPr>
        <w:rFonts w:ascii="Wingdings" w:hAnsi="Wingdings" w:hint="default"/>
      </w:rPr>
    </w:lvl>
    <w:lvl w:ilvl="1">
      <w:start w:val="1"/>
      <w:numFmt w:val="bullet"/>
      <w:lvlText w:val="o"/>
      <w:lvlJc w:val="left"/>
      <w:pPr>
        <w:ind w:left="2149" w:hanging="360"/>
      </w:pPr>
      <w:rPr>
        <w:rFonts w:ascii="Courier New" w:hAnsi="Courier New" w:hint="default"/>
      </w:rPr>
    </w:lvl>
    <w:lvl w:ilvl="2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4309" w:hanging="360"/>
      </w:pPr>
      <w:rPr>
        <w:rFonts w:ascii="Courier New" w:hAnsi="Courier New" w:hint="default"/>
      </w:rPr>
    </w:lvl>
    <w:lvl w:ilvl="5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6469" w:hanging="360"/>
      </w:pPr>
      <w:rPr>
        <w:rFonts w:ascii="Courier New" w:hAnsi="Courier New" w:hint="default"/>
      </w:rPr>
    </w:lvl>
    <w:lvl w:ilvl="8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2" w15:restartNumberingAfterBreak="0">
    <w:nsid w:val="1B8730B2"/>
    <w:multiLevelType w:val="multilevel"/>
    <w:tmpl w:val="1B8730B2"/>
    <w:lvl w:ilvl="0">
      <w:start w:val="1"/>
      <w:numFmt w:val="bullet"/>
      <w:lvlText w:val=""/>
      <w:lvlJc w:val="left"/>
      <w:pPr>
        <w:ind w:left="1152" w:hanging="360"/>
      </w:pPr>
      <w:rPr>
        <w:rFonts w:ascii="Symbol" w:hAnsi="Symbol" w:hint="default"/>
      </w:rPr>
    </w:lvl>
    <w:lvl w:ilvl="1">
      <w:start w:val="1"/>
      <w:numFmt w:val="bullet"/>
      <w:lvlText w:val="o"/>
      <w:lvlJc w:val="left"/>
      <w:pPr>
        <w:ind w:left="1872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592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3312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4032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752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472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6192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912" w:hanging="360"/>
      </w:pPr>
      <w:rPr>
        <w:rFonts w:ascii="Wingdings" w:hAnsi="Wingdings" w:hint="default"/>
      </w:rPr>
    </w:lvl>
  </w:abstractNum>
  <w:abstractNum w:abstractNumId="13" w15:restartNumberingAfterBreak="0">
    <w:nsid w:val="1DE91D09"/>
    <w:multiLevelType w:val="multilevel"/>
    <w:tmpl w:val="1DE91D09"/>
    <w:lvl w:ilvl="0">
      <w:start w:val="1"/>
      <w:numFmt w:val="bullet"/>
      <w:lvlText w:val=""/>
      <w:lvlJc w:val="left"/>
      <w:pPr>
        <w:ind w:left="1152" w:hanging="360"/>
      </w:pPr>
      <w:rPr>
        <w:rFonts w:ascii="Symbol" w:hAnsi="Symbol" w:hint="default"/>
      </w:rPr>
    </w:lvl>
    <w:lvl w:ilvl="1">
      <w:start w:val="1"/>
      <w:numFmt w:val="bullet"/>
      <w:lvlText w:val="o"/>
      <w:lvlJc w:val="left"/>
      <w:pPr>
        <w:ind w:left="1872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592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3312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4032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752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472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6192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912" w:hanging="360"/>
      </w:pPr>
      <w:rPr>
        <w:rFonts w:ascii="Wingdings" w:hAnsi="Wingdings" w:hint="default"/>
      </w:rPr>
    </w:lvl>
  </w:abstractNum>
  <w:abstractNum w:abstractNumId="14" w15:restartNumberingAfterBreak="0">
    <w:nsid w:val="1E9F6050"/>
    <w:multiLevelType w:val="multilevel"/>
    <w:tmpl w:val="1E9F6050"/>
    <w:lvl w:ilvl="0">
      <w:start w:val="1"/>
      <w:numFmt w:val="bullet"/>
      <w:lvlText w:val=""/>
      <w:lvlJc w:val="left"/>
      <w:pPr>
        <w:ind w:left="1152" w:hanging="360"/>
      </w:pPr>
      <w:rPr>
        <w:rFonts w:ascii="Symbol" w:hAnsi="Symbol" w:hint="default"/>
      </w:rPr>
    </w:lvl>
    <w:lvl w:ilvl="1">
      <w:start w:val="1"/>
      <w:numFmt w:val="bullet"/>
      <w:lvlText w:val="o"/>
      <w:lvlJc w:val="left"/>
      <w:pPr>
        <w:ind w:left="1872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592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3312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4032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752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472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6192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912" w:hanging="360"/>
      </w:pPr>
      <w:rPr>
        <w:rFonts w:ascii="Wingdings" w:hAnsi="Wingdings" w:hint="default"/>
      </w:rPr>
    </w:lvl>
  </w:abstractNum>
  <w:abstractNum w:abstractNumId="15" w15:restartNumberingAfterBreak="0">
    <w:nsid w:val="1F57049C"/>
    <w:multiLevelType w:val="multilevel"/>
    <w:tmpl w:val="1D26AC2A"/>
    <w:lvl w:ilvl="0">
      <w:start w:val="6"/>
      <w:numFmt w:val="decimal"/>
      <w:lvlText w:val="%1."/>
      <w:lvlJc w:val="left"/>
      <w:pPr>
        <w:ind w:left="612" w:hanging="612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003" w:hanging="720"/>
      </w:pPr>
      <w:rPr>
        <w:rFonts w:hint="default"/>
      </w:rPr>
    </w:lvl>
    <w:lvl w:ilvl="2">
      <w:start w:val="9"/>
      <w:numFmt w:val="decimal"/>
      <w:lvlText w:val="%1.%2.%3."/>
      <w:lvlJc w:val="left"/>
      <w:pPr>
        <w:ind w:left="1286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929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12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855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138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81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424" w:hanging="2160"/>
      </w:pPr>
      <w:rPr>
        <w:rFonts w:hint="default"/>
      </w:rPr>
    </w:lvl>
  </w:abstractNum>
  <w:abstractNum w:abstractNumId="16" w15:restartNumberingAfterBreak="0">
    <w:nsid w:val="2276535E"/>
    <w:multiLevelType w:val="multilevel"/>
    <w:tmpl w:val="2276535E"/>
    <w:lvl w:ilvl="0">
      <w:start w:val="1"/>
      <w:numFmt w:val="bullet"/>
      <w:lvlText w:val=""/>
      <w:lvlJc w:val="left"/>
      <w:pPr>
        <w:ind w:left="1152" w:hanging="360"/>
      </w:pPr>
      <w:rPr>
        <w:rFonts w:ascii="Symbol" w:hAnsi="Symbol" w:hint="default"/>
      </w:rPr>
    </w:lvl>
    <w:lvl w:ilvl="1">
      <w:start w:val="1"/>
      <w:numFmt w:val="bullet"/>
      <w:lvlText w:val="o"/>
      <w:lvlJc w:val="left"/>
      <w:pPr>
        <w:ind w:left="1872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592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3312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4032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752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472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6192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912" w:hanging="360"/>
      </w:pPr>
      <w:rPr>
        <w:rFonts w:ascii="Wingdings" w:hAnsi="Wingdings" w:hint="default"/>
      </w:rPr>
    </w:lvl>
  </w:abstractNum>
  <w:abstractNum w:abstractNumId="17" w15:restartNumberingAfterBreak="0">
    <w:nsid w:val="283401D7"/>
    <w:multiLevelType w:val="hybridMultilevel"/>
    <w:tmpl w:val="6284EBE8"/>
    <w:lvl w:ilvl="0" w:tplc="C28AE2E6">
      <w:numFmt w:val="bullet"/>
      <w:lvlText w:val=""/>
      <w:lvlJc w:val="left"/>
      <w:pPr>
        <w:ind w:left="834" w:hanging="360"/>
      </w:pPr>
      <w:rPr>
        <w:rFonts w:ascii="Symbol" w:eastAsia="Symbol" w:hAnsi="Symbol" w:cs="Symbol" w:hint="default"/>
        <w:w w:val="99"/>
        <w:sz w:val="22"/>
        <w:szCs w:val="22"/>
        <w:lang w:val="es-ES" w:eastAsia="en-US" w:bidi="ar-SA"/>
      </w:rPr>
    </w:lvl>
    <w:lvl w:ilvl="1" w:tplc="3954DC14">
      <w:numFmt w:val="bullet"/>
      <w:lvlText w:val="•"/>
      <w:lvlJc w:val="left"/>
      <w:pPr>
        <w:ind w:left="1776" w:hanging="360"/>
      </w:pPr>
      <w:rPr>
        <w:rFonts w:hint="default"/>
        <w:lang w:val="es-ES" w:eastAsia="en-US" w:bidi="ar-SA"/>
      </w:rPr>
    </w:lvl>
    <w:lvl w:ilvl="2" w:tplc="7F08E886">
      <w:numFmt w:val="bullet"/>
      <w:lvlText w:val="•"/>
      <w:lvlJc w:val="left"/>
      <w:pPr>
        <w:ind w:left="2712" w:hanging="360"/>
      </w:pPr>
      <w:rPr>
        <w:rFonts w:hint="default"/>
        <w:lang w:val="es-ES" w:eastAsia="en-US" w:bidi="ar-SA"/>
      </w:rPr>
    </w:lvl>
    <w:lvl w:ilvl="3" w:tplc="EEC82F5C">
      <w:numFmt w:val="bullet"/>
      <w:lvlText w:val="•"/>
      <w:lvlJc w:val="left"/>
      <w:pPr>
        <w:ind w:left="3648" w:hanging="360"/>
      </w:pPr>
      <w:rPr>
        <w:rFonts w:hint="default"/>
        <w:lang w:val="es-ES" w:eastAsia="en-US" w:bidi="ar-SA"/>
      </w:rPr>
    </w:lvl>
    <w:lvl w:ilvl="4" w:tplc="2984F364">
      <w:numFmt w:val="bullet"/>
      <w:lvlText w:val="•"/>
      <w:lvlJc w:val="left"/>
      <w:pPr>
        <w:ind w:left="4584" w:hanging="360"/>
      </w:pPr>
      <w:rPr>
        <w:rFonts w:hint="default"/>
        <w:lang w:val="es-ES" w:eastAsia="en-US" w:bidi="ar-SA"/>
      </w:rPr>
    </w:lvl>
    <w:lvl w:ilvl="5" w:tplc="D0F626D8">
      <w:numFmt w:val="bullet"/>
      <w:lvlText w:val="•"/>
      <w:lvlJc w:val="left"/>
      <w:pPr>
        <w:ind w:left="5520" w:hanging="360"/>
      </w:pPr>
      <w:rPr>
        <w:rFonts w:hint="default"/>
        <w:lang w:val="es-ES" w:eastAsia="en-US" w:bidi="ar-SA"/>
      </w:rPr>
    </w:lvl>
    <w:lvl w:ilvl="6" w:tplc="A440D81C">
      <w:numFmt w:val="bullet"/>
      <w:lvlText w:val="•"/>
      <w:lvlJc w:val="left"/>
      <w:pPr>
        <w:ind w:left="6456" w:hanging="360"/>
      </w:pPr>
      <w:rPr>
        <w:rFonts w:hint="default"/>
        <w:lang w:val="es-ES" w:eastAsia="en-US" w:bidi="ar-SA"/>
      </w:rPr>
    </w:lvl>
    <w:lvl w:ilvl="7" w:tplc="234C8A44">
      <w:numFmt w:val="bullet"/>
      <w:lvlText w:val="•"/>
      <w:lvlJc w:val="left"/>
      <w:pPr>
        <w:ind w:left="7392" w:hanging="360"/>
      </w:pPr>
      <w:rPr>
        <w:rFonts w:hint="default"/>
        <w:lang w:val="es-ES" w:eastAsia="en-US" w:bidi="ar-SA"/>
      </w:rPr>
    </w:lvl>
    <w:lvl w:ilvl="8" w:tplc="DF7AE1BC">
      <w:numFmt w:val="bullet"/>
      <w:lvlText w:val="•"/>
      <w:lvlJc w:val="left"/>
      <w:pPr>
        <w:ind w:left="8328" w:hanging="360"/>
      </w:pPr>
      <w:rPr>
        <w:rFonts w:hint="default"/>
        <w:lang w:val="es-ES" w:eastAsia="en-US" w:bidi="ar-SA"/>
      </w:rPr>
    </w:lvl>
  </w:abstractNum>
  <w:abstractNum w:abstractNumId="18" w15:restartNumberingAfterBreak="0">
    <w:nsid w:val="2D346040"/>
    <w:multiLevelType w:val="multilevel"/>
    <w:tmpl w:val="2D346040"/>
    <w:lvl w:ilvl="0">
      <w:start w:val="3"/>
      <w:numFmt w:val="decimal"/>
      <w:pStyle w:val="Im3Titulo2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386244B9"/>
    <w:multiLevelType w:val="multilevel"/>
    <w:tmpl w:val="386244B9"/>
    <w:lvl w:ilvl="0">
      <w:start w:val="1"/>
      <w:numFmt w:val="lowerLetter"/>
      <w:pStyle w:val="Numeracin2"/>
      <w:lvlText w:val="%1)"/>
      <w:lvlJc w:val="left"/>
      <w:pPr>
        <w:ind w:left="1069" w:hanging="360"/>
      </w:pPr>
      <w:rPr>
        <w:rFonts w:cs="Times New Roman"/>
      </w:rPr>
    </w:lvl>
    <w:lvl w:ilvl="1">
      <w:start w:val="1"/>
      <w:numFmt w:val="lowerLetter"/>
      <w:lvlText w:val="%2."/>
      <w:lvlJc w:val="left"/>
      <w:pPr>
        <w:ind w:left="1789" w:hanging="360"/>
      </w:pPr>
      <w:rPr>
        <w:rFonts w:cs="Times New Roman"/>
      </w:rPr>
    </w:lvl>
    <w:lvl w:ilvl="2">
      <w:start w:val="1"/>
      <w:numFmt w:val="lowerRoman"/>
      <w:lvlText w:val="%3."/>
      <w:lvlJc w:val="right"/>
      <w:pPr>
        <w:ind w:left="2509" w:hanging="180"/>
      </w:pPr>
      <w:rPr>
        <w:rFonts w:cs="Times New Roman"/>
      </w:rPr>
    </w:lvl>
    <w:lvl w:ilvl="3">
      <w:start w:val="1"/>
      <w:numFmt w:val="decimal"/>
      <w:lvlText w:val="%4."/>
      <w:lvlJc w:val="left"/>
      <w:pPr>
        <w:ind w:left="3229" w:hanging="360"/>
      </w:pPr>
      <w:rPr>
        <w:rFonts w:cs="Times New Roman"/>
      </w:rPr>
    </w:lvl>
    <w:lvl w:ilvl="4">
      <w:start w:val="1"/>
      <w:numFmt w:val="lowerLetter"/>
      <w:lvlText w:val="%5."/>
      <w:lvlJc w:val="left"/>
      <w:pPr>
        <w:ind w:left="3949" w:hanging="360"/>
      </w:pPr>
      <w:rPr>
        <w:rFonts w:cs="Times New Roman"/>
      </w:rPr>
    </w:lvl>
    <w:lvl w:ilvl="5">
      <w:start w:val="1"/>
      <w:numFmt w:val="lowerRoman"/>
      <w:lvlText w:val="%6."/>
      <w:lvlJc w:val="right"/>
      <w:pPr>
        <w:ind w:left="4669" w:hanging="180"/>
      </w:pPr>
      <w:rPr>
        <w:rFonts w:cs="Times New Roman"/>
      </w:rPr>
    </w:lvl>
    <w:lvl w:ilvl="6">
      <w:start w:val="1"/>
      <w:numFmt w:val="decimal"/>
      <w:lvlText w:val="%7."/>
      <w:lvlJc w:val="left"/>
      <w:pPr>
        <w:ind w:left="5389" w:hanging="360"/>
      </w:pPr>
      <w:rPr>
        <w:rFonts w:cs="Times New Roman"/>
      </w:rPr>
    </w:lvl>
    <w:lvl w:ilvl="7">
      <w:start w:val="1"/>
      <w:numFmt w:val="lowerLetter"/>
      <w:lvlText w:val="%8."/>
      <w:lvlJc w:val="left"/>
      <w:pPr>
        <w:ind w:left="6109" w:hanging="360"/>
      </w:pPr>
      <w:rPr>
        <w:rFonts w:cs="Times New Roman"/>
      </w:rPr>
    </w:lvl>
    <w:lvl w:ilvl="8">
      <w:start w:val="1"/>
      <w:numFmt w:val="lowerRoman"/>
      <w:lvlText w:val="%9."/>
      <w:lvlJc w:val="right"/>
      <w:pPr>
        <w:ind w:left="6829" w:hanging="180"/>
      </w:pPr>
      <w:rPr>
        <w:rFonts w:cs="Times New Roman"/>
      </w:rPr>
    </w:lvl>
  </w:abstractNum>
  <w:abstractNum w:abstractNumId="20" w15:restartNumberingAfterBreak="0">
    <w:nsid w:val="3AB43F6F"/>
    <w:multiLevelType w:val="hybridMultilevel"/>
    <w:tmpl w:val="9C1698BC"/>
    <w:lvl w:ilvl="0" w:tplc="0416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1" w:tplc="0416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1" w15:restartNumberingAfterBreak="0">
    <w:nsid w:val="3D2B52A2"/>
    <w:multiLevelType w:val="multilevel"/>
    <w:tmpl w:val="3D2B52A2"/>
    <w:lvl w:ilvl="0">
      <w:start w:val="1"/>
      <w:numFmt w:val="lowerLetter"/>
      <w:pStyle w:val="Nmeracionletras"/>
      <w:lvlText w:val="%1)"/>
      <w:lvlJc w:val="left"/>
      <w:pPr>
        <w:ind w:left="1428" w:hanging="360"/>
      </w:pPr>
    </w:lvl>
    <w:lvl w:ilvl="1">
      <w:start w:val="1"/>
      <w:numFmt w:val="lowerLetter"/>
      <w:lvlText w:val="%2."/>
      <w:lvlJc w:val="left"/>
      <w:pPr>
        <w:ind w:left="2148" w:hanging="360"/>
      </w:pPr>
    </w:lvl>
    <w:lvl w:ilvl="2">
      <w:start w:val="1"/>
      <w:numFmt w:val="lowerRoman"/>
      <w:lvlText w:val="%3."/>
      <w:lvlJc w:val="right"/>
      <w:pPr>
        <w:ind w:left="2868" w:hanging="180"/>
      </w:pPr>
    </w:lvl>
    <w:lvl w:ilvl="3">
      <w:start w:val="1"/>
      <w:numFmt w:val="decimal"/>
      <w:lvlText w:val="%4."/>
      <w:lvlJc w:val="left"/>
      <w:pPr>
        <w:ind w:left="3588" w:hanging="360"/>
      </w:pPr>
    </w:lvl>
    <w:lvl w:ilvl="4">
      <w:start w:val="1"/>
      <w:numFmt w:val="lowerLetter"/>
      <w:lvlText w:val="%5."/>
      <w:lvlJc w:val="left"/>
      <w:pPr>
        <w:ind w:left="4308" w:hanging="360"/>
      </w:pPr>
    </w:lvl>
    <w:lvl w:ilvl="5">
      <w:start w:val="1"/>
      <w:numFmt w:val="lowerRoman"/>
      <w:lvlText w:val="%6."/>
      <w:lvlJc w:val="right"/>
      <w:pPr>
        <w:ind w:left="5028" w:hanging="180"/>
      </w:pPr>
    </w:lvl>
    <w:lvl w:ilvl="6">
      <w:start w:val="1"/>
      <w:numFmt w:val="decimal"/>
      <w:lvlText w:val="%7."/>
      <w:lvlJc w:val="left"/>
      <w:pPr>
        <w:ind w:left="5748" w:hanging="360"/>
      </w:pPr>
    </w:lvl>
    <w:lvl w:ilvl="7">
      <w:start w:val="1"/>
      <w:numFmt w:val="lowerLetter"/>
      <w:lvlText w:val="%8."/>
      <w:lvlJc w:val="left"/>
      <w:pPr>
        <w:ind w:left="6468" w:hanging="360"/>
      </w:pPr>
    </w:lvl>
    <w:lvl w:ilvl="8">
      <w:start w:val="1"/>
      <w:numFmt w:val="lowerRoman"/>
      <w:lvlText w:val="%9."/>
      <w:lvlJc w:val="right"/>
      <w:pPr>
        <w:ind w:left="7188" w:hanging="180"/>
      </w:pPr>
    </w:lvl>
  </w:abstractNum>
  <w:abstractNum w:abstractNumId="22" w15:restartNumberingAfterBreak="0">
    <w:nsid w:val="3EF15A59"/>
    <w:multiLevelType w:val="multilevel"/>
    <w:tmpl w:val="3EF15A59"/>
    <w:lvl w:ilvl="0">
      <w:start w:val="1"/>
      <w:numFmt w:val="bullet"/>
      <w:pStyle w:val="Vieta41"/>
      <w:lvlText w:val=""/>
      <w:lvlJc w:val="left"/>
      <w:pPr>
        <w:ind w:left="1429" w:hanging="360"/>
      </w:pPr>
      <w:rPr>
        <w:rFonts w:ascii="Wingdings" w:hAnsi="Wingdings" w:hint="default"/>
      </w:rPr>
    </w:lvl>
    <w:lvl w:ilvl="1">
      <w:start w:val="1"/>
      <w:numFmt w:val="bullet"/>
      <w:lvlText w:val="o"/>
      <w:lvlJc w:val="left"/>
      <w:pPr>
        <w:ind w:left="2149" w:hanging="360"/>
      </w:pPr>
      <w:rPr>
        <w:rFonts w:ascii="Courier New" w:hAnsi="Courier New" w:hint="default"/>
      </w:rPr>
    </w:lvl>
    <w:lvl w:ilvl="2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4309" w:hanging="360"/>
      </w:pPr>
      <w:rPr>
        <w:rFonts w:ascii="Courier New" w:hAnsi="Courier New" w:hint="default"/>
      </w:rPr>
    </w:lvl>
    <w:lvl w:ilvl="5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6469" w:hanging="360"/>
      </w:pPr>
      <w:rPr>
        <w:rFonts w:ascii="Courier New" w:hAnsi="Courier New" w:hint="default"/>
      </w:rPr>
    </w:lvl>
    <w:lvl w:ilvl="8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23" w15:restartNumberingAfterBreak="0">
    <w:nsid w:val="413974EB"/>
    <w:multiLevelType w:val="multilevel"/>
    <w:tmpl w:val="413974EB"/>
    <w:lvl w:ilvl="0">
      <w:start w:val="3"/>
      <w:numFmt w:val="decimal"/>
      <w:lvlText w:val="%1"/>
      <w:lvlJc w:val="left"/>
      <w:pPr>
        <w:ind w:left="716" w:hanging="432"/>
      </w:pPr>
      <w:rPr>
        <w:rFonts w:hint="default"/>
        <w:sz w:val="24"/>
      </w:rPr>
    </w:lvl>
    <w:lvl w:ilvl="1">
      <w:start w:val="1"/>
      <w:numFmt w:val="decimal"/>
      <w:lvlText w:val="%1.%2"/>
      <w:lvlJc w:val="left"/>
      <w:pPr>
        <w:ind w:left="718" w:hanging="576"/>
      </w:pPr>
      <w:rPr>
        <w:rFonts w:hint="default"/>
        <w:sz w:val="24"/>
        <w:szCs w:val="24"/>
      </w:rPr>
    </w:lvl>
    <w:lvl w:ilvl="2">
      <w:start w:val="1"/>
      <w:numFmt w:val="decimal"/>
      <w:lvlText w:val="%1.%2.%3"/>
      <w:lvlJc w:val="left"/>
      <w:pPr>
        <w:ind w:left="0" w:firstLine="0"/>
      </w:pPr>
      <w:rPr>
        <w:rFonts w:hint="default"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vanish w:val="0"/>
        <w:spacing w:val="0"/>
        <w:kern w:val="0"/>
        <w:position w:val="0"/>
        <w:u w:val="none"/>
        <w:vertAlign w:val="baseline"/>
      </w:rPr>
    </w:lvl>
    <w:lvl w:ilvl="3">
      <w:start w:val="1"/>
      <w:numFmt w:val="decimal"/>
      <w:lvlText w:val="%1.%2.%3.%4"/>
      <w:lvlJc w:val="left"/>
      <w:pPr>
        <w:ind w:left="864" w:hanging="864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0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584" w:hanging="1584"/>
      </w:pPr>
      <w:rPr>
        <w:rFonts w:hint="default"/>
      </w:rPr>
    </w:lvl>
  </w:abstractNum>
  <w:abstractNum w:abstractNumId="24" w15:restartNumberingAfterBreak="0">
    <w:nsid w:val="48535A7C"/>
    <w:multiLevelType w:val="multilevel"/>
    <w:tmpl w:val="48535A7C"/>
    <w:lvl w:ilvl="0">
      <w:start w:val="1"/>
      <w:numFmt w:val="bullet"/>
      <w:lvlText w:val=""/>
      <w:lvlJc w:val="left"/>
      <w:pPr>
        <w:ind w:left="1152" w:hanging="360"/>
      </w:pPr>
      <w:rPr>
        <w:rFonts w:ascii="Symbol" w:hAnsi="Symbol" w:hint="default"/>
      </w:rPr>
    </w:lvl>
    <w:lvl w:ilvl="1">
      <w:start w:val="1"/>
      <w:numFmt w:val="bullet"/>
      <w:lvlText w:val="o"/>
      <w:lvlJc w:val="left"/>
      <w:pPr>
        <w:ind w:left="1872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592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3312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4032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752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472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6192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912" w:hanging="360"/>
      </w:pPr>
      <w:rPr>
        <w:rFonts w:ascii="Wingdings" w:hAnsi="Wingdings" w:hint="default"/>
      </w:rPr>
    </w:lvl>
  </w:abstractNum>
  <w:abstractNum w:abstractNumId="25" w15:restartNumberingAfterBreak="0">
    <w:nsid w:val="4B4A1A8E"/>
    <w:multiLevelType w:val="multilevel"/>
    <w:tmpl w:val="4B4A1A8E"/>
    <w:lvl w:ilvl="0">
      <w:start w:val="1"/>
      <w:numFmt w:val="bullet"/>
      <w:lvlText w:val=""/>
      <w:lvlJc w:val="left"/>
      <w:pPr>
        <w:ind w:left="1152" w:hanging="360"/>
      </w:pPr>
      <w:rPr>
        <w:rFonts w:ascii="Symbol" w:hAnsi="Symbol" w:hint="default"/>
      </w:rPr>
    </w:lvl>
    <w:lvl w:ilvl="1">
      <w:start w:val="1"/>
      <w:numFmt w:val="bullet"/>
      <w:lvlText w:val="o"/>
      <w:lvlJc w:val="left"/>
      <w:pPr>
        <w:ind w:left="1872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592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3312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4032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752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472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6192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912" w:hanging="360"/>
      </w:pPr>
      <w:rPr>
        <w:rFonts w:ascii="Wingdings" w:hAnsi="Wingdings" w:hint="default"/>
      </w:rPr>
    </w:lvl>
  </w:abstractNum>
  <w:abstractNum w:abstractNumId="26" w15:restartNumberingAfterBreak="0">
    <w:nsid w:val="4BEB3A21"/>
    <w:multiLevelType w:val="multilevel"/>
    <w:tmpl w:val="4BEB3A21"/>
    <w:lvl w:ilvl="0">
      <w:start w:val="1"/>
      <w:numFmt w:val="bullet"/>
      <w:pStyle w:val="Vieta1"/>
      <w:lvlText w:val=""/>
      <w:lvlJc w:val="left"/>
      <w:pPr>
        <w:ind w:left="1429" w:hanging="360"/>
      </w:pPr>
      <w:rPr>
        <w:rFonts w:ascii="Symbol" w:hAnsi="Symbol" w:hint="default"/>
      </w:rPr>
    </w:lvl>
    <w:lvl w:ilvl="1">
      <w:start w:val="1"/>
      <w:numFmt w:val="bullet"/>
      <w:lvlText w:val="o"/>
      <w:lvlJc w:val="left"/>
      <w:pPr>
        <w:ind w:left="2149" w:hanging="360"/>
      </w:pPr>
      <w:rPr>
        <w:rFonts w:ascii="Courier New" w:hAnsi="Courier New" w:hint="default"/>
      </w:rPr>
    </w:lvl>
    <w:lvl w:ilvl="2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4309" w:hanging="360"/>
      </w:pPr>
      <w:rPr>
        <w:rFonts w:ascii="Courier New" w:hAnsi="Courier New" w:hint="default"/>
      </w:rPr>
    </w:lvl>
    <w:lvl w:ilvl="5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6469" w:hanging="360"/>
      </w:pPr>
      <w:rPr>
        <w:rFonts w:ascii="Courier New" w:hAnsi="Courier New" w:hint="default"/>
      </w:rPr>
    </w:lvl>
    <w:lvl w:ilvl="8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27" w15:restartNumberingAfterBreak="0">
    <w:nsid w:val="4D591EE1"/>
    <w:multiLevelType w:val="multilevel"/>
    <w:tmpl w:val="4D591EE1"/>
    <w:lvl w:ilvl="0">
      <w:start w:val="7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   %1.%2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        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28" w15:restartNumberingAfterBreak="0">
    <w:nsid w:val="4EA66939"/>
    <w:multiLevelType w:val="multilevel"/>
    <w:tmpl w:val="4EA66939"/>
    <w:lvl w:ilvl="0">
      <w:start w:val="1"/>
      <w:numFmt w:val="bullet"/>
      <w:pStyle w:val="Vieta4"/>
      <w:lvlText w:val=""/>
      <w:lvlJc w:val="left"/>
      <w:pPr>
        <w:ind w:left="1069" w:hanging="360"/>
      </w:pPr>
      <w:rPr>
        <w:rFonts w:ascii="Wingdings" w:hAnsi="Wingdings" w:hint="default"/>
      </w:rPr>
    </w:lvl>
    <w:lvl w:ilvl="1">
      <w:start w:val="1"/>
      <w:numFmt w:val="bullet"/>
      <w:lvlText w:val="o"/>
      <w:lvlJc w:val="left"/>
      <w:pPr>
        <w:ind w:left="1789" w:hanging="360"/>
      </w:pPr>
      <w:rPr>
        <w:rFonts w:ascii="Courier New" w:hAnsi="Courier New" w:hint="default"/>
      </w:rPr>
    </w:lvl>
    <w:lvl w:ilvl="2">
      <w:start w:val="1"/>
      <w:numFmt w:val="bullet"/>
      <w:lvlText w:val=""/>
      <w:lvlJc w:val="left"/>
      <w:pPr>
        <w:ind w:left="2509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3229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949" w:hanging="360"/>
      </w:pPr>
      <w:rPr>
        <w:rFonts w:ascii="Courier New" w:hAnsi="Courier New" w:hint="default"/>
      </w:rPr>
    </w:lvl>
    <w:lvl w:ilvl="5">
      <w:start w:val="1"/>
      <w:numFmt w:val="bullet"/>
      <w:lvlText w:val=""/>
      <w:lvlJc w:val="left"/>
      <w:pPr>
        <w:ind w:left="4669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389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6109" w:hanging="360"/>
      </w:pPr>
      <w:rPr>
        <w:rFonts w:ascii="Courier New" w:hAnsi="Courier New" w:hint="default"/>
      </w:rPr>
    </w:lvl>
    <w:lvl w:ilvl="8">
      <w:start w:val="1"/>
      <w:numFmt w:val="bullet"/>
      <w:lvlText w:val=""/>
      <w:lvlJc w:val="left"/>
      <w:pPr>
        <w:ind w:left="6829" w:hanging="360"/>
      </w:pPr>
      <w:rPr>
        <w:rFonts w:ascii="Wingdings" w:hAnsi="Wingdings" w:hint="default"/>
      </w:rPr>
    </w:lvl>
  </w:abstractNum>
  <w:abstractNum w:abstractNumId="29" w15:restartNumberingAfterBreak="0">
    <w:nsid w:val="516A07BF"/>
    <w:multiLevelType w:val="multilevel"/>
    <w:tmpl w:val="516A07BF"/>
    <w:lvl w:ilvl="0">
      <w:start w:val="1"/>
      <w:numFmt w:val="lowerLetter"/>
      <w:pStyle w:val="VietaLetra"/>
      <w:lvlText w:val="%1)"/>
      <w:lvlJc w:val="left"/>
      <w:pPr>
        <w:ind w:left="1429" w:hanging="360"/>
      </w:pPr>
      <w:rPr>
        <w:rFonts w:cs="Times New Roman"/>
      </w:rPr>
    </w:lvl>
    <w:lvl w:ilvl="1">
      <w:start w:val="1"/>
      <w:numFmt w:val="lowerLetter"/>
      <w:lvlText w:val="%2."/>
      <w:lvlJc w:val="left"/>
      <w:pPr>
        <w:ind w:left="2149" w:hanging="360"/>
      </w:pPr>
      <w:rPr>
        <w:rFonts w:cs="Times New Roman"/>
      </w:rPr>
    </w:lvl>
    <w:lvl w:ilvl="2">
      <w:start w:val="1"/>
      <w:numFmt w:val="lowerRoman"/>
      <w:lvlText w:val="%3."/>
      <w:lvlJc w:val="right"/>
      <w:pPr>
        <w:ind w:left="2869" w:hanging="180"/>
      </w:pPr>
      <w:rPr>
        <w:rFonts w:cs="Times New Roman"/>
      </w:rPr>
    </w:lvl>
    <w:lvl w:ilvl="3">
      <w:start w:val="1"/>
      <w:numFmt w:val="decimal"/>
      <w:lvlText w:val="%4."/>
      <w:lvlJc w:val="left"/>
      <w:pPr>
        <w:ind w:left="3589" w:hanging="360"/>
      </w:pPr>
      <w:rPr>
        <w:rFonts w:cs="Times New Roman"/>
      </w:rPr>
    </w:lvl>
    <w:lvl w:ilvl="4">
      <w:start w:val="1"/>
      <w:numFmt w:val="lowerLetter"/>
      <w:lvlText w:val="%5."/>
      <w:lvlJc w:val="left"/>
      <w:pPr>
        <w:ind w:left="4309" w:hanging="360"/>
      </w:pPr>
      <w:rPr>
        <w:rFonts w:cs="Times New Roman"/>
      </w:rPr>
    </w:lvl>
    <w:lvl w:ilvl="5">
      <w:start w:val="1"/>
      <w:numFmt w:val="lowerRoman"/>
      <w:lvlText w:val="%6."/>
      <w:lvlJc w:val="right"/>
      <w:pPr>
        <w:ind w:left="5029" w:hanging="180"/>
      </w:pPr>
      <w:rPr>
        <w:rFonts w:cs="Times New Roman"/>
      </w:rPr>
    </w:lvl>
    <w:lvl w:ilvl="6">
      <w:start w:val="1"/>
      <w:numFmt w:val="decimal"/>
      <w:lvlText w:val="%7."/>
      <w:lvlJc w:val="left"/>
      <w:pPr>
        <w:ind w:left="5749" w:hanging="360"/>
      </w:pPr>
      <w:rPr>
        <w:rFonts w:cs="Times New Roman"/>
      </w:rPr>
    </w:lvl>
    <w:lvl w:ilvl="7">
      <w:start w:val="1"/>
      <w:numFmt w:val="lowerLetter"/>
      <w:lvlText w:val="%8."/>
      <w:lvlJc w:val="left"/>
      <w:pPr>
        <w:ind w:left="6469" w:hanging="360"/>
      </w:pPr>
      <w:rPr>
        <w:rFonts w:cs="Times New Roman"/>
      </w:rPr>
    </w:lvl>
    <w:lvl w:ilvl="8">
      <w:start w:val="1"/>
      <w:numFmt w:val="lowerRoman"/>
      <w:lvlText w:val="%9."/>
      <w:lvlJc w:val="right"/>
      <w:pPr>
        <w:ind w:left="7189" w:hanging="180"/>
      </w:pPr>
      <w:rPr>
        <w:rFonts w:cs="Times New Roman"/>
      </w:rPr>
    </w:lvl>
  </w:abstractNum>
  <w:abstractNum w:abstractNumId="30" w15:restartNumberingAfterBreak="0">
    <w:nsid w:val="57C7309E"/>
    <w:multiLevelType w:val="hybridMultilevel"/>
    <w:tmpl w:val="BC802F36"/>
    <w:lvl w:ilvl="0" w:tplc="951CF8D2">
      <w:start w:val="1"/>
      <w:numFmt w:val="decimal"/>
      <w:lvlText w:val="%1."/>
      <w:lvlJc w:val="left"/>
      <w:pPr>
        <w:ind w:left="394" w:hanging="281"/>
        <w:jc w:val="left"/>
      </w:pPr>
      <w:rPr>
        <w:rFonts w:ascii="Times New Roman" w:eastAsia="Times New Roman" w:hAnsi="Times New Roman" w:cs="Times New Roman" w:hint="default"/>
        <w:b/>
        <w:bCs/>
        <w:w w:val="99"/>
        <w:sz w:val="28"/>
        <w:szCs w:val="28"/>
        <w:lang w:val="es-ES" w:eastAsia="en-US" w:bidi="ar-SA"/>
      </w:rPr>
    </w:lvl>
    <w:lvl w:ilvl="1" w:tplc="491AF9A0">
      <w:start w:val="1"/>
      <w:numFmt w:val="lowerLetter"/>
      <w:lvlText w:val="%2)"/>
      <w:lvlJc w:val="left"/>
      <w:pPr>
        <w:ind w:left="1193" w:hanging="720"/>
        <w:jc w:val="left"/>
      </w:pPr>
      <w:rPr>
        <w:rFonts w:ascii="Arial" w:eastAsia="Arial" w:hAnsi="Arial" w:cs="Arial" w:hint="default"/>
        <w:w w:val="99"/>
        <w:sz w:val="22"/>
        <w:szCs w:val="22"/>
        <w:lang w:val="es-ES" w:eastAsia="en-US" w:bidi="ar-SA"/>
      </w:rPr>
    </w:lvl>
    <w:lvl w:ilvl="2" w:tplc="33A232CE">
      <w:start w:val="1"/>
      <w:numFmt w:val="lowerRoman"/>
      <w:lvlText w:val="%3)"/>
      <w:lvlJc w:val="left"/>
      <w:pPr>
        <w:ind w:left="1430" w:hanging="184"/>
        <w:jc w:val="left"/>
      </w:pPr>
      <w:rPr>
        <w:rFonts w:ascii="Arial" w:eastAsia="Arial" w:hAnsi="Arial" w:cs="Arial" w:hint="default"/>
        <w:w w:val="99"/>
        <w:sz w:val="22"/>
        <w:szCs w:val="22"/>
        <w:lang w:val="es-ES" w:eastAsia="en-US" w:bidi="ar-SA"/>
      </w:rPr>
    </w:lvl>
    <w:lvl w:ilvl="3" w:tplc="77D81F42">
      <w:numFmt w:val="bullet"/>
      <w:lvlText w:val="•"/>
      <w:lvlJc w:val="left"/>
      <w:pPr>
        <w:ind w:left="2535" w:hanging="184"/>
      </w:pPr>
      <w:rPr>
        <w:rFonts w:hint="default"/>
        <w:lang w:val="es-ES" w:eastAsia="en-US" w:bidi="ar-SA"/>
      </w:rPr>
    </w:lvl>
    <w:lvl w:ilvl="4" w:tplc="9A16DAC0">
      <w:numFmt w:val="bullet"/>
      <w:lvlText w:val="•"/>
      <w:lvlJc w:val="left"/>
      <w:pPr>
        <w:ind w:left="3630" w:hanging="184"/>
      </w:pPr>
      <w:rPr>
        <w:rFonts w:hint="default"/>
        <w:lang w:val="es-ES" w:eastAsia="en-US" w:bidi="ar-SA"/>
      </w:rPr>
    </w:lvl>
    <w:lvl w:ilvl="5" w:tplc="71727FEE">
      <w:numFmt w:val="bullet"/>
      <w:lvlText w:val="•"/>
      <w:lvlJc w:val="left"/>
      <w:pPr>
        <w:ind w:left="4725" w:hanging="184"/>
      </w:pPr>
      <w:rPr>
        <w:rFonts w:hint="default"/>
        <w:lang w:val="es-ES" w:eastAsia="en-US" w:bidi="ar-SA"/>
      </w:rPr>
    </w:lvl>
    <w:lvl w:ilvl="6" w:tplc="535EA6BC">
      <w:numFmt w:val="bullet"/>
      <w:lvlText w:val="•"/>
      <w:lvlJc w:val="left"/>
      <w:pPr>
        <w:ind w:left="5820" w:hanging="184"/>
      </w:pPr>
      <w:rPr>
        <w:rFonts w:hint="default"/>
        <w:lang w:val="es-ES" w:eastAsia="en-US" w:bidi="ar-SA"/>
      </w:rPr>
    </w:lvl>
    <w:lvl w:ilvl="7" w:tplc="26587926">
      <w:numFmt w:val="bullet"/>
      <w:lvlText w:val="•"/>
      <w:lvlJc w:val="left"/>
      <w:pPr>
        <w:ind w:left="6915" w:hanging="184"/>
      </w:pPr>
      <w:rPr>
        <w:rFonts w:hint="default"/>
        <w:lang w:val="es-ES" w:eastAsia="en-US" w:bidi="ar-SA"/>
      </w:rPr>
    </w:lvl>
    <w:lvl w:ilvl="8" w:tplc="099AAA6A">
      <w:numFmt w:val="bullet"/>
      <w:lvlText w:val="•"/>
      <w:lvlJc w:val="left"/>
      <w:pPr>
        <w:ind w:left="8010" w:hanging="184"/>
      </w:pPr>
      <w:rPr>
        <w:rFonts w:hint="default"/>
        <w:lang w:val="es-ES" w:eastAsia="en-US" w:bidi="ar-SA"/>
      </w:rPr>
    </w:lvl>
  </w:abstractNum>
  <w:abstractNum w:abstractNumId="31" w15:restartNumberingAfterBreak="0">
    <w:nsid w:val="58951276"/>
    <w:multiLevelType w:val="multilevel"/>
    <w:tmpl w:val="58951276"/>
    <w:lvl w:ilvl="0">
      <w:start w:val="1"/>
      <w:numFmt w:val="bullet"/>
      <w:pStyle w:val="VietaIM3"/>
      <w:lvlText w:val=""/>
      <w:lvlJc w:val="left"/>
      <w:pPr>
        <w:ind w:left="720" w:hanging="360"/>
      </w:pPr>
      <w:rPr>
        <w:rFonts w:ascii="Symbol" w:hAnsi="Symbol" w:hint="default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2" w15:restartNumberingAfterBreak="0">
    <w:nsid w:val="5D8E65DD"/>
    <w:multiLevelType w:val="hybridMultilevel"/>
    <w:tmpl w:val="7DD60C5E"/>
    <w:lvl w:ilvl="0" w:tplc="041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3" w15:restartNumberingAfterBreak="0">
    <w:nsid w:val="645C7881"/>
    <w:multiLevelType w:val="multilevel"/>
    <w:tmpl w:val="645C7881"/>
    <w:lvl w:ilvl="0">
      <w:start w:val="1"/>
      <w:numFmt w:val="bullet"/>
      <w:lvlText w:val=""/>
      <w:lvlJc w:val="left"/>
      <w:pPr>
        <w:ind w:left="1152" w:hanging="360"/>
      </w:pPr>
      <w:rPr>
        <w:rFonts w:ascii="Symbol" w:hAnsi="Symbol" w:hint="default"/>
      </w:rPr>
    </w:lvl>
    <w:lvl w:ilvl="1">
      <w:start w:val="1"/>
      <w:numFmt w:val="bullet"/>
      <w:lvlText w:val="o"/>
      <w:lvlJc w:val="left"/>
      <w:pPr>
        <w:ind w:left="1872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592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3312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4032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752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472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6192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912" w:hanging="360"/>
      </w:pPr>
      <w:rPr>
        <w:rFonts w:ascii="Wingdings" w:hAnsi="Wingdings" w:hint="default"/>
      </w:rPr>
    </w:lvl>
  </w:abstractNum>
  <w:abstractNum w:abstractNumId="34" w15:restartNumberingAfterBreak="0">
    <w:nsid w:val="65AC4BBE"/>
    <w:multiLevelType w:val="multilevel"/>
    <w:tmpl w:val="65AC4BBE"/>
    <w:lvl w:ilvl="0">
      <w:start w:val="1"/>
      <w:numFmt w:val="bullet"/>
      <w:lvlText w:val=""/>
      <w:lvlJc w:val="left"/>
      <w:pPr>
        <w:ind w:left="1152" w:hanging="360"/>
      </w:pPr>
      <w:rPr>
        <w:rFonts w:ascii="Symbol" w:hAnsi="Symbol" w:hint="default"/>
      </w:rPr>
    </w:lvl>
    <w:lvl w:ilvl="1">
      <w:start w:val="1"/>
      <w:numFmt w:val="bullet"/>
      <w:lvlText w:val="o"/>
      <w:lvlJc w:val="left"/>
      <w:pPr>
        <w:ind w:left="1872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592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3312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4032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752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472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6192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912" w:hanging="360"/>
      </w:pPr>
      <w:rPr>
        <w:rFonts w:ascii="Wingdings" w:hAnsi="Wingdings" w:hint="default"/>
      </w:rPr>
    </w:lvl>
  </w:abstractNum>
  <w:abstractNum w:abstractNumId="35" w15:restartNumberingAfterBreak="0">
    <w:nsid w:val="6F3D49A3"/>
    <w:multiLevelType w:val="multilevel"/>
    <w:tmpl w:val="6F3D49A3"/>
    <w:lvl w:ilvl="0">
      <w:start w:val="1"/>
      <w:numFmt w:val="bullet"/>
      <w:lvlText w:val=""/>
      <w:lvlJc w:val="left"/>
      <w:pPr>
        <w:ind w:left="1152" w:hanging="360"/>
      </w:pPr>
      <w:rPr>
        <w:rFonts w:ascii="Symbol" w:hAnsi="Symbol" w:hint="default"/>
      </w:rPr>
    </w:lvl>
    <w:lvl w:ilvl="1">
      <w:start w:val="1"/>
      <w:numFmt w:val="bullet"/>
      <w:lvlText w:val="o"/>
      <w:lvlJc w:val="left"/>
      <w:pPr>
        <w:ind w:left="1872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592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3312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4032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752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472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6192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912" w:hanging="360"/>
      </w:pPr>
      <w:rPr>
        <w:rFonts w:ascii="Wingdings" w:hAnsi="Wingdings" w:hint="default"/>
      </w:rPr>
    </w:lvl>
  </w:abstractNum>
  <w:abstractNum w:abstractNumId="36" w15:restartNumberingAfterBreak="0">
    <w:nsid w:val="6F7655A8"/>
    <w:multiLevelType w:val="multilevel"/>
    <w:tmpl w:val="6F7655A8"/>
    <w:lvl w:ilvl="0">
      <w:start w:val="1"/>
      <w:numFmt w:val="bullet"/>
      <w:pStyle w:val="Vieta2"/>
      <w:lvlText w:val=""/>
      <w:lvlJc w:val="left"/>
      <w:pPr>
        <w:ind w:left="1429" w:hanging="360"/>
      </w:pPr>
      <w:rPr>
        <w:rFonts w:ascii="Symbol" w:hAnsi="Symbol" w:hint="default"/>
      </w:rPr>
    </w:lvl>
    <w:lvl w:ilvl="1">
      <w:start w:val="1"/>
      <w:numFmt w:val="bullet"/>
      <w:lvlText w:val="o"/>
      <w:lvlJc w:val="left"/>
      <w:pPr>
        <w:ind w:left="2149" w:hanging="360"/>
      </w:pPr>
      <w:rPr>
        <w:rFonts w:ascii="Courier New" w:hAnsi="Courier New" w:hint="default"/>
      </w:rPr>
    </w:lvl>
    <w:lvl w:ilvl="2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4309" w:hanging="360"/>
      </w:pPr>
      <w:rPr>
        <w:rFonts w:ascii="Courier New" w:hAnsi="Courier New" w:hint="default"/>
      </w:rPr>
    </w:lvl>
    <w:lvl w:ilvl="5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6469" w:hanging="360"/>
      </w:pPr>
      <w:rPr>
        <w:rFonts w:ascii="Courier New" w:hAnsi="Courier New" w:hint="default"/>
      </w:rPr>
    </w:lvl>
    <w:lvl w:ilvl="8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37" w15:restartNumberingAfterBreak="0">
    <w:nsid w:val="74326F7B"/>
    <w:multiLevelType w:val="multilevel"/>
    <w:tmpl w:val="74326F7B"/>
    <w:lvl w:ilvl="0">
      <w:start w:val="1"/>
      <w:numFmt w:val="decimal"/>
      <w:lvlText w:val="%1"/>
      <w:lvlJc w:val="left"/>
      <w:pPr>
        <w:ind w:left="432" w:hanging="432"/>
      </w:pPr>
      <w:rPr>
        <w:sz w:val="28"/>
      </w:rPr>
    </w:lvl>
    <w:lvl w:ilvl="1">
      <w:start w:val="1"/>
      <w:numFmt w:val="decimal"/>
      <w:lvlText w:val="%1.%2"/>
      <w:lvlJc w:val="left"/>
      <w:pPr>
        <w:ind w:left="576" w:hanging="576"/>
      </w:pPr>
    </w:lvl>
    <w:lvl w:ilvl="2">
      <w:start w:val="1"/>
      <w:numFmt w:val="decimal"/>
      <w:lvlText w:val="%1.%2.%3"/>
      <w:lvlJc w:val="left"/>
      <w:pPr>
        <w:ind w:left="1287" w:hanging="720"/>
      </w:pPr>
      <w:rPr>
        <w:b/>
        <w:bCs w:val="0"/>
        <w:i w:val="0"/>
        <w:iCs w:val="0"/>
        <w:caps w:val="0"/>
        <w:smallCaps w:val="0"/>
        <w:strike w:val="0"/>
        <w:dstrike w:val="0"/>
        <w:vanish w:val="0"/>
        <w:color w:val="000000"/>
        <w:spacing w:val="0"/>
        <w:kern w:val="0"/>
        <w:position w:val="0"/>
        <w:u w:val="none"/>
        <w:vertAlign w:val="baseline"/>
        <w14:shadow w14:blurRad="0" w14:dist="0" w14:dir="0" w14:sx="0" w14:sy="0" w14:kx="0" w14:ky="0" w14:algn="none">
          <w14:srgbClr w14:val="000000"/>
        </w14:shadow>
      </w:rPr>
    </w:lvl>
    <w:lvl w:ilvl="3">
      <w:start w:val="1"/>
      <w:numFmt w:val="decimal"/>
      <w:lvlText w:val="%1.%2.%3.%4"/>
      <w:lvlJc w:val="left"/>
      <w:pPr>
        <w:ind w:left="864" w:hanging="864"/>
      </w:pPr>
    </w:lvl>
    <w:lvl w:ilvl="4">
      <w:start w:val="1"/>
      <w:numFmt w:val="decimal"/>
      <w:lvlText w:val="%1.%2.%3.%4.%5"/>
      <w:lvlJc w:val="left"/>
      <w:pPr>
        <w:ind w:left="1008" w:hanging="1008"/>
      </w:pPr>
    </w:lvl>
    <w:lvl w:ilvl="5">
      <w:start w:val="1"/>
      <w:numFmt w:val="decimal"/>
      <w:lvlText w:val="%1.%2.%3.%4.%5.%6"/>
      <w:lvlJc w:val="left"/>
      <w:pPr>
        <w:ind w:left="1152" w:hanging="1152"/>
      </w:pPr>
    </w:lvl>
    <w:lvl w:ilvl="6">
      <w:start w:val="1"/>
      <w:numFmt w:val="decimal"/>
      <w:lvlText w:val="%1.%2.%3.%4.%5.%6.%7"/>
      <w:lvlJc w:val="left"/>
      <w:pPr>
        <w:ind w:left="1296" w:hanging="1296"/>
      </w:pPr>
    </w:lvl>
    <w:lvl w:ilvl="7">
      <w:start w:val="1"/>
      <w:numFmt w:val="decimal"/>
      <w:lvlText w:val="%1.%2.%3.%4.%5.%6.%7.%8"/>
      <w:lvlJc w:val="left"/>
      <w:pPr>
        <w:ind w:left="1440" w:hanging="1440"/>
      </w:pPr>
    </w:lvl>
    <w:lvl w:ilvl="8">
      <w:start w:val="1"/>
      <w:numFmt w:val="decimal"/>
      <w:lvlText w:val="%1.%2.%3.%4.%5.%6.%7.%8.%9"/>
      <w:lvlJc w:val="left"/>
      <w:pPr>
        <w:ind w:left="1584" w:hanging="1584"/>
      </w:pPr>
    </w:lvl>
  </w:abstractNum>
  <w:abstractNum w:abstractNumId="38" w15:restartNumberingAfterBreak="0">
    <w:nsid w:val="77764B4A"/>
    <w:multiLevelType w:val="multilevel"/>
    <w:tmpl w:val="77764B4A"/>
    <w:lvl w:ilvl="0">
      <w:start w:val="1"/>
      <w:numFmt w:val="bullet"/>
      <w:lvlText w:val=""/>
      <w:lvlJc w:val="left"/>
      <w:pPr>
        <w:ind w:left="1152" w:hanging="360"/>
      </w:pPr>
      <w:rPr>
        <w:rFonts w:ascii="Symbol" w:hAnsi="Symbol" w:hint="default"/>
      </w:rPr>
    </w:lvl>
    <w:lvl w:ilvl="1">
      <w:start w:val="1"/>
      <w:numFmt w:val="bullet"/>
      <w:lvlText w:val="o"/>
      <w:lvlJc w:val="left"/>
      <w:pPr>
        <w:ind w:left="1872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592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3312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4032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752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472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6192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912" w:hanging="360"/>
      </w:pPr>
      <w:rPr>
        <w:rFonts w:ascii="Wingdings" w:hAnsi="Wingdings" w:hint="default"/>
      </w:rPr>
    </w:lvl>
  </w:abstractNum>
  <w:abstractNum w:abstractNumId="39" w15:restartNumberingAfterBreak="0">
    <w:nsid w:val="778577FE"/>
    <w:multiLevelType w:val="multilevel"/>
    <w:tmpl w:val="778577FE"/>
    <w:lvl w:ilvl="0">
      <w:start w:val="1"/>
      <w:numFmt w:val="decimal"/>
      <w:pStyle w:val="Titulo4"/>
      <w:lvlText w:val="%1."/>
      <w:lvlJc w:val="left"/>
      <w:pPr>
        <w:tabs>
          <w:tab w:val="left" w:pos="567"/>
        </w:tabs>
        <w:ind w:left="567" w:hanging="567"/>
      </w:pPr>
      <w:rPr>
        <w:rFonts w:ascii="Arial Negrita" w:hAnsi="Arial Negrita" w:cs="Times New Roman" w:hint="default"/>
        <w:b/>
        <w:i w:val="0"/>
        <w:caps/>
        <w:strike w:val="0"/>
        <w:dstrike w:val="0"/>
        <w:vanish w:val="0"/>
        <w:color w:val="auto"/>
        <w:spacing w:val="0"/>
        <w:w w:val="100"/>
        <w:kern w:val="0"/>
        <w:position w:val="0"/>
        <w:sz w:val="28"/>
        <w:szCs w:val="28"/>
        <w:u w:val="none"/>
        <w:vertAlign w:val="baseline"/>
        <w14:shadow w14:blurRad="0" w14:dist="0" w14:dir="0" w14:sx="0" w14:sy="0" w14:kx="0" w14:ky="0" w14:algn="none">
          <w14:srgbClr w14:val="000000"/>
        </w14:shadow>
      </w:rPr>
    </w:lvl>
    <w:lvl w:ilvl="1">
      <w:start w:val="1"/>
      <w:numFmt w:val="decimal"/>
      <w:lvlText w:val="%1.%2."/>
      <w:lvlJc w:val="left"/>
      <w:pPr>
        <w:tabs>
          <w:tab w:val="left" w:pos="709"/>
        </w:tabs>
        <w:ind w:left="709" w:hanging="709"/>
      </w:pPr>
      <w:rPr>
        <w:rFonts w:ascii="Arial Negrita" w:hAnsi="Arial Negrita" w:cs="Arial" w:hint="default"/>
        <w:b/>
        <w:i w:val="0"/>
        <w:caps/>
        <w:strike w:val="0"/>
        <w:dstrike w:val="0"/>
        <w:vanish w:val="0"/>
        <w:color w:val="auto"/>
        <w:spacing w:val="0"/>
        <w:w w:val="100"/>
        <w:kern w:val="0"/>
        <w:position w:val="0"/>
        <w:sz w:val="24"/>
        <w:szCs w:val="24"/>
        <w:u w:val="none"/>
        <w:vertAlign w:val="baseline"/>
        <w14:shadow w14:blurRad="0" w14:dist="0" w14:dir="0" w14:sx="0" w14:sy="0" w14:kx="0" w14:ky="0" w14:algn="none">
          <w14:srgbClr w14:val="000000"/>
        </w14:shadow>
      </w:rPr>
    </w:lvl>
    <w:lvl w:ilvl="2">
      <w:start w:val="1"/>
      <w:numFmt w:val="decimal"/>
      <w:lvlText w:val="%1.%2.%3"/>
      <w:lvlJc w:val="left"/>
      <w:pPr>
        <w:tabs>
          <w:tab w:val="left" w:pos="709"/>
        </w:tabs>
        <w:ind w:left="709" w:hanging="709"/>
      </w:pPr>
      <w:rPr>
        <w:rFonts w:ascii="Arial Negrita" w:hAnsi="Arial Negrita" w:cs="Times New Roman" w:hint="default"/>
        <w:b/>
        <w:i w:val="0"/>
        <w:caps w:val="0"/>
        <w:strike w:val="0"/>
        <w:dstrike w:val="0"/>
        <w:vanish w:val="0"/>
        <w:color w:val="auto"/>
        <w:spacing w:val="0"/>
        <w:w w:val="100"/>
        <w:kern w:val="0"/>
        <w:position w:val="0"/>
        <w:sz w:val="20"/>
        <w:szCs w:val="20"/>
        <w:u w:val="none"/>
        <w:vertAlign w:val="baseline"/>
        <w14:shadow w14:blurRad="0" w14:dist="0" w14:dir="0" w14:sx="0" w14:sy="0" w14:kx="0" w14:ky="0" w14:algn="none">
          <w14:srgbClr w14:val="000000"/>
        </w14:shadow>
      </w:rPr>
    </w:lvl>
    <w:lvl w:ilvl="3">
      <w:start w:val="1"/>
      <w:numFmt w:val="decimal"/>
      <w:lvlText w:val="%1.%2.%3.%4"/>
      <w:lvlJc w:val="left"/>
      <w:pPr>
        <w:tabs>
          <w:tab w:val="left" w:pos="709"/>
        </w:tabs>
      </w:pPr>
      <w:rPr>
        <w:rFonts w:ascii="Arial" w:hAnsi="Arial" w:cs="Times New Roman" w:hint="default"/>
        <w:b w:val="0"/>
        <w:i w:val="0"/>
        <w:caps w:val="0"/>
        <w:strike w:val="0"/>
        <w:dstrike w:val="0"/>
        <w:vanish w:val="0"/>
        <w:color w:val="auto"/>
        <w:spacing w:val="0"/>
        <w:w w:val="100"/>
        <w:kern w:val="0"/>
        <w:position w:val="0"/>
        <w:sz w:val="20"/>
        <w:szCs w:val="20"/>
        <w:u w:val="none"/>
        <w:vertAlign w:val="baseline"/>
        <w14:shadow w14:blurRad="0" w14:dist="0" w14:dir="0" w14:sx="0" w14:sy="0" w14:kx="0" w14:ky="0" w14:algn="none">
          <w14:srgbClr w14:val="000000"/>
        </w14:shadow>
      </w:rPr>
    </w:lvl>
    <w:lvl w:ilvl="4">
      <w:start w:val="1"/>
      <w:numFmt w:val="decimal"/>
      <w:lvlText w:val="%5)"/>
      <w:lvlJc w:val="left"/>
      <w:pPr>
        <w:tabs>
          <w:tab w:val="left" w:pos="1008"/>
        </w:tabs>
        <w:ind w:left="1008" w:hanging="432"/>
      </w:pPr>
      <w:rPr>
        <w:rFonts w:cs="Times New Roman" w:hint="default"/>
      </w:rPr>
    </w:lvl>
    <w:lvl w:ilvl="5">
      <w:start w:val="1"/>
      <w:numFmt w:val="lowerLetter"/>
      <w:lvlText w:val="%6)"/>
      <w:lvlJc w:val="left"/>
      <w:pPr>
        <w:tabs>
          <w:tab w:val="left" w:pos="1152"/>
        </w:tabs>
        <w:ind w:left="1152" w:hanging="432"/>
      </w:pPr>
      <w:rPr>
        <w:rFonts w:cs="Times New Roman" w:hint="default"/>
      </w:rPr>
    </w:lvl>
    <w:lvl w:ilvl="6">
      <w:start w:val="1"/>
      <w:numFmt w:val="lowerRoman"/>
      <w:lvlText w:val="%7)"/>
      <w:lvlJc w:val="right"/>
      <w:pPr>
        <w:tabs>
          <w:tab w:val="left" w:pos="1296"/>
        </w:tabs>
        <w:ind w:left="1296" w:hanging="288"/>
      </w:pPr>
      <w:rPr>
        <w:rFonts w:cs="Times New Roman" w:hint="default"/>
      </w:rPr>
    </w:lvl>
    <w:lvl w:ilvl="7">
      <w:start w:val="1"/>
      <w:numFmt w:val="lowerLetter"/>
      <w:lvlText w:val="%8."/>
      <w:lvlJc w:val="left"/>
      <w:pPr>
        <w:tabs>
          <w:tab w:val="left" w:pos="1440"/>
        </w:tabs>
        <w:ind w:left="1440" w:hanging="432"/>
      </w:pPr>
      <w:rPr>
        <w:rFonts w:cs="Times New Roman" w:hint="default"/>
      </w:rPr>
    </w:lvl>
    <w:lvl w:ilvl="8">
      <w:start w:val="1"/>
      <w:numFmt w:val="lowerRoman"/>
      <w:lvlText w:val="%9."/>
      <w:lvlJc w:val="right"/>
      <w:pPr>
        <w:tabs>
          <w:tab w:val="left" w:pos="1584"/>
        </w:tabs>
        <w:ind w:left="1584" w:hanging="144"/>
      </w:pPr>
      <w:rPr>
        <w:rFonts w:cs="Times New Roman" w:hint="default"/>
      </w:rPr>
    </w:lvl>
  </w:abstractNum>
  <w:abstractNum w:abstractNumId="40" w15:restartNumberingAfterBreak="0">
    <w:nsid w:val="7A5C6296"/>
    <w:multiLevelType w:val="multilevel"/>
    <w:tmpl w:val="7A5C6296"/>
    <w:lvl w:ilvl="0">
      <w:start w:val="1"/>
      <w:numFmt w:val="decimal"/>
      <w:pStyle w:val="Numeracin1"/>
      <w:lvlText w:val="%1."/>
      <w:lvlJc w:val="left"/>
      <w:pPr>
        <w:ind w:left="1069" w:hanging="360"/>
      </w:pPr>
      <w:rPr>
        <w:rFonts w:cs="Times New Roman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41" w15:restartNumberingAfterBreak="0">
    <w:nsid w:val="7B6F2F62"/>
    <w:multiLevelType w:val="multilevel"/>
    <w:tmpl w:val="7B6F2F62"/>
    <w:lvl w:ilvl="0">
      <w:start w:val="1"/>
      <w:numFmt w:val="decimal"/>
      <w:pStyle w:val="TITULO1IM3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42" w15:restartNumberingAfterBreak="0">
    <w:nsid w:val="7CDE1F35"/>
    <w:multiLevelType w:val="multilevel"/>
    <w:tmpl w:val="7CDE1F35"/>
    <w:lvl w:ilvl="0">
      <w:start w:val="1"/>
      <w:numFmt w:val="bullet"/>
      <w:lvlText w:val=""/>
      <w:lvlJc w:val="left"/>
      <w:pPr>
        <w:ind w:left="1152" w:hanging="360"/>
      </w:pPr>
      <w:rPr>
        <w:rFonts w:ascii="Symbol" w:hAnsi="Symbol" w:hint="default"/>
      </w:rPr>
    </w:lvl>
    <w:lvl w:ilvl="1">
      <w:start w:val="1"/>
      <w:numFmt w:val="bullet"/>
      <w:lvlText w:val="o"/>
      <w:lvlJc w:val="left"/>
      <w:pPr>
        <w:ind w:left="1872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592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3312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4032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752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472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6192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912" w:hanging="360"/>
      </w:pPr>
      <w:rPr>
        <w:rFonts w:ascii="Wingdings" w:hAnsi="Wingdings" w:hint="default"/>
      </w:rPr>
    </w:lvl>
  </w:abstractNum>
  <w:num w:numId="1" w16cid:durableId="570387428">
    <w:abstractNumId w:val="9"/>
  </w:num>
  <w:num w:numId="2" w16cid:durableId="1347903589">
    <w:abstractNumId w:val="7"/>
  </w:num>
  <w:num w:numId="3" w16cid:durableId="1784574864">
    <w:abstractNumId w:val="6"/>
  </w:num>
  <w:num w:numId="4" w16cid:durableId="1292204039">
    <w:abstractNumId w:val="5"/>
  </w:num>
  <w:num w:numId="5" w16cid:durableId="1623338311">
    <w:abstractNumId w:val="4"/>
  </w:num>
  <w:num w:numId="6" w16cid:durableId="115611482">
    <w:abstractNumId w:val="8"/>
  </w:num>
  <w:num w:numId="7" w16cid:durableId="1415279484">
    <w:abstractNumId w:val="3"/>
  </w:num>
  <w:num w:numId="8" w16cid:durableId="1813792044">
    <w:abstractNumId w:val="2"/>
  </w:num>
  <w:num w:numId="9" w16cid:durableId="381290146">
    <w:abstractNumId w:val="1"/>
  </w:num>
  <w:num w:numId="10" w16cid:durableId="2094399646">
    <w:abstractNumId w:val="0"/>
  </w:num>
  <w:num w:numId="11" w16cid:durableId="555167418">
    <w:abstractNumId w:val="21"/>
  </w:num>
  <w:num w:numId="12" w16cid:durableId="1981185670">
    <w:abstractNumId w:val="31"/>
  </w:num>
  <w:num w:numId="13" w16cid:durableId="45298882">
    <w:abstractNumId w:val="22"/>
  </w:num>
  <w:num w:numId="14" w16cid:durableId="1925604710">
    <w:abstractNumId w:val="11"/>
  </w:num>
  <w:num w:numId="15" w16cid:durableId="965426838">
    <w:abstractNumId w:val="29"/>
  </w:num>
  <w:num w:numId="16" w16cid:durableId="1633630849">
    <w:abstractNumId w:val="18"/>
  </w:num>
  <w:num w:numId="17" w16cid:durableId="934946638">
    <w:abstractNumId w:val="26"/>
  </w:num>
  <w:num w:numId="18" w16cid:durableId="561062631">
    <w:abstractNumId w:val="36"/>
  </w:num>
  <w:num w:numId="19" w16cid:durableId="564148487">
    <w:abstractNumId w:val="28"/>
  </w:num>
  <w:num w:numId="20" w16cid:durableId="708334833">
    <w:abstractNumId w:val="40"/>
  </w:num>
  <w:num w:numId="21" w16cid:durableId="1723938694">
    <w:abstractNumId w:val="19"/>
  </w:num>
  <w:num w:numId="22" w16cid:durableId="1201018165">
    <w:abstractNumId w:val="41"/>
  </w:num>
  <w:num w:numId="23" w16cid:durableId="1455173173">
    <w:abstractNumId w:val="39"/>
  </w:num>
  <w:num w:numId="24" w16cid:durableId="1117868016">
    <w:abstractNumId w:val="37"/>
  </w:num>
  <w:num w:numId="25" w16cid:durableId="1489513964">
    <w:abstractNumId w:val="33"/>
  </w:num>
  <w:num w:numId="26" w16cid:durableId="1408723621">
    <w:abstractNumId w:val="23"/>
  </w:num>
  <w:num w:numId="27" w16cid:durableId="1773818785">
    <w:abstractNumId w:val="34"/>
  </w:num>
  <w:num w:numId="28" w16cid:durableId="1731883203">
    <w:abstractNumId w:val="14"/>
  </w:num>
  <w:num w:numId="29" w16cid:durableId="1373845167">
    <w:abstractNumId w:val="12"/>
  </w:num>
  <w:num w:numId="30" w16cid:durableId="877089823">
    <w:abstractNumId w:val="27"/>
  </w:num>
  <w:num w:numId="31" w16cid:durableId="2094086047">
    <w:abstractNumId w:val="38"/>
  </w:num>
  <w:num w:numId="32" w16cid:durableId="1043136949">
    <w:abstractNumId w:val="42"/>
  </w:num>
  <w:num w:numId="33" w16cid:durableId="14187878">
    <w:abstractNumId w:val="10"/>
  </w:num>
  <w:num w:numId="34" w16cid:durableId="1912035976">
    <w:abstractNumId w:val="25"/>
  </w:num>
  <w:num w:numId="35" w16cid:durableId="412354879">
    <w:abstractNumId w:val="13"/>
  </w:num>
  <w:num w:numId="36" w16cid:durableId="1737625954">
    <w:abstractNumId w:val="24"/>
  </w:num>
  <w:num w:numId="37" w16cid:durableId="302807847">
    <w:abstractNumId w:val="16"/>
  </w:num>
  <w:num w:numId="38" w16cid:durableId="1088161830">
    <w:abstractNumId w:val="35"/>
  </w:num>
  <w:num w:numId="39" w16cid:durableId="193690572">
    <w:abstractNumId w:val="32"/>
  </w:num>
  <w:num w:numId="40" w16cid:durableId="2123185252">
    <w:abstractNumId w:val="20"/>
  </w:num>
  <w:num w:numId="41" w16cid:durableId="804127468">
    <w:abstractNumId w:val="15"/>
  </w:num>
  <w:num w:numId="42" w16cid:durableId="59250032">
    <w:abstractNumId w:val="17"/>
  </w:num>
  <w:num w:numId="43" w16cid:durableId="244071131">
    <w:abstractNumId w:val="3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embedTrueTypeFonts/>
  <w:embedSystemFonts/>
  <w:saveSubsetFonts/>
  <w:bordersDoNotSurroundHeader/>
  <w:bordersDoNotSurroundFooter/>
  <w:stylePaneFormatFilter w:val="3801" w:allStyles="1" w:customStyles="0" w:latentStyles="0" w:stylesInUse="0" w:headingStyles="0" w:numberingStyles="0" w:tableStyles="0" w:directFormattingOnRuns="0" w:directFormattingOnParagraphs="0" w:directFormattingOnNumbering="0" w:directFormattingOnTables="1" w:clearFormatting="1" w:top3HeadingStyles="1" w:visibleStyles="0" w:alternateStyleNames="0"/>
  <w:defaultTabStop w:val="709"/>
  <w:hyphenationZone w:val="425"/>
  <w:drawingGridHorizontalSpacing w:val="181"/>
  <w:drawingGridVerticalSpacing w:val="181"/>
  <w:noPunctuationKerning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9329BA"/>
    <w:rsid w:val="00001680"/>
    <w:rsid w:val="0000228A"/>
    <w:rsid w:val="00002DE2"/>
    <w:rsid w:val="0000326D"/>
    <w:rsid w:val="000058DD"/>
    <w:rsid w:val="00006863"/>
    <w:rsid w:val="00006C9D"/>
    <w:rsid w:val="00007292"/>
    <w:rsid w:val="000078A1"/>
    <w:rsid w:val="00007F4F"/>
    <w:rsid w:val="00010CD6"/>
    <w:rsid w:val="000117B5"/>
    <w:rsid w:val="000119C5"/>
    <w:rsid w:val="00011CB1"/>
    <w:rsid w:val="00011EE0"/>
    <w:rsid w:val="000120A5"/>
    <w:rsid w:val="000127B0"/>
    <w:rsid w:val="00012F6B"/>
    <w:rsid w:val="00013713"/>
    <w:rsid w:val="00013795"/>
    <w:rsid w:val="000139A5"/>
    <w:rsid w:val="00013D22"/>
    <w:rsid w:val="00013F5E"/>
    <w:rsid w:val="0001416B"/>
    <w:rsid w:val="000143D0"/>
    <w:rsid w:val="00014C97"/>
    <w:rsid w:val="00017088"/>
    <w:rsid w:val="00017319"/>
    <w:rsid w:val="00017BF4"/>
    <w:rsid w:val="00020451"/>
    <w:rsid w:val="00020609"/>
    <w:rsid w:val="00020AD7"/>
    <w:rsid w:val="000215CE"/>
    <w:rsid w:val="00021D07"/>
    <w:rsid w:val="00022131"/>
    <w:rsid w:val="0002291E"/>
    <w:rsid w:val="00022EA0"/>
    <w:rsid w:val="00023FEC"/>
    <w:rsid w:val="00025082"/>
    <w:rsid w:val="000251B5"/>
    <w:rsid w:val="0002589B"/>
    <w:rsid w:val="00026575"/>
    <w:rsid w:val="000265A0"/>
    <w:rsid w:val="00027A01"/>
    <w:rsid w:val="00027B07"/>
    <w:rsid w:val="00027F83"/>
    <w:rsid w:val="00027FD2"/>
    <w:rsid w:val="000305C4"/>
    <w:rsid w:val="00030FED"/>
    <w:rsid w:val="0003116F"/>
    <w:rsid w:val="0003241D"/>
    <w:rsid w:val="00033238"/>
    <w:rsid w:val="00033249"/>
    <w:rsid w:val="000335C3"/>
    <w:rsid w:val="0003486B"/>
    <w:rsid w:val="00034A27"/>
    <w:rsid w:val="00034C96"/>
    <w:rsid w:val="00036B3C"/>
    <w:rsid w:val="00036BA1"/>
    <w:rsid w:val="00036FF0"/>
    <w:rsid w:val="000415CA"/>
    <w:rsid w:val="00042B91"/>
    <w:rsid w:val="00043531"/>
    <w:rsid w:val="00045963"/>
    <w:rsid w:val="000459D2"/>
    <w:rsid w:val="00045F6D"/>
    <w:rsid w:val="00047637"/>
    <w:rsid w:val="0005066C"/>
    <w:rsid w:val="00050925"/>
    <w:rsid w:val="000509C2"/>
    <w:rsid w:val="000524F4"/>
    <w:rsid w:val="000526EC"/>
    <w:rsid w:val="0005309C"/>
    <w:rsid w:val="00053C1F"/>
    <w:rsid w:val="00053C3F"/>
    <w:rsid w:val="000548AF"/>
    <w:rsid w:val="00055040"/>
    <w:rsid w:val="00055225"/>
    <w:rsid w:val="00055CB6"/>
    <w:rsid w:val="000565D4"/>
    <w:rsid w:val="00057B74"/>
    <w:rsid w:val="00060290"/>
    <w:rsid w:val="0006044D"/>
    <w:rsid w:val="000610B6"/>
    <w:rsid w:val="00061506"/>
    <w:rsid w:val="00062055"/>
    <w:rsid w:val="0006240B"/>
    <w:rsid w:val="0006290D"/>
    <w:rsid w:val="0006332D"/>
    <w:rsid w:val="0006525E"/>
    <w:rsid w:val="000659EB"/>
    <w:rsid w:val="00066162"/>
    <w:rsid w:val="00070133"/>
    <w:rsid w:val="000712F2"/>
    <w:rsid w:val="00071570"/>
    <w:rsid w:val="000718EF"/>
    <w:rsid w:val="00072207"/>
    <w:rsid w:val="000725CA"/>
    <w:rsid w:val="00073726"/>
    <w:rsid w:val="00073948"/>
    <w:rsid w:val="00073B8E"/>
    <w:rsid w:val="00073BFC"/>
    <w:rsid w:val="00076BE2"/>
    <w:rsid w:val="000774AD"/>
    <w:rsid w:val="00077589"/>
    <w:rsid w:val="00077ED3"/>
    <w:rsid w:val="00080351"/>
    <w:rsid w:val="000812F9"/>
    <w:rsid w:val="000817CD"/>
    <w:rsid w:val="00083086"/>
    <w:rsid w:val="00083A8F"/>
    <w:rsid w:val="00084F31"/>
    <w:rsid w:val="00085200"/>
    <w:rsid w:val="00085454"/>
    <w:rsid w:val="000860B9"/>
    <w:rsid w:val="00086557"/>
    <w:rsid w:val="0008669A"/>
    <w:rsid w:val="000874B8"/>
    <w:rsid w:val="000879AA"/>
    <w:rsid w:val="00087FEB"/>
    <w:rsid w:val="00087FEE"/>
    <w:rsid w:val="0009053F"/>
    <w:rsid w:val="0009267E"/>
    <w:rsid w:val="000937FE"/>
    <w:rsid w:val="00093EEC"/>
    <w:rsid w:val="00094183"/>
    <w:rsid w:val="000952F9"/>
    <w:rsid w:val="000955AA"/>
    <w:rsid w:val="000955C2"/>
    <w:rsid w:val="00095974"/>
    <w:rsid w:val="000A069C"/>
    <w:rsid w:val="000A1A0E"/>
    <w:rsid w:val="000A1BAB"/>
    <w:rsid w:val="000A2D32"/>
    <w:rsid w:val="000A2E04"/>
    <w:rsid w:val="000A37EB"/>
    <w:rsid w:val="000A3944"/>
    <w:rsid w:val="000A400F"/>
    <w:rsid w:val="000A4410"/>
    <w:rsid w:val="000A5371"/>
    <w:rsid w:val="000A5723"/>
    <w:rsid w:val="000A6B09"/>
    <w:rsid w:val="000A6B54"/>
    <w:rsid w:val="000A7035"/>
    <w:rsid w:val="000A70A6"/>
    <w:rsid w:val="000A75C9"/>
    <w:rsid w:val="000A76EA"/>
    <w:rsid w:val="000B0E5E"/>
    <w:rsid w:val="000B181E"/>
    <w:rsid w:val="000B2472"/>
    <w:rsid w:val="000B3A96"/>
    <w:rsid w:val="000B4BFB"/>
    <w:rsid w:val="000B51F8"/>
    <w:rsid w:val="000B5E67"/>
    <w:rsid w:val="000B6E52"/>
    <w:rsid w:val="000B779F"/>
    <w:rsid w:val="000B7864"/>
    <w:rsid w:val="000C031A"/>
    <w:rsid w:val="000C03FA"/>
    <w:rsid w:val="000C195E"/>
    <w:rsid w:val="000C1C0F"/>
    <w:rsid w:val="000C28DE"/>
    <w:rsid w:val="000C3A23"/>
    <w:rsid w:val="000C4074"/>
    <w:rsid w:val="000C409A"/>
    <w:rsid w:val="000C411D"/>
    <w:rsid w:val="000C4541"/>
    <w:rsid w:val="000C71FA"/>
    <w:rsid w:val="000D0ABD"/>
    <w:rsid w:val="000D16F2"/>
    <w:rsid w:val="000D2120"/>
    <w:rsid w:val="000D3691"/>
    <w:rsid w:val="000D3C5C"/>
    <w:rsid w:val="000D3C7E"/>
    <w:rsid w:val="000D4D85"/>
    <w:rsid w:val="000D6A32"/>
    <w:rsid w:val="000E1143"/>
    <w:rsid w:val="000E158D"/>
    <w:rsid w:val="000E1832"/>
    <w:rsid w:val="000E20E4"/>
    <w:rsid w:val="000E2B75"/>
    <w:rsid w:val="000E2F73"/>
    <w:rsid w:val="000E33CD"/>
    <w:rsid w:val="000E566A"/>
    <w:rsid w:val="000E5A41"/>
    <w:rsid w:val="000E67AD"/>
    <w:rsid w:val="000E7141"/>
    <w:rsid w:val="000E791E"/>
    <w:rsid w:val="000F0D12"/>
    <w:rsid w:val="000F140D"/>
    <w:rsid w:val="000F4157"/>
    <w:rsid w:val="000F446A"/>
    <w:rsid w:val="000F44D2"/>
    <w:rsid w:val="000F44F3"/>
    <w:rsid w:val="000F4F66"/>
    <w:rsid w:val="000F545F"/>
    <w:rsid w:val="000F5912"/>
    <w:rsid w:val="000F5AEA"/>
    <w:rsid w:val="000F6FEB"/>
    <w:rsid w:val="000F7C55"/>
    <w:rsid w:val="00100317"/>
    <w:rsid w:val="00101382"/>
    <w:rsid w:val="00102B67"/>
    <w:rsid w:val="00102E9C"/>
    <w:rsid w:val="001036CA"/>
    <w:rsid w:val="001039B6"/>
    <w:rsid w:val="00103E27"/>
    <w:rsid w:val="00104881"/>
    <w:rsid w:val="00104A68"/>
    <w:rsid w:val="00104CB7"/>
    <w:rsid w:val="00104F77"/>
    <w:rsid w:val="001060F8"/>
    <w:rsid w:val="00106137"/>
    <w:rsid w:val="00107036"/>
    <w:rsid w:val="001070E9"/>
    <w:rsid w:val="0010765C"/>
    <w:rsid w:val="00107AC4"/>
    <w:rsid w:val="001115AA"/>
    <w:rsid w:val="001118C6"/>
    <w:rsid w:val="00112112"/>
    <w:rsid w:val="00112322"/>
    <w:rsid w:val="001139F4"/>
    <w:rsid w:val="001140C9"/>
    <w:rsid w:val="001142F1"/>
    <w:rsid w:val="00114564"/>
    <w:rsid w:val="0011496D"/>
    <w:rsid w:val="00114D80"/>
    <w:rsid w:val="001168A1"/>
    <w:rsid w:val="001179E3"/>
    <w:rsid w:val="00120299"/>
    <w:rsid w:val="00120E51"/>
    <w:rsid w:val="00120EBC"/>
    <w:rsid w:val="00121695"/>
    <w:rsid w:val="0012198E"/>
    <w:rsid w:val="001219B8"/>
    <w:rsid w:val="00121AB1"/>
    <w:rsid w:val="00121AE1"/>
    <w:rsid w:val="00122679"/>
    <w:rsid w:val="0012377C"/>
    <w:rsid w:val="00123AB3"/>
    <w:rsid w:val="001243A1"/>
    <w:rsid w:val="001248DE"/>
    <w:rsid w:val="00124BB8"/>
    <w:rsid w:val="00125792"/>
    <w:rsid w:val="00130278"/>
    <w:rsid w:val="00131FA6"/>
    <w:rsid w:val="00133826"/>
    <w:rsid w:val="00133A19"/>
    <w:rsid w:val="00133FE4"/>
    <w:rsid w:val="00134D07"/>
    <w:rsid w:val="00134F53"/>
    <w:rsid w:val="00135161"/>
    <w:rsid w:val="00135628"/>
    <w:rsid w:val="001357D4"/>
    <w:rsid w:val="00140919"/>
    <w:rsid w:val="00140A89"/>
    <w:rsid w:val="00142AC5"/>
    <w:rsid w:val="00142E46"/>
    <w:rsid w:val="001445D3"/>
    <w:rsid w:val="00145745"/>
    <w:rsid w:val="00145E1B"/>
    <w:rsid w:val="00146248"/>
    <w:rsid w:val="001465DB"/>
    <w:rsid w:val="00150893"/>
    <w:rsid w:val="00150C62"/>
    <w:rsid w:val="0015143E"/>
    <w:rsid w:val="00151B59"/>
    <w:rsid w:val="00151F53"/>
    <w:rsid w:val="00152015"/>
    <w:rsid w:val="0015209B"/>
    <w:rsid w:val="00152152"/>
    <w:rsid w:val="001526A4"/>
    <w:rsid w:val="0015384F"/>
    <w:rsid w:val="00153872"/>
    <w:rsid w:val="00153E2C"/>
    <w:rsid w:val="00154630"/>
    <w:rsid w:val="001547A3"/>
    <w:rsid w:val="00154CCF"/>
    <w:rsid w:val="00154CDF"/>
    <w:rsid w:val="00156227"/>
    <w:rsid w:val="00156506"/>
    <w:rsid w:val="00156B4B"/>
    <w:rsid w:val="0015747F"/>
    <w:rsid w:val="00157B5F"/>
    <w:rsid w:val="00157CF8"/>
    <w:rsid w:val="00160399"/>
    <w:rsid w:val="0016072A"/>
    <w:rsid w:val="00160BE8"/>
    <w:rsid w:val="00160BEA"/>
    <w:rsid w:val="00161F36"/>
    <w:rsid w:val="001625FD"/>
    <w:rsid w:val="00162D12"/>
    <w:rsid w:val="00165CB3"/>
    <w:rsid w:val="001666BF"/>
    <w:rsid w:val="001674B5"/>
    <w:rsid w:val="001725AD"/>
    <w:rsid w:val="00173B30"/>
    <w:rsid w:val="00173F97"/>
    <w:rsid w:val="00174218"/>
    <w:rsid w:val="00174ABB"/>
    <w:rsid w:val="0017575A"/>
    <w:rsid w:val="001757A3"/>
    <w:rsid w:val="00175AD2"/>
    <w:rsid w:val="0017642C"/>
    <w:rsid w:val="00176611"/>
    <w:rsid w:val="0017796C"/>
    <w:rsid w:val="00177EE1"/>
    <w:rsid w:val="001800BF"/>
    <w:rsid w:val="0018200F"/>
    <w:rsid w:val="00182BA6"/>
    <w:rsid w:val="00182CF1"/>
    <w:rsid w:val="00183247"/>
    <w:rsid w:val="00183375"/>
    <w:rsid w:val="001833FA"/>
    <w:rsid w:val="001834FC"/>
    <w:rsid w:val="00183C3B"/>
    <w:rsid w:val="001848E7"/>
    <w:rsid w:val="001876B5"/>
    <w:rsid w:val="00190871"/>
    <w:rsid w:val="00190CE3"/>
    <w:rsid w:val="001924F9"/>
    <w:rsid w:val="001927E6"/>
    <w:rsid w:val="00193D96"/>
    <w:rsid w:val="0019465E"/>
    <w:rsid w:val="00194D46"/>
    <w:rsid w:val="001957AE"/>
    <w:rsid w:val="00195FD6"/>
    <w:rsid w:val="0019765A"/>
    <w:rsid w:val="001A0340"/>
    <w:rsid w:val="001A1BFE"/>
    <w:rsid w:val="001A22B5"/>
    <w:rsid w:val="001A3627"/>
    <w:rsid w:val="001A3B1A"/>
    <w:rsid w:val="001A3C66"/>
    <w:rsid w:val="001A3D14"/>
    <w:rsid w:val="001A3D61"/>
    <w:rsid w:val="001A3E32"/>
    <w:rsid w:val="001A4820"/>
    <w:rsid w:val="001A4B17"/>
    <w:rsid w:val="001A4D3D"/>
    <w:rsid w:val="001A5B0C"/>
    <w:rsid w:val="001A5EF7"/>
    <w:rsid w:val="001A5F8A"/>
    <w:rsid w:val="001A695F"/>
    <w:rsid w:val="001A6B1C"/>
    <w:rsid w:val="001A6BD6"/>
    <w:rsid w:val="001A7973"/>
    <w:rsid w:val="001B0CE7"/>
    <w:rsid w:val="001B1062"/>
    <w:rsid w:val="001B275B"/>
    <w:rsid w:val="001B282E"/>
    <w:rsid w:val="001B2BCB"/>
    <w:rsid w:val="001B2F83"/>
    <w:rsid w:val="001B4F5B"/>
    <w:rsid w:val="001B59B9"/>
    <w:rsid w:val="001B5C21"/>
    <w:rsid w:val="001B5D8C"/>
    <w:rsid w:val="001B7594"/>
    <w:rsid w:val="001B794E"/>
    <w:rsid w:val="001C0500"/>
    <w:rsid w:val="001C0F18"/>
    <w:rsid w:val="001C2514"/>
    <w:rsid w:val="001C2693"/>
    <w:rsid w:val="001C2ED3"/>
    <w:rsid w:val="001C2FF6"/>
    <w:rsid w:val="001C3433"/>
    <w:rsid w:val="001C399D"/>
    <w:rsid w:val="001C3EFC"/>
    <w:rsid w:val="001C402D"/>
    <w:rsid w:val="001C43CE"/>
    <w:rsid w:val="001C4496"/>
    <w:rsid w:val="001C4CA0"/>
    <w:rsid w:val="001C57F9"/>
    <w:rsid w:val="001C659B"/>
    <w:rsid w:val="001C68F3"/>
    <w:rsid w:val="001C6B23"/>
    <w:rsid w:val="001C7313"/>
    <w:rsid w:val="001C73F4"/>
    <w:rsid w:val="001C7754"/>
    <w:rsid w:val="001C7D67"/>
    <w:rsid w:val="001D1572"/>
    <w:rsid w:val="001D17AB"/>
    <w:rsid w:val="001D21BF"/>
    <w:rsid w:val="001D2835"/>
    <w:rsid w:val="001D317D"/>
    <w:rsid w:val="001D322F"/>
    <w:rsid w:val="001D406B"/>
    <w:rsid w:val="001D42D7"/>
    <w:rsid w:val="001D4C90"/>
    <w:rsid w:val="001D52ED"/>
    <w:rsid w:val="001D5BED"/>
    <w:rsid w:val="001D6F3C"/>
    <w:rsid w:val="001D77D0"/>
    <w:rsid w:val="001D7D58"/>
    <w:rsid w:val="001E0092"/>
    <w:rsid w:val="001E0F89"/>
    <w:rsid w:val="001E0FBF"/>
    <w:rsid w:val="001E1012"/>
    <w:rsid w:val="001E1576"/>
    <w:rsid w:val="001E21E9"/>
    <w:rsid w:val="001E262C"/>
    <w:rsid w:val="001E2C72"/>
    <w:rsid w:val="001E497A"/>
    <w:rsid w:val="001E4DD7"/>
    <w:rsid w:val="001E5583"/>
    <w:rsid w:val="001E5665"/>
    <w:rsid w:val="001E595C"/>
    <w:rsid w:val="001E60FD"/>
    <w:rsid w:val="001E6175"/>
    <w:rsid w:val="001E6981"/>
    <w:rsid w:val="001E6F9D"/>
    <w:rsid w:val="001E7512"/>
    <w:rsid w:val="001E7669"/>
    <w:rsid w:val="001E7F97"/>
    <w:rsid w:val="001F018C"/>
    <w:rsid w:val="001F01C1"/>
    <w:rsid w:val="001F0BF3"/>
    <w:rsid w:val="001F1143"/>
    <w:rsid w:val="001F1293"/>
    <w:rsid w:val="001F1403"/>
    <w:rsid w:val="001F1CA8"/>
    <w:rsid w:val="001F1CCA"/>
    <w:rsid w:val="001F1F0F"/>
    <w:rsid w:val="001F2D73"/>
    <w:rsid w:val="001F3B1A"/>
    <w:rsid w:val="001F579E"/>
    <w:rsid w:val="001F6A66"/>
    <w:rsid w:val="0020160C"/>
    <w:rsid w:val="00201B3B"/>
    <w:rsid w:val="00203771"/>
    <w:rsid w:val="002037F1"/>
    <w:rsid w:val="00203866"/>
    <w:rsid w:val="002047C0"/>
    <w:rsid w:val="00204940"/>
    <w:rsid w:val="00204DF0"/>
    <w:rsid w:val="0020572F"/>
    <w:rsid w:val="00205E88"/>
    <w:rsid w:val="00206A16"/>
    <w:rsid w:val="00206CA8"/>
    <w:rsid w:val="002076EB"/>
    <w:rsid w:val="00207969"/>
    <w:rsid w:val="00210152"/>
    <w:rsid w:val="00210A57"/>
    <w:rsid w:val="00210C60"/>
    <w:rsid w:val="0021137A"/>
    <w:rsid w:val="00211875"/>
    <w:rsid w:val="002121C8"/>
    <w:rsid w:val="00212806"/>
    <w:rsid w:val="00212A4F"/>
    <w:rsid w:val="002139DD"/>
    <w:rsid w:val="0021498A"/>
    <w:rsid w:val="00215061"/>
    <w:rsid w:val="00215310"/>
    <w:rsid w:val="00215403"/>
    <w:rsid w:val="002157D8"/>
    <w:rsid w:val="0021585A"/>
    <w:rsid w:val="0021648D"/>
    <w:rsid w:val="002173C2"/>
    <w:rsid w:val="00217A3C"/>
    <w:rsid w:val="00217BF0"/>
    <w:rsid w:val="00217C78"/>
    <w:rsid w:val="0022171A"/>
    <w:rsid w:val="00222E82"/>
    <w:rsid w:val="00223115"/>
    <w:rsid w:val="002233D1"/>
    <w:rsid w:val="00223DB0"/>
    <w:rsid w:val="00224D96"/>
    <w:rsid w:val="00224F83"/>
    <w:rsid w:val="00226329"/>
    <w:rsid w:val="00226752"/>
    <w:rsid w:val="00230D23"/>
    <w:rsid w:val="00231D0D"/>
    <w:rsid w:val="00232633"/>
    <w:rsid w:val="00232CA7"/>
    <w:rsid w:val="00233A46"/>
    <w:rsid w:val="00233F7F"/>
    <w:rsid w:val="002343B6"/>
    <w:rsid w:val="0023505D"/>
    <w:rsid w:val="00235260"/>
    <w:rsid w:val="00235605"/>
    <w:rsid w:val="00235673"/>
    <w:rsid w:val="0023629C"/>
    <w:rsid w:val="00236617"/>
    <w:rsid w:val="00236B88"/>
    <w:rsid w:val="00236F23"/>
    <w:rsid w:val="00237C64"/>
    <w:rsid w:val="00240B3D"/>
    <w:rsid w:val="00241AD8"/>
    <w:rsid w:val="002434B3"/>
    <w:rsid w:val="002462D0"/>
    <w:rsid w:val="002462F3"/>
    <w:rsid w:val="002470C9"/>
    <w:rsid w:val="002478D1"/>
    <w:rsid w:val="00247E3D"/>
    <w:rsid w:val="002519C0"/>
    <w:rsid w:val="00251CC6"/>
    <w:rsid w:val="00251F08"/>
    <w:rsid w:val="00251FDE"/>
    <w:rsid w:val="002523CF"/>
    <w:rsid w:val="002525BC"/>
    <w:rsid w:val="0025318C"/>
    <w:rsid w:val="00253520"/>
    <w:rsid w:val="0025400B"/>
    <w:rsid w:val="0025645E"/>
    <w:rsid w:val="00256E73"/>
    <w:rsid w:val="00256ED6"/>
    <w:rsid w:val="002579E6"/>
    <w:rsid w:val="002613ED"/>
    <w:rsid w:val="00261542"/>
    <w:rsid w:val="00261B0E"/>
    <w:rsid w:val="00261D07"/>
    <w:rsid w:val="002627B6"/>
    <w:rsid w:val="002629EF"/>
    <w:rsid w:val="00262E87"/>
    <w:rsid w:val="00263CF5"/>
    <w:rsid w:val="00263EC7"/>
    <w:rsid w:val="00264E7D"/>
    <w:rsid w:val="00265B0F"/>
    <w:rsid w:val="00266E9A"/>
    <w:rsid w:val="00267BF2"/>
    <w:rsid w:val="00270395"/>
    <w:rsid w:val="00271CF2"/>
    <w:rsid w:val="0027380C"/>
    <w:rsid w:val="00273A05"/>
    <w:rsid w:val="00274534"/>
    <w:rsid w:val="00275819"/>
    <w:rsid w:val="002758CE"/>
    <w:rsid w:val="00276209"/>
    <w:rsid w:val="002764B7"/>
    <w:rsid w:val="00277ADE"/>
    <w:rsid w:val="00277C2D"/>
    <w:rsid w:val="00280640"/>
    <w:rsid w:val="002810C6"/>
    <w:rsid w:val="002824E6"/>
    <w:rsid w:val="00282CA8"/>
    <w:rsid w:val="002834A1"/>
    <w:rsid w:val="0028385D"/>
    <w:rsid w:val="00283FC3"/>
    <w:rsid w:val="0028409D"/>
    <w:rsid w:val="002841BE"/>
    <w:rsid w:val="00285DB0"/>
    <w:rsid w:val="00285FFF"/>
    <w:rsid w:val="0028613E"/>
    <w:rsid w:val="00286AB6"/>
    <w:rsid w:val="0028758C"/>
    <w:rsid w:val="002879D0"/>
    <w:rsid w:val="0029137D"/>
    <w:rsid w:val="002921D4"/>
    <w:rsid w:val="0029225B"/>
    <w:rsid w:val="002927C8"/>
    <w:rsid w:val="00292AE9"/>
    <w:rsid w:val="002934F7"/>
    <w:rsid w:val="0029361A"/>
    <w:rsid w:val="00293F0D"/>
    <w:rsid w:val="00294F8B"/>
    <w:rsid w:val="00295141"/>
    <w:rsid w:val="00295485"/>
    <w:rsid w:val="0029601C"/>
    <w:rsid w:val="00296494"/>
    <w:rsid w:val="002964DA"/>
    <w:rsid w:val="0029679E"/>
    <w:rsid w:val="002972AB"/>
    <w:rsid w:val="00297D47"/>
    <w:rsid w:val="00297F40"/>
    <w:rsid w:val="00297F66"/>
    <w:rsid w:val="002A1B61"/>
    <w:rsid w:val="002A1E35"/>
    <w:rsid w:val="002A1E6F"/>
    <w:rsid w:val="002A2080"/>
    <w:rsid w:val="002A2173"/>
    <w:rsid w:val="002A36CA"/>
    <w:rsid w:val="002A3A37"/>
    <w:rsid w:val="002A3BA7"/>
    <w:rsid w:val="002A52AA"/>
    <w:rsid w:val="002A5AC0"/>
    <w:rsid w:val="002A6827"/>
    <w:rsid w:val="002A70CF"/>
    <w:rsid w:val="002A74FA"/>
    <w:rsid w:val="002A7A5B"/>
    <w:rsid w:val="002A7C7C"/>
    <w:rsid w:val="002B0A5C"/>
    <w:rsid w:val="002B1762"/>
    <w:rsid w:val="002B31F6"/>
    <w:rsid w:val="002B349A"/>
    <w:rsid w:val="002B3CE4"/>
    <w:rsid w:val="002B4C24"/>
    <w:rsid w:val="002B5F5D"/>
    <w:rsid w:val="002B736E"/>
    <w:rsid w:val="002B7385"/>
    <w:rsid w:val="002B7EE0"/>
    <w:rsid w:val="002C0096"/>
    <w:rsid w:val="002C0486"/>
    <w:rsid w:val="002C08E3"/>
    <w:rsid w:val="002C13AD"/>
    <w:rsid w:val="002C1CC2"/>
    <w:rsid w:val="002C1F0E"/>
    <w:rsid w:val="002C2959"/>
    <w:rsid w:val="002C37A3"/>
    <w:rsid w:val="002C3CF8"/>
    <w:rsid w:val="002C44E5"/>
    <w:rsid w:val="002C5186"/>
    <w:rsid w:val="002C5463"/>
    <w:rsid w:val="002C54AF"/>
    <w:rsid w:val="002C5688"/>
    <w:rsid w:val="002C6083"/>
    <w:rsid w:val="002D0308"/>
    <w:rsid w:val="002D0D03"/>
    <w:rsid w:val="002D110F"/>
    <w:rsid w:val="002D1DD2"/>
    <w:rsid w:val="002D2439"/>
    <w:rsid w:val="002D2E47"/>
    <w:rsid w:val="002D3F68"/>
    <w:rsid w:val="002D4384"/>
    <w:rsid w:val="002D4792"/>
    <w:rsid w:val="002D4839"/>
    <w:rsid w:val="002D4CF9"/>
    <w:rsid w:val="002D5186"/>
    <w:rsid w:val="002D5785"/>
    <w:rsid w:val="002D729D"/>
    <w:rsid w:val="002D73CE"/>
    <w:rsid w:val="002D7C31"/>
    <w:rsid w:val="002E2D90"/>
    <w:rsid w:val="002E36BC"/>
    <w:rsid w:val="002E43D7"/>
    <w:rsid w:val="002E7D18"/>
    <w:rsid w:val="002E7E55"/>
    <w:rsid w:val="002E7F0A"/>
    <w:rsid w:val="002F0248"/>
    <w:rsid w:val="002F231F"/>
    <w:rsid w:val="002F2392"/>
    <w:rsid w:val="002F2800"/>
    <w:rsid w:val="002F2803"/>
    <w:rsid w:val="002F3171"/>
    <w:rsid w:val="002F3602"/>
    <w:rsid w:val="002F4C11"/>
    <w:rsid w:val="002F54E2"/>
    <w:rsid w:val="002F70B6"/>
    <w:rsid w:val="002F7809"/>
    <w:rsid w:val="00300B1F"/>
    <w:rsid w:val="00300F36"/>
    <w:rsid w:val="0030105A"/>
    <w:rsid w:val="00301432"/>
    <w:rsid w:val="003019FE"/>
    <w:rsid w:val="00303507"/>
    <w:rsid w:val="003042C5"/>
    <w:rsid w:val="00304EE7"/>
    <w:rsid w:val="00305BDD"/>
    <w:rsid w:val="0030679F"/>
    <w:rsid w:val="00307402"/>
    <w:rsid w:val="00310354"/>
    <w:rsid w:val="003113DE"/>
    <w:rsid w:val="003113E4"/>
    <w:rsid w:val="00311DC0"/>
    <w:rsid w:val="00311EC8"/>
    <w:rsid w:val="0031267E"/>
    <w:rsid w:val="003135B8"/>
    <w:rsid w:val="00313794"/>
    <w:rsid w:val="003138E9"/>
    <w:rsid w:val="00314D7D"/>
    <w:rsid w:val="003154E7"/>
    <w:rsid w:val="00315BEE"/>
    <w:rsid w:val="00316301"/>
    <w:rsid w:val="00317CDC"/>
    <w:rsid w:val="0032472D"/>
    <w:rsid w:val="00324C20"/>
    <w:rsid w:val="0032527F"/>
    <w:rsid w:val="0032781E"/>
    <w:rsid w:val="00327A24"/>
    <w:rsid w:val="00327B08"/>
    <w:rsid w:val="00330E46"/>
    <w:rsid w:val="00332DC1"/>
    <w:rsid w:val="003337EE"/>
    <w:rsid w:val="00333E2F"/>
    <w:rsid w:val="0033404C"/>
    <w:rsid w:val="00334483"/>
    <w:rsid w:val="00334CBF"/>
    <w:rsid w:val="0033563D"/>
    <w:rsid w:val="003357A7"/>
    <w:rsid w:val="003360E8"/>
    <w:rsid w:val="00336A0D"/>
    <w:rsid w:val="00337E73"/>
    <w:rsid w:val="003404C5"/>
    <w:rsid w:val="0034196F"/>
    <w:rsid w:val="00341C5B"/>
    <w:rsid w:val="00341FBD"/>
    <w:rsid w:val="003428F5"/>
    <w:rsid w:val="003429AD"/>
    <w:rsid w:val="00342CCE"/>
    <w:rsid w:val="00343EF6"/>
    <w:rsid w:val="00343F43"/>
    <w:rsid w:val="003443E6"/>
    <w:rsid w:val="00344CC6"/>
    <w:rsid w:val="00344F96"/>
    <w:rsid w:val="003454F1"/>
    <w:rsid w:val="00345783"/>
    <w:rsid w:val="0034713F"/>
    <w:rsid w:val="003471EA"/>
    <w:rsid w:val="00347636"/>
    <w:rsid w:val="00347876"/>
    <w:rsid w:val="0035028A"/>
    <w:rsid w:val="003503BB"/>
    <w:rsid w:val="00350C46"/>
    <w:rsid w:val="00350CAF"/>
    <w:rsid w:val="00350D6D"/>
    <w:rsid w:val="00352F8F"/>
    <w:rsid w:val="003533E6"/>
    <w:rsid w:val="00353473"/>
    <w:rsid w:val="003535A3"/>
    <w:rsid w:val="00354A22"/>
    <w:rsid w:val="00355719"/>
    <w:rsid w:val="003557F0"/>
    <w:rsid w:val="00355922"/>
    <w:rsid w:val="00355A82"/>
    <w:rsid w:val="00355AD5"/>
    <w:rsid w:val="00355B3D"/>
    <w:rsid w:val="00356152"/>
    <w:rsid w:val="003561DE"/>
    <w:rsid w:val="00356D2E"/>
    <w:rsid w:val="0035708A"/>
    <w:rsid w:val="00357642"/>
    <w:rsid w:val="00357780"/>
    <w:rsid w:val="003604D5"/>
    <w:rsid w:val="00360B03"/>
    <w:rsid w:val="00360B13"/>
    <w:rsid w:val="003616EC"/>
    <w:rsid w:val="003641D3"/>
    <w:rsid w:val="00364E8A"/>
    <w:rsid w:val="0036561D"/>
    <w:rsid w:val="00365D98"/>
    <w:rsid w:val="003664D7"/>
    <w:rsid w:val="00366C84"/>
    <w:rsid w:val="00366D31"/>
    <w:rsid w:val="0036704D"/>
    <w:rsid w:val="00367177"/>
    <w:rsid w:val="0036735F"/>
    <w:rsid w:val="00367665"/>
    <w:rsid w:val="00367F6C"/>
    <w:rsid w:val="003709BE"/>
    <w:rsid w:val="00370A12"/>
    <w:rsid w:val="00371221"/>
    <w:rsid w:val="00371298"/>
    <w:rsid w:val="00371DC1"/>
    <w:rsid w:val="003728DB"/>
    <w:rsid w:val="003743FF"/>
    <w:rsid w:val="00374505"/>
    <w:rsid w:val="0037487C"/>
    <w:rsid w:val="00375768"/>
    <w:rsid w:val="003764A0"/>
    <w:rsid w:val="0037670F"/>
    <w:rsid w:val="00377BCC"/>
    <w:rsid w:val="003805BC"/>
    <w:rsid w:val="00380EF0"/>
    <w:rsid w:val="0038102B"/>
    <w:rsid w:val="00382A8F"/>
    <w:rsid w:val="00384E8C"/>
    <w:rsid w:val="003851A2"/>
    <w:rsid w:val="00385B6E"/>
    <w:rsid w:val="00385D36"/>
    <w:rsid w:val="003865B7"/>
    <w:rsid w:val="00387DFE"/>
    <w:rsid w:val="0039084D"/>
    <w:rsid w:val="0039183D"/>
    <w:rsid w:val="00391ACB"/>
    <w:rsid w:val="00392662"/>
    <w:rsid w:val="00392C40"/>
    <w:rsid w:val="00393F57"/>
    <w:rsid w:val="00394018"/>
    <w:rsid w:val="00394368"/>
    <w:rsid w:val="00394B31"/>
    <w:rsid w:val="003954A2"/>
    <w:rsid w:val="00395D84"/>
    <w:rsid w:val="003960D8"/>
    <w:rsid w:val="00396FC9"/>
    <w:rsid w:val="00397061"/>
    <w:rsid w:val="003971A4"/>
    <w:rsid w:val="003A0159"/>
    <w:rsid w:val="003A0384"/>
    <w:rsid w:val="003A0913"/>
    <w:rsid w:val="003A1567"/>
    <w:rsid w:val="003A1A73"/>
    <w:rsid w:val="003A1D6E"/>
    <w:rsid w:val="003A2EE0"/>
    <w:rsid w:val="003A3396"/>
    <w:rsid w:val="003A373D"/>
    <w:rsid w:val="003A3D17"/>
    <w:rsid w:val="003A3DE3"/>
    <w:rsid w:val="003A4534"/>
    <w:rsid w:val="003A549E"/>
    <w:rsid w:val="003A7244"/>
    <w:rsid w:val="003A72ED"/>
    <w:rsid w:val="003B041C"/>
    <w:rsid w:val="003B28BC"/>
    <w:rsid w:val="003B2F87"/>
    <w:rsid w:val="003B3128"/>
    <w:rsid w:val="003B3BD0"/>
    <w:rsid w:val="003B475A"/>
    <w:rsid w:val="003B68E5"/>
    <w:rsid w:val="003B6D2A"/>
    <w:rsid w:val="003B7691"/>
    <w:rsid w:val="003B76BE"/>
    <w:rsid w:val="003B7956"/>
    <w:rsid w:val="003C0081"/>
    <w:rsid w:val="003C0702"/>
    <w:rsid w:val="003C118F"/>
    <w:rsid w:val="003C53D2"/>
    <w:rsid w:val="003C6026"/>
    <w:rsid w:val="003D075F"/>
    <w:rsid w:val="003D0E7E"/>
    <w:rsid w:val="003D11F3"/>
    <w:rsid w:val="003D28CF"/>
    <w:rsid w:val="003D35BA"/>
    <w:rsid w:val="003D36E1"/>
    <w:rsid w:val="003D48B0"/>
    <w:rsid w:val="003D4E64"/>
    <w:rsid w:val="003D578F"/>
    <w:rsid w:val="003D58D8"/>
    <w:rsid w:val="003D5D73"/>
    <w:rsid w:val="003D7088"/>
    <w:rsid w:val="003D7D7D"/>
    <w:rsid w:val="003E1510"/>
    <w:rsid w:val="003E1DF3"/>
    <w:rsid w:val="003E363D"/>
    <w:rsid w:val="003E4106"/>
    <w:rsid w:val="003E63A4"/>
    <w:rsid w:val="003E6FE6"/>
    <w:rsid w:val="003E709E"/>
    <w:rsid w:val="003F0256"/>
    <w:rsid w:val="003F2758"/>
    <w:rsid w:val="003F28D3"/>
    <w:rsid w:val="003F2D29"/>
    <w:rsid w:val="003F3205"/>
    <w:rsid w:val="003F5147"/>
    <w:rsid w:val="003F6314"/>
    <w:rsid w:val="003F6983"/>
    <w:rsid w:val="00400155"/>
    <w:rsid w:val="00401608"/>
    <w:rsid w:val="004016FC"/>
    <w:rsid w:val="00401F89"/>
    <w:rsid w:val="00402D85"/>
    <w:rsid w:val="00403695"/>
    <w:rsid w:val="00403944"/>
    <w:rsid w:val="00405994"/>
    <w:rsid w:val="0040624A"/>
    <w:rsid w:val="004066A6"/>
    <w:rsid w:val="00406850"/>
    <w:rsid w:val="00406E59"/>
    <w:rsid w:val="00407B31"/>
    <w:rsid w:val="0041200C"/>
    <w:rsid w:val="0041202B"/>
    <w:rsid w:val="00412102"/>
    <w:rsid w:val="00412331"/>
    <w:rsid w:val="004139C9"/>
    <w:rsid w:val="00413D03"/>
    <w:rsid w:val="00413EE2"/>
    <w:rsid w:val="00414789"/>
    <w:rsid w:val="00414A49"/>
    <w:rsid w:val="00415AFD"/>
    <w:rsid w:val="00416E68"/>
    <w:rsid w:val="004174AF"/>
    <w:rsid w:val="00421C40"/>
    <w:rsid w:val="004223D4"/>
    <w:rsid w:val="0042250A"/>
    <w:rsid w:val="00422A6C"/>
    <w:rsid w:val="00422D32"/>
    <w:rsid w:val="00423513"/>
    <w:rsid w:val="00423B72"/>
    <w:rsid w:val="00423C8D"/>
    <w:rsid w:val="004256E4"/>
    <w:rsid w:val="004268EE"/>
    <w:rsid w:val="00426A7E"/>
    <w:rsid w:val="00426F38"/>
    <w:rsid w:val="00426F8C"/>
    <w:rsid w:val="00427BF7"/>
    <w:rsid w:val="00427C9A"/>
    <w:rsid w:val="00430C69"/>
    <w:rsid w:val="00431504"/>
    <w:rsid w:val="004317AE"/>
    <w:rsid w:val="004319EF"/>
    <w:rsid w:val="00431C80"/>
    <w:rsid w:val="00432068"/>
    <w:rsid w:val="004330FA"/>
    <w:rsid w:val="00433792"/>
    <w:rsid w:val="004338BD"/>
    <w:rsid w:val="00433DA3"/>
    <w:rsid w:val="00434319"/>
    <w:rsid w:val="004355E7"/>
    <w:rsid w:val="00435FD8"/>
    <w:rsid w:val="00436A3E"/>
    <w:rsid w:val="00437473"/>
    <w:rsid w:val="004403D0"/>
    <w:rsid w:val="004404E2"/>
    <w:rsid w:val="0044106B"/>
    <w:rsid w:val="004433D5"/>
    <w:rsid w:val="004434E3"/>
    <w:rsid w:val="00443A9C"/>
    <w:rsid w:val="00443E4E"/>
    <w:rsid w:val="0044431A"/>
    <w:rsid w:val="0044466C"/>
    <w:rsid w:val="004448BD"/>
    <w:rsid w:val="0044536E"/>
    <w:rsid w:val="00446387"/>
    <w:rsid w:val="00446AA9"/>
    <w:rsid w:val="00447BD1"/>
    <w:rsid w:val="004501D8"/>
    <w:rsid w:val="00450B5C"/>
    <w:rsid w:val="0045198E"/>
    <w:rsid w:val="004527D4"/>
    <w:rsid w:val="00454E67"/>
    <w:rsid w:val="00455CCE"/>
    <w:rsid w:val="00455F88"/>
    <w:rsid w:val="00457178"/>
    <w:rsid w:val="004608E8"/>
    <w:rsid w:val="004617C4"/>
    <w:rsid w:val="00461928"/>
    <w:rsid w:val="00462F89"/>
    <w:rsid w:val="00464D59"/>
    <w:rsid w:val="00464F38"/>
    <w:rsid w:val="0046522E"/>
    <w:rsid w:val="00465442"/>
    <w:rsid w:val="00465BAC"/>
    <w:rsid w:val="00466558"/>
    <w:rsid w:val="0046661D"/>
    <w:rsid w:val="00466D86"/>
    <w:rsid w:val="0046720B"/>
    <w:rsid w:val="00467EF8"/>
    <w:rsid w:val="0047033D"/>
    <w:rsid w:val="00470A60"/>
    <w:rsid w:val="00470D61"/>
    <w:rsid w:val="00470FE3"/>
    <w:rsid w:val="00471BA1"/>
    <w:rsid w:val="00472048"/>
    <w:rsid w:val="0047227D"/>
    <w:rsid w:val="00472807"/>
    <w:rsid w:val="00473D3B"/>
    <w:rsid w:val="00474CB9"/>
    <w:rsid w:val="004751C3"/>
    <w:rsid w:val="00475851"/>
    <w:rsid w:val="00477DBA"/>
    <w:rsid w:val="00480F8F"/>
    <w:rsid w:val="004810B7"/>
    <w:rsid w:val="004814AE"/>
    <w:rsid w:val="00481B14"/>
    <w:rsid w:val="00482303"/>
    <w:rsid w:val="00482F8C"/>
    <w:rsid w:val="004837E0"/>
    <w:rsid w:val="0048495B"/>
    <w:rsid w:val="0048566F"/>
    <w:rsid w:val="004868EC"/>
    <w:rsid w:val="00486C95"/>
    <w:rsid w:val="00486CD0"/>
    <w:rsid w:val="00487024"/>
    <w:rsid w:val="00487727"/>
    <w:rsid w:val="004912A1"/>
    <w:rsid w:val="004914B3"/>
    <w:rsid w:val="00492436"/>
    <w:rsid w:val="0049402B"/>
    <w:rsid w:val="00494444"/>
    <w:rsid w:val="00494768"/>
    <w:rsid w:val="00496778"/>
    <w:rsid w:val="00496DD8"/>
    <w:rsid w:val="00497239"/>
    <w:rsid w:val="00497AEF"/>
    <w:rsid w:val="004A021F"/>
    <w:rsid w:val="004A1616"/>
    <w:rsid w:val="004A2337"/>
    <w:rsid w:val="004A23A7"/>
    <w:rsid w:val="004A2970"/>
    <w:rsid w:val="004A2C1F"/>
    <w:rsid w:val="004A2D1C"/>
    <w:rsid w:val="004A3929"/>
    <w:rsid w:val="004A392B"/>
    <w:rsid w:val="004A3AF9"/>
    <w:rsid w:val="004A3FE2"/>
    <w:rsid w:val="004A401B"/>
    <w:rsid w:val="004A4428"/>
    <w:rsid w:val="004A51A4"/>
    <w:rsid w:val="004A5ABB"/>
    <w:rsid w:val="004A64A4"/>
    <w:rsid w:val="004A6E5E"/>
    <w:rsid w:val="004A7CCA"/>
    <w:rsid w:val="004B06C3"/>
    <w:rsid w:val="004B116A"/>
    <w:rsid w:val="004B1FC2"/>
    <w:rsid w:val="004B2B41"/>
    <w:rsid w:val="004B348B"/>
    <w:rsid w:val="004B3823"/>
    <w:rsid w:val="004B3E48"/>
    <w:rsid w:val="004B4D12"/>
    <w:rsid w:val="004B5183"/>
    <w:rsid w:val="004B53C9"/>
    <w:rsid w:val="004B613C"/>
    <w:rsid w:val="004B6B3C"/>
    <w:rsid w:val="004B744D"/>
    <w:rsid w:val="004C10F5"/>
    <w:rsid w:val="004C244E"/>
    <w:rsid w:val="004C2AB1"/>
    <w:rsid w:val="004C2DE4"/>
    <w:rsid w:val="004C3139"/>
    <w:rsid w:val="004C3447"/>
    <w:rsid w:val="004C3BBB"/>
    <w:rsid w:val="004C6951"/>
    <w:rsid w:val="004C6D88"/>
    <w:rsid w:val="004C6FA4"/>
    <w:rsid w:val="004C7134"/>
    <w:rsid w:val="004C73F9"/>
    <w:rsid w:val="004C76A0"/>
    <w:rsid w:val="004C7D21"/>
    <w:rsid w:val="004D03BE"/>
    <w:rsid w:val="004D11EC"/>
    <w:rsid w:val="004D12F7"/>
    <w:rsid w:val="004D14AD"/>
    <w:rsid w:val="004D1FA5"/>
    <w:rsid w:val="004D2424"/>
    <w:rsid w:val="004D2C59"/>
    <w:rsid w:val="004D3092"/>
    <w:rsid w:val="004D36C9"/>
    <w:rsid w:val="004D3A3E"/>
    <w:rsid w:val="004D40AB"/>
    <w:rsid w:val="004D42FF"/>
    <w:rsid w:val="004D4ADA"/>
    <w:rsid w:val="004D5675"/>
    <w:rsid w:val="004D5D41"/>
    <w:rsid w:val="004D6341"/>
    <w:rsid w:val="004D64C6"/>
    <w:rsid w:val="004D66C5"/>
    <w:rsid w:val="004D6D28"/>
    <w:rsid w:val="004E007B"/>
    <w:rsid w:val="004E00FC"/>
    <w:rsid w:val="004E0156"/>
    <w:rsid w:val="004E0914"/>
    <w:rsid w:val="004E0CED"/>
    <w:rsid w:val="004E0DAC"/>
    <w:rsid w:val="004E2E84"/>
    <w:rsid w:val="004E3065"/>
    <w:rsid w:val="004E351F"/>
    <w:rsid w:val="004E3630"/>
    <w:rsid w:val="004E4E69"/>
    <w:rsid w:val="004E50AB"/>
    <w:rsid w:val="004E63A2"/>
    <w:rsid w:val="004E6D88"/>
    <w:rsid w:val="004E6F0B"/>
    <w:rsid w:val="004E75FA"/>
    <w:rsid w:val="004F239B"/>
    <w:rsid w:val="004F25D8"/>
    <w:rsid w:val="004F2636"/>
    <w:rsid w:val="004F2B35"/>
    <w:rsid w:val="004F2E92"/>
    <w:rsid w:val="004F4CD3"/>
    <w:rsid w:val="004F5480"/>
    <w:rsid w:val="004F5B95"/>
    <w:rsid w:val="004F7660"/>
    <w:rsid w:val="00500846"/>
    <w:rsid w:val="00501048"/>
    <w:rsid w:val="00501841"/>
    <w:rsid w:val="0050259E"/>
    <w:rsid w:val="00502689"/>
    <w:rsid w:val="00502690"/>
    <w:rsid w:val="00502EFE"/>
    <w:rsid w:val="005036EB"/>
    <w:rsid w:val="00503887"/>
    <w:rsid w:val="00503AE4"/>
    <w:rsid w:val="00503B6C"/>
    <w:rsid w:val="00503FF9"/>
    <w:rsid w:val="00504110"/>
    <w:rsid w:val="005056BB"/>
    <w:rsid w:val="0050617B"/>
    <w:rsid w:val="00506E9B"/>
    <w:rsid w:val="005074B3"/>
    <w:rsid w:val="00507930"/>
    <w:rsid w:val="00507F98"/>
    <w:rsid w:val="0051005A"/>
    <w:rsid w:val="00510452"/>
    <w:rsid w:val="00510F70"/>
    <w:rsid w:val="00511741"/>
    <w:rsid w:val="00513784"/>
    <w:rsid w:val="00513997"/>
    <w:rsid w:val="00514BA9"/>
    <w:rsid w:val="00514C94"/>
    <w:rsid w:val="00514DC3"/>
    <w:rsid w:val="00514E43"/>
    <w:rsid w:val="00514F60"/>
    <w:rsid w:val="00515F96"/>
    <w:rsid w:val="005168FB"/>
    <w:rsid w:val="00516C18"/>
    <w:rsid w:val="00516C28"/>
    <w:rsid w:val="00516D85"/>
    <w:rsid w:val="0052096E"/>
    <w:rsid w:val="0052174D"/>
    <w:rsid w:val="00522ADA"/>
    <w:rsid w:val="00523537"/>
    <w:rsid w:val="00523679"/>
    <w:rsid w:val="0052389B"/>
    <w:rsid w:val="00523BC6"/>
    <w:rsid w:val="00523DF5"/>
    <w:rsid w:val="0052465F"/>
    <w:rsid w:val="00525220"/>
    <w:rsid w:val="005256E5"/>
    <w:rsid w:val="00525950"/>
    <w:rsid w:val="00525A8A"/>
    <w:rsid w:val="00525BB3"/>
    <w:rsid w:val="00525C28"/>
    <w:rsid w:val="005261F5"/>
    <w:rsid w:val="0052702D"/>
    <w:rsid w:val="0052731A"/>
    <w:rsid w:val="00530D3C"/>
    <w:rsid w:val="00531C4E"/>
    <w:rsid w:val="005323A5"/>
    <w:rsid w:val="005325CF"/>
    <w:rsid w:val="00532E69"/>
    <w:rsid w:val="005330C1"/>
    <w:rsid w:val="00534A09"/>
    <w:rsid w:val="00534A70"/>
    <w:rsid w:val="00534CD1"/>
    <w:rsid w:val="0053537E"/>
    <w:rsid w:val="00535D34"/>
    <w:rsid w:val="0053676E"/>
    <w:rsid w:val="00536D7C"/>
    <w:rsid w:val="00537808"/>
    <w:rsid w:val="00537D9C"/>
    <w:rsid w:val="00537F70"/>
    <w:rsid w:val="005401B7"/>
    <w:rsid w:val="0054107F"/>
    <w:rsid w:val="00541222"/>
    <w:rsid w:val="00543E26"/>
    <w:rsid w:val="0054434C"/>
    <w:rsid w:val="00544796"/>
    <w:rsid w:val="00544834"/>
    <w:rsid w:val="0054484A"/>
    <w:rsid w:val="00544A55"/>
    <w:rsid w:val="00544D8D"/>
    <w:rsid w:val="00545362"/>
    <w:rsid w:val="0054552E"/>
    <w:rsid w:val="00545A13"/>
    <w:rsid w:val="005470BD"/>
    <w:rsid w:val="005502B1"/>
    <w:rsid w:val="00550726"/>
    <w:rsid w:val="0055120D"/>
    <w:rsid w:val="005512DA"/>
    <w:rsid w:val="005513EE"/>
    <w:rsid w:val="0055192D"/>
    <w:rsid w:val="0055278E"/>
    <w:rsid w:val="005527DD"/>
    <w:rsid w:val="00552F1E"/>
    <w:rsid w:val="005531A6"/>
    <w:rsid w:val="00553D3E"/>
    <w:rsid w:val="00554663"/>
    <w:rsid w:val="00554CE7"/>
    <w:rsid w:val="005551E5"/>
    <w:rsid w:val="0055572F"/>
    <w:rsid w:val="00555AF7"/>
    <w:rsid w:val="00555F20"/>
    <w:rsid w:val="00556AEE"/>
    <w:rsid w:val="00556EEA"/>
    <w:rsid w:val="00557231"/>
    <w:rsid w:val="0055758D"/>
    <w:rsid w:val="005576D3"/>
    <w:rsid w:val="0056121F"/>
    <w:rsid w:val="005624C1"/>
    <w:rsid w:val="00564D0B"/>
    <w:rsid w:val="0056595D"/>
    <w:rsid w:val="005667A1"/>
    <w:rsid w:val="00566BBE"/>
    <w:rsid w:val="00566BEE"/>
    <w:rsid w:val="005670E5"/>
    <w:rsid w:val="005674AB"/>
    <w:rsid w:val="00567521"/>
    <w:rsid w:val="005678C7"/>
    <w:rsid w:val="00567B37"/>
    <w:rsid w:val="00567FF2"/>
    <w:rsid w:val="00570350"/>
    <w:rsid w:val="00570FDC"/>
    <w:rsid w:val="005711E6"/>
    <w:rsid w:val="00571ECF"/>
    <w:rsid w:val="00571ED1"/>
    <w:rsid w:val="0057256F"/>
    <w:rsid w:val="00573018"/>
    <w:rsid w:val="00573636"/>
    <w:rsid w:val="00573896"/>
    <w:rsid w:val="0057437C"/>
    <w:rsid w:val="00574916"/>
    <w:rsid w:val="00574DCF"/>
    <w:rsid w:val="005756B2"/>
    <w:rsid w:val="005757BE"/>
    <w:rsid w:val="005765A2"/>
    <w:rsid w:val="00580EA8"/>
    <w:rsid w:val="00580EF8"/>
    <w:rsid w:val="00581A69"/>
    <w:rsid w:val="0058217A"/>
    <w:rsid w:val="0058220F"/>
    <w:rsid w:val="005825B6"/>
    <w:rsid w:val="005834FE"/>
    <w:rsid w:val="005846F7"/>
    <w:rsid w:val="00584B45"/>
    <w:rsid w:val="00585056"/>
    <w:rsid w:val="00585697"/>
    <w:rsid w:val="00586617"/>
    <w:rsid w:val="0058774B"/>
    <w:rsid w:val="00587FE7"/>
    <w:rsid w:val="005905D8"/>
    <w:rsid w:val="00591FE6"/>
    <w:rsid w:val="005920EE"/>
    <w:rsid w:val="00592AEB"/>
    <w:rsid w:val="00593A2B"/>
    <w:rsid w:val="00593B40"/>
    <w:rsid w:val="00593E4E"/>
    <w:rsid w:val="0059430D"/>
    <w:rsid w:val="00594337"/>
    <w:rsid w:val="0059457C"/>
    <w:rsid w:val="00594993"/>
    <w:rsid w:val="00594CBD"/>
    <w:rsid w:val="00595B07"/>
    <w:rsid w:val="00595BA9"/>
    <w:rsid w:val="00596727"/>
    <w:rsid w:val="00597137"/>
    <w:rsid w:val="00597EF8"/>
    <w:rsid w:val="005A0DAC"/>
    <w:rsid w:val="005A0E59"/>
    <w:rsid w:val="005A1C07"/>
    <w:rsid w:val="005A2D33"/>
    <w:rsid w:val="005A2E25"/>
    <w:rsid w:val="005A3F56"/>
    <w:rsid w:val="005A48D6"/>
    <w:rsid w:val="005A59D9"/>
    <w:rsid w:val="005A6CF3"/>
    <w:rsid w:val="005A6DB2"/>
    <w:rsid w:val="005A70B0"/>
    <w:rsid w:val="005A71CE"/>
    <w:rsid w:val="005A7EB7"/>
    <w:rsid w:val="005B0BF6"/>
    <w:rsid w:val="005B0CC2"/>
    <w:rsid w:val="005B1146"/>
    <w:rsid w:val="005B11A7"/>
    <w:rsid w:val="005B1818"/>
    <w:rsid w:val="005B2A11"/>
    <w:rsid w:val="005B2AFD"/>
    <w:rsid w:val="005B2F19"/>
    <w:rsid w:val="005B35A8"/>
    <w:rsid w:val="005B4219"/>
    <w:rsid w:val="005B4E18"/>
    <w:rsid w:val="005B5379"/>
    <w:rsid w:val="005B5392"/>
    <w:rsid w:val="005B5664"/>
    <w:rsid w:val="005B5876"/>
    <w:rsid w:val="005B587B"/>
    <w:rsid w:val="005B5934"/>
    <w:rsid w:val="005B5DC5"/>
    <w:rsid w:val="005B630B"/>
    <w:rsid w:val="005B6734"/>
    <w:rsid w:val="005B68B0"/>
    <w:rsid w:val="005B7DAD"/>
    <w:rsid w:val="005C1068"/>
    <w:rsid w:val="005C3AD4"/>
    <w:rsid w:val="005C3D23"/>
    <w:rsid w:val="005C4806"/>
    <w:rsid w:val="005C49A5"/>
    <w:rsid w:val="005C4A38"/>
    <w:rsid w:val="005C4E4F"/>
    <w:rsid w:val="005C4F7B"/>
    <w:rsid w:val="005C53CC"/>
    <w:rsid w:val="005C58F1"/>
    <w:rsid w:val="005C5C8E"/>
    <w:rsid w:val="005C7022"/>
    <w:rsid w:val="005C7365"/>
    <w:rsid w:val="005C7F4A"/>
    <w:rsid w:val="005D00F9"/>
    <w:rsid w:val="005D0253"/>
    <w:rsid w:val="005D095F"/>
    <w:rsid w:val="005D1DFB"/>
    <w:rsid w:val="005D2A55"/>
    <w:rsid w:val="005D2BE8"/>
    <w:rsid w:val="005D3CDE"/>
    <w:rsid w:val="005D4082"/>
    <w:rsid w:val="005D4906"/>
    <w:rsid w:val="005D570A"/>
    <w:rsid w:val="005D69E6"/>
    <w:rsid w:val="005E0705"/>
    <w:rsid w:val="005E0C91"/>
    <w:rsid w:val="005E12C0"/>
    <w:rsid w:val="005E1D0E"/>
    <w:rsid w:val="005E30AC"/>
    <w:rsid w:val="005E3CC8"/>
    <w:rsid w:val="005E4EE3"/>
    <w:rsid w:val="005E676B"/>
    <w:rsid w:val="005E6928"/>
    <w:rsid w:val="005E6D25"/>
    <w:rsid w:val="005F0888"/>
    <w:rsid w:val="005F15C4"/>
    <w:rsid w:val="005F25F0"/>
    <w:rsid w:val="005F3118"/>
    <w:rsid w:val="005F37CF"/>
    <w:rsid w:val="005F3C65"/>
    <w:rsid w:val="005F503A"/>
    <w:rsid w:val="005F56A8"/>
    <w:rsid w:val="005F7350"/>
    <w:rsid w:val="005F796C"/>
    <w:rsid w:val="00600293"/>
    <w:rsid w:val="00600467"/>
    <w:rsid w:val="00600FB9"/>
    <w:rsid w:val="006012E8"/>
    <w:rsid w:val="00603166"/>
    <w:rsid w:val="0060369B"/>
    <w:rsid w:val="006039DE"/>
    <w:rsid w:val="00603B19"/>
    <w:rsid w:val="00603E4F"/>
    <w:rsid w:val="006045A0"/>
    <w:rsid w:val="0060468B"/>
    <w:rsid w:val="00605D85"/>
    <w:rsid w:val="00605D89"/>
    <w:rsid w:val="00605F80"/>
    <w:rsid w:val="00606B02"/>
    <w:rsid w:val="00606B1E"/>
    <w:rsid w:val="00606D53"/>
    <w:rsid w:val="00606F65"/>
    <w:rsid w:val="006108AB"/>
    <w:rsid w:val="00610B0E"/>
    <w:rsid w:val="0061276D"/>
    <w:rsid w:val="006129A3"/>
    <w:rsid w:val="00612E48"/>
    <w:rsid w:val="006136F4"/>
    <w:rsid w:val="00614177"/>
    <w:rsid w:val="006145BF"/>
    <w:rsid w:val="00614F75"/>
    <w:rsid w:val="00614FEC"/>
    <w:rsid w:val="00615A42"/>
    <w:rsid w:val="006169D4"/>
    <w:rsid w:val="00616FA1"/>
    <w:rsid w:val="006202FA"/>
    <w:rsid w:val="006205F2"/>
    <w:rsid w:val="00620AF1"/>
    <w:rsid w:val="00621C2B"/>
    <w:rsid w:val="00621FB8"/>
    <w:rsid w:val="00622030"/>
    <w:rsid w:val="00622549"/>
    <w:rsid w:val="006234EC"/>
    <w:rsid w:val="006240FC"/>
    <w:rsid w:val="00624A64"/>
    <w:rsid w:val="00624BD9"/>
    <w:rsid w:val="00625241"/>
    <w:rsid w:val="00625674"/>
    <w:rsid w:val="00626217"/>
    <w:rsid w:val="00626E68"/>
    <w:rsid w:val="00630657"/>
    <w:rsid w:val="006319BB"/>
    <w:rsid w:val="00633853"/>
    <w:rsid w:val="006339DE"/>
    <w:rsid w:val="00633C8C"/>
    <w:rsid w:val="00633E17"/>
    <w:rsid w:val="006347F7"/>
    <w:rsid w:val="0063501F"/>
    <w:rsid w:val="006354E2"/>
    <w:rsid w:val="00635519"/>
    <w:rsid w:val="00636871"/>
    <w:rsid w:val="00637196"/>
    <w:rsid w:val="006376BB"/>
    <w:rsid w:val="006404FB"/>
    <w:rsid w:val="006426B7"/>
    <w:rsid w:val="00643D5E"/>
    <w:rsid w:val="00643F45"/>
    <w:rsid w:val="00644723"/>
    <w:rsid w:val="006447B7"/>
    <w:rsid w:val="006455DE"/>
    <w:rsid w:val="006455F7"/>
    <w:rsid w:val="00646149"/>
    <w:rsid w:val="00646FB2"/>
    <w:rsid w:val="006479A8"/>
    <w:rsid w:val="00647E5F"/>
    <w:rsid w:val="006511C8"/>
    <w:rsid w:val="00651752"/>
    <w:rsid w:val="00651D13"/>
    <w:rsid w:val="006521DA"/>
    <w:rsid w:val="0065253F"/>
    <w:rsid w:val="006532B3"/>
    <w:rsid w:val="0065376D"/>
    <w:rsid w:val="0065394E"/>
    <w:rsid w:val="006558AB"/>
    <w:rsid w:val="0066020E"/>
    <w:rsid w:val="00660616"/>
    <w:rsid w:val="00660BDC"/>
    <w:rsid w:val="00660D46"/>
    <w:rsid w:val="00660E87"/>
    <w:rsid w:val="00662DFD"/>
    <w:rsid w:val="00663526"/>
    <w:rsid w:val="00663A3A"/>
    <w:rsid w:val="006655FF"/>
    <w:rsid w:val="0066571F"/>
    <w:rsid w:val="00665A47"/>
    <w:rsid w:val="00665F61"/>
    <w:rsid w:val="00670201"/>
    <w:rsid w:val="0067024F"/>
    <w:rsid w:val="00671AEE"/>
    <w:rsid w:val="00671DEB"/>
    <w:rsid w:val="0067320A"/>
    <w:rsid w:val="00674405"/>
    <w:rsid w:val="00674458"/>
    <w:rsid w:val="006747E8"/>
    <w:rsid w:val="00675165"/>
    <w:rsid w:val="00675B4C"/>
    <w:rsid w:val="00677E06"/>
    <w:rsid w:val="0068005E"/>
    <w:rsid w:val="00680228"/>
    <w:rsid w:val="006804BE"/>
    <w:rsid w:val="00681731"/>
    <w:rsid w:val="00682910"/>
    <w:rsid w:val="0068323D"/>
    <w:rsid w:val="00685012"/>
    <w:rsid w:val="00685105"/>
    <w:rsid w:val="006855B1"/>
    <w:rsid w:val="00685FDE"/>
    <w:rsid w:val="006866BC"/>
    <w:rsid w:val="0069031C"/>
    <w:rsid w:val="006903CE"/>
    <w:rsid w:val="006909EB"/>
    <w:rsid w:val="00690A9D"/>
    <w:rsid w:val="00690C41"/>
    <w:rsid w:val="00692732"/>
    <w:rsid w:val="0069365F"/>
    <w:rsid w:val="00693AA7"/>
    <w:rsid w:val="0069484C"/>
    <w:rsid w:val="006948E4"/>
    <w:rsid w:val="00694BC3"/>
    <w:rsid w:val="006953F1"/>
    <w:rsid w:val="00696017"/>
    <w:rsid w:val="00696261"/>
    <w:rsid w:val="006964D4"/>
    <w:rsid w:val="00696788"/>
    <w:rsid w:val="0069690D"/>
    <w:rsid w:val="00696E2C"/>
    <w:rsid w:val="0069719F"/>
    <w:rsid w:val="00697247"/>
    <w:rsid w:val="00697423"/>
    <w:rsid w:val="006A0D74"/>
    <w:rsid w:val="006A17E9"/>
    <w:rsid w:val="006A2356"/>
    <w:rsid w:val="006A2834"/>
    <w:rsid w:val="006A2EB4"/>
    <w:rsid w:val="006A31D9"/>
    <w:rsid w:val="006A476E"/>
    <w:rsid w:val="006A518F"/>
    <w:rsid w:val="006A5894"/>
    <w:rsid w:val="006A66D3"/>
    <w:rsid w:val="006A7A3B"/>
    <w:rsid w:val="006B012D"/>
    <w:rsid w:val="006B0430"/>
    <w:rsid w:val="006B06F9"/>
    <w:rsid w:val="006B0989"/>
    <w:rsid w:val="006B29D0"/>
    <w:rsid w:val="006B2C79"/>
    <w:rsid w:val="006B4E57"/>
    <w:rsid w:val="006B4F92"/>
    <w:rsid w:val="006B5174"/>
    <w:rsid w:val="006B5D3E"/>
    <w:rsid w:val="006B6E96"/>
    <w:rsid w:val="006B76BF"/>
    <w:rsid w:val="006B7B88"/>
    <w:rsid w:val="006C0C4D"/>
    <w:rsid w:val="006C1498"/>
    <w:rsid w:val="006C1DC0"/>
    <w:rsid w:val="006C1EC0"/>
    <w:rsid w:val="006C2526"/>
    <w:rsid w:val="006C3820"/>
    <w:rsid w:val="006C3880"/>
    <w:rsid w:val="006C3A31"/>
    <w:rsid w:val="006C40AB"/>
    <w:rsid w:val="006C41D7"/>
    <w:rsid w:val="006C4980"/>
    <w:rsid w:val="006C55AB"/>
    <w:rsid w:val="006C606D"/>
    <w:rsid w:val="006C609F"/>
    <w:rsid w:val="006C6594"/>
    <w:rsid w:val="006C6B24"/>
    <w:rsid w:val="006C6B53"/>
    <w:rsid w:val="006C6C40"/>
    <w:rsid w:val="006C7478"/>
    <w:rsid w:val="006C7581"/>
    <w:rsid w:val="006C78D5"/>
    <w:rsid w:val="006C7D50"/>
    <w:rsid w:val="006C7E32"/>
    <w:rsid w:val="006D000A"/>
    <w:rsid w:val="006D013D"/>
    <w:rsid w:val="006D0543"/>
    <w:rsid w:val="006D0AFA"/>
    <w:rsid w:val="006D15D6"/>
    <w:rsid w:val="006D1ADF"/>
    <w:rsid w:val="006D242D"/>
    <w:rsid w:val="006D27F7"/>
    <w:rsid w:val="006D31D6"/>
    <w:rsid w:val="006D33EA"/>
    <w:rsid w:val="006D42F3"/>
    <w:rsid w:val="006D44A8"/>
    <w:rsid w:val="006D4F7A"/>
    <w:rsid w:val="006D4F8F"/>
    <w:rsid w:val="006D5A0C"/>
    <w:rsid w:val="006D5C60"/>
    <w:rsid w:val="006D5CF4"/>
    <w:rsid w:val="006D5EF7"/>
    <w:rsid w:val="006D6A31"/>
    <w:rsid w:val="006D6ECD"/>
    <w:rsid w:val="006D7584"/>
    <w:rsid w:val="006E058D"/>
    <w:rsid w:val="006E0D5D"/>
    <w:rsid w:val="006E12AE"/>
    <w:rsid w:val="006E1996"/>
    <w:rsid w:val="006E37C8"/>
    <w:rsid w:val="006E42E2"/>
    <w:rsid w:val="006E487D"/>
    <w:rsid w:val="006E4AEA"/>
    <w:rsid w:val="006E5C01"/>
    <w:rsid w:val="006E6435"/>
    <w:rsid w:val="006E74FD"/>
    <w:rsid w:val="006E7E9E"/>
    <w:rsid w:val="006E7F66"/>
    <w:rsid w:val="006F0DBD"/>
    <w:rsid w:val="006F19E6"/>
    <w:rsid w:val="006F1FD4"/>
    <w:rsid w:val="006F23C5"/>
    <w:rsid w:val="006F273B"/>
    <w:rsid w:val="006F2DBA"/>
    <w:rsid w:val="006F3169"/>
    <w:rsid w:val="006F3C31"/>
    <w:rsid w:val="006F3FE1"/>
    <w:rsid w:val="006F40A1"/>
    <w:rsid w:val="006F4B2D"/>
    <w:rsid w:val="006F53A7"/>
    <w:rsid w:val="006F53ED"/>
    <w:rsid w:val="006F5935"/>
    <w:rsid w:val="006F629A"/>
    <w:rsid w:val="006F7D79"/>
    <w:rsid w:val="00700285"/>
    <w:rsid w:val="0070083B"/>
    <w:rsid w:val="00700E3C"/>
    <w:rsid w:val="00702654"/>
    <w:rsid w:val="00703223"/>
    <w:rsid w:val="00704EBD"/>
    <w:rsid w:val="00704F36"/>
    <w:rsid w:val="0070632B"/>
    <w:rsid w:val="007065F6"/>
    <w:rsid w:val="007100ED"/>
    <w:rsid w:val="00710128"/>
    <w:rsid w:val="0071209B"/>
    <w:rsid w:val="00712E11"/>
    <w:rsid w:val="007131E7"/>
    <w:rsid w:val="007134A2"/>
    <w:rsid w:val="00713784"/>
    <w:rsid w:val="007145F8"/>
    <w:rsid w:val="00714986"/>
    <w:rsid w:val="00714ADA"/>
    <w:rsid w:val="00715674"/>
    <w:rsid w:val="00715872"/>
    <w:rsid w:val="00716256"/>
    <w:rsid w:val="00716ED3"/>
    <w:rsid w:val="007172A3"/>
    <w:rsid w:val="00717E01"/>
    <w:rsid w:val="00720545"/>
    <w:rsid w:val="00722855"/>
    <w:rsid w:val="00726F6E"/>
    <w:rsid w:val="007304B9"/>
    <w:rsid w:val="00730AAB"/>
    <w:rsid w:val="00732A5B"/>
    <w:rsid w:val="0073310A"/>
    <w:rsid w:val="00733BE0"/>
    <w:rsid w:val="00733F09"/>
    <w:rsid w:val="00734F02"/>
    <w:rsid w:val="007356DA"/>
    <w:rsid w:val="00735AEC"/>
    <w:rsid w:val="00736A28"/>
    <w:rsid w:val="00736B5F"/>
    <w:rsid w:val="00736F9F"/>
    <w:rsid w:val="007372FE"/>
    <w:rsid w:val="0074166A"/>
    <w:rsid w:val="00741F1F"/>
    <w:rsid w:val="00741F90"/>
    <w:rsid w:val="00742786"/>
    <w:rsid w:val="00742874"/>
    <w:rsid w:val="007429E2"/>
    <w:rsid w:val="007434FE"/>
    <w:rsid w:val="00743EE6"/>
    <w:rsid w:val="007445DD"/>
    <w:rsid w:val="00745B64"/>
    <w:rsid w:val="00746907"/>
    <w:rsid w:val="00747BF3"/>
    <w:rsid w:val="0075091F"/>
    <w:rsid w:val="00750EAA"/>
    <w:rsid w:val="00751056"/>
    <w:rsid w:val="0075265F"/>
    <w:rsid w:val="00752BD7"/>
    <w:rsid w:val="007531BA"/>
    <w:rsid w:val="0075445E"/>
    <w:rsid w:val="007549BA"/>
    <w:rsid w:val="00754CF6"/>
    <w:rsid w:val="00754E71"/>
    <w:rsid w:val="00755044"/>
    <w:rsid w:val="007565EF"/>
    <w:rsid w:val="00757086"/>
    <w:rsid w:val="00757548"/>
    <w:rsid w:val="00761C18"/>
    <w:rsid w:val="0076260C"/>
    <w:rsid w:val="00764D92"/>
    <w:rsid w:val="00765301"/>
    <w:rsid w:val="00765F38"/>
    <w:rsid w:val="00766B89"/>
    <w:rsid w:val="007676CC"/>
    <w:rsid w:val="00767900"/>
    <w:rsid w:val="00767BD2"/>
    <w:rsid w:val="0077028F"/>
    <w:rsid w:val="007721AC"/>
    <w:rsid w:val="00772226"/>
    <w:rsid w:val="007723CD"/>
    <w:rsid w:val="00772519"/>
    <w:rsid w:val="00772FC9"/>
    <w:rsid w:val="007737E4"/>
    <w:rsid w:val="00773A13"/>
    <w:rsid w:val="00774F79"/>
    <w:rsid w:val="00774FA4"/>
    <w:rsid w:val="00775163"/>
    <w:rsid w:val="007751C3"/>
    <w:rsid w:val="00775D3F"/>
    <w:rsid w:val="007767C9"/>
    <w:rsid w:val="00777C2B"/>
    <w:rsid w:val="00780074"/>
    <w:rsid w:val="00780797"/>
    <w:rsid w:val="00781156"/>
    <w:rsid w:val="0078122E"/>
    <w:rsid w:val="007819F3"/>
    <w:rsid w:val="00781B55"/>
    <w:rsid w:val="00782F89"/>
    <w:rsid w:val="00783573"/>
    <w:rsid w:val="007841C9"/>
    <w:rsid w:val="007843D5"/>
    <w:rsid w:val="007846CD"/>
    <w:rsid w:val="00784C98"/>
    <w:rsid w:val="00785307"/>
    <w:rsid w:val="007853D4"/>
    <w:rsid w:val="00785AB9"/>
    <w:rsid w:val="00785D6F"/>
    <w:rsid w:val="0078640E"/>
    <w:rsid w:val="007864AB"/>
    <w:rsid w:val="00786584"/>
    <w:rsid w:val="00786EE6"/>
    <w:rsid w:val="00787FC0"/>
    <w:rsid w:val="00790019"/>
    <w:rsid w:val="00790120"/>
    <w:rsid w:val="0079020E"/>
    <w:rsid w:val="00792EC3"/>
    <w:rsid w:val="00793367"/>
    <w:rsid w:val="00794683"/>
    <w:rsid w:val="0079499E"/>
    <w:rsid w:val="00795535"/>
    <w:rsid w:val="00795765"/>
    <w:rsid w:val="00795B56"/>
    <w:rsid w:val="007967DA"/>
    <w:rsid w:val="00796B0F"/>
    <w:rsid w:val="00796F6A"/>
    <w:rsid w:val="00796FC2"/>
    <w:rsid w:val="00797A4C"/>
    <w:rsid w:val="007A1129"/>
    <w:rsid w:val="007A1D88"/>
    <w:rsid w:val="007A277D"/>
    <w:rsid w:val="007A2E9C"/>
    <w:rsid w:val="007A33B7"/>
    <w:rsid w:val="007A4047"/>
    <w:rsid w:val="007A4FE0"/>
    <w:rsid w:val="007A65F4"/>
    <w:rsid w:val="007A6AE8"/>
    <w:rsid w:val="007A739F"/>
    <w:rsid w:val="007A7464"/>
    <w:rsid w:val="007A797C"/>
    <w:rsid w:val="007A7E23"/>
    <w:rsid w:val="007B059D"/>
    <w:rsid w:val="007B08C2"/>
    <w:rsid w:val="007B0D18"/>
    <w:rsid w:val="007B10D1"/>
    <w:rsid w:val="007B16CF"/>
    <w:rsid w:val="007B22FC"/>
    <w:rsid w:val="007B2629"/>
    <w:rsid w:val="007B2EC3"/>
    <w:rsid w:val="007B3800"/>
    <w:rsid w:val="007B3BF4"/>
    <w:rsid w:val="007B46C4"/>
    <w:rsid w:val="007B5679"/>
    <w:rsid w:val="007B599A"/>
    <w:rsid w:val="007B5EF6"/>
    <w:rsid w:val="007B6242"/>
    <w:rsid w:val="007B6D0F"/>
    <w:rsid w:val="007B6D32"/>
    <w:rsid w:val="007B7691"/>
    <w:rsid w:val="007C02DB"/>
    <w:rsid w:val="007C0B0A"/>
    <w:rsid w:val="007C1D31"/>
    <w:rsid w:val="007C246E"/>
    <w:rsid w:val="007C2513"/>
    <w:rsid w:val="007C3482"/>
    <w:rsid w:val="007C3B5E"/>
    <w:rsid w:val="007C3E24"/>
    <w:rsid w:val="007C48D5"/>
    <w:rsid w:val="007C4EE6"/>
    <w:rsid w:val="007C55D3"/>
    <w:rsid w:val="007C6112"/>
    <w:rsid w:val="007C65D8"/>
    <w:rsid w:val="007C6E6F"/>
    <w:rsid w:val="007C7BD8"/>
    <w:rsid w:val="007C7D3F"/>
    <w:rsid w:val="007C7E95"/>
    <w:rsid w:val="007D0AF0"/>
    <w:rsid w:val="007D0CAC"/>
    <w:rsid w:val="007D18E0"/>
    <w:rsid w:val="007D219D"/>
    <w:rsid w:val="007D21C8"/>
    <w:rsid w:val="007D23C1"/>
    <w:rsid w:val="007D2FBA"/>
    <w:rsid w:val="007D3065"/>
    <w:rsid w:val="007D34CD"/>
    <w:rsid w:val="007D3815"/>
    <w:rsid w:val="007D41C6"/>
    <w:rsid w:val="007D4C51"/>
    <w:rsid w:val="007D4EC7"/>
    <w:rsid w:val="007D5DFD"/>
    <w:rsid w:val="007D61C8"/>
    <w:rsid w:val="007D703D"/>
    <w:rsid w:val="007E09DC"/>
    <w:rsid w:val="007E0D02"/>
    <w:rsid w:val="007E0ED4"/>
    <w:rsid w:val="007E12B5"/>
    <w:rsid w:val="007E1482"/>
    <w:rsid w:val="007E1834"/>
    <w:rsid w:val="007E38A8"/>
    <w:rsid w:val="007E568B"/>
    <w:rsid w:val="007E5941"/>
    <w:rsid w:val="007E5F4E"/>
    <w:rsid w:val="007E6632"/>
    <w:rsid w:val="007E6D69"/>
    <w:rsid w:val="007E795E"/>
    <w:rsid w:val="007F0933"/>
    <w:rsid w:val="007F0AE0"/>
    <w:rsid w:val="007F15B5"/>
    <w:rsid w:val="007F163F"/>
    <w:rsid w:val="007F1895"/>
    <w:rsid w:val="007F2207"/>
    <w:rsid w:val="007F29DC"/>
    <w:rsid w:val="007F3740"/>
    <w:rsid w:val="007F3B94"/>
    <w:rsid w:val="007F3CC3"/>
    <w:rsid w:val="007F4995"/>
    <w:rsid w:val="007F4DAB"/>
    <w:rsid w:val="007F52EE"/>
    <w:rsid w:val="007F598F"/>
    <w:rsid w:val="007F7470"/>
    <w:rsid w:val="007F7663"/>
    <w:rsid w:val="007F782C"/>
    <w:rsid w:val="007F79DC"/>
    <w:rsid w:val="007F7B98"/>
    <w:rsid w:val="00800614"/>
    <w:rsid w:val="008007A8"/>
    <w:rsid w:val="00800A91"/>
    <w:rsid w:val="0080181B"/>
    <w:rsid w:val="00804E9B"/>
    <w:rsid w:val="008051F5"/>
    <w:rsid w:val="00805783"/>
    <w:rsid w:val="00805AA6"/>
    <w:rsid w:val="0080655C"/>
    <w:rsid w:val="00806664"/>
    <w:rsid w:val="008069F2"/>
    <w:rsid w:val="00806BEA"/>
    <w:rsid w:val="0080747D"/>
    <w:rsid w:val="00807527"/>
    <w:rsid w:val="008079D4"/>
    <w:rsid w:val="00810A62"/>
    <w:rsid w:val="00810FCF"/>
    <w:rsid w:val="008111A7"/>
    <w:rsid w:val="008112A9"/>
    <w:rsid w:val="00812560"/>
    <w:rsid w:val="00812A0D"/>
    <w:rsid w:val="00813EBE"/>
    <w:rsid w:val="008141C9"/>
    <w:rsid w:val="008141EF"/>
    <w:rsid w:val="00815217"/>
    <w:rsid w:val="008157A0"/>
    <w:rsid w:val="00815FF1"/>
    <w:rsid w:val="00816259"/>
    <w:rsid w:val="00816623"/>
    <w:rsid w:val="008174C1"/>
    <w:rsid w:val="00817A6A"/>
    <w:rsid w:val="00817F98"/>
    <w:rsid w:val="00821E3E"/>
    <w:rsid w:val="00822C16"/>
    <w:rsid w:val="00822FAA"/>
    <w:rsid w:val="008234C7"/>
    <w:rsid w:val="008236B0"/>
    <w:rsid w:val="00823781"/>
    <w:rsid w:val="008237B0"/>
    <w:rsid w:val="008246E2"/>
    <w:rsid w:val="00825565"/>
    <w:rsid w:val="008272D5"/>
    <w:rsid w:val="008275BA"/>
    <w:rsid w:val="00830EAF"/>
    <w:rsid w:val="0083142C"/>
    <w:rsid w:val="008315FB"/>
    <w:rsid w:val="008319B6"/>
    <w:rsid w:val="00832C9D"/>
    <w:rsid w:val="008348C1"/>
    <w:rsid w:val="008348D4"/>
    <w:rsid w:val="00834CCC"/>
    <w:rsid w:val="0083574F"/>
    <w:rsid w:val="00835BAA"/>
    <w:rsid w:val="0083710F"/>
    <w:rsid w:val="008400FC"/>
    <w:rsid w:val="00840339"/>
    <w:rsid w:val="00840F02"/>
    <w:rsid w:val="008413B6"/>
    <w:rsid w:val="00841742"/>
    <w:rsid w:val="00841D12"/>
    <w:rsid w:val="00842277"/>
    <w:rsid w:val="008431DC"/>
    <w:rsid w:val="00843471"/>
    <w:rsid w:val="00843D4B"/>
    <w:rsid w:val="00843D75"/>
    <w:rsid w:val="00843FF0"/>
    <w:rsid w:val="0084463B"/>
    <w:rsid w:val="00844F43"/>
    <w:rsid w:val="00844F98"/>
    <w:rsid w:val="008452E2"/>
    <w:rsid w:val="008455B4"/>
    <w:rsid w:val="008459FE"/>
    <w:rsid w:val="00845F09"/>
    <w:rsid w:val="0084650D"/>
    <w:rsid w:val="00846B51"/>
    <w:rsid w:val="00847942"/>
    <w:rsid w:val="00847E5F"/>
    <w:rsid w:val="008503CF"/>
    <w:rsid w:val="00850793"/>
    <w:rsid w:val="008507C8"/>
    <w:rsid w:val="00850A3C"/>
    <w:rsid w:val="00851A22"/>
    <w:rsid w:val="00851D5D"/>
    <w:rsid w:val="008527EB"/>
    <w:rsid w:val="00853104"/>
    <w:rsid w:val="0085316C"/>
    <w:rsid w:val="008536C2"/>
    <w:rsid w:val="008547C1"/>
    <w:rsid w:val="0085517D"/>
    <w:rsid w:val="008551D9"/>
    <w:rsid w:val="0085523F"/>
    <w:rsid w:val="00855D12"/>
    <w:rsid w:val="00855E31"/>
    <w:rsid w:val="008560A9"/>
    <w:rsid w:val="008564FD"/>
    <w:rsid w:val="008568DF"/>
    <w:rsid w:val="00856FBB"/>
    <w:rsid w:val="00857590"/>
    <w:rsid w:val="00857DAB"/>
    <w:rsid w:val="00860815"/>
    <w:rsid w:val="00860F3B"/>
    <w:rsid w:val="00861288"/>
    <w:rsid w:val="00862400"/>
    <w:rsid w:val="008630D5"/>
    <w:rsid w:val="008632F6"/>
    <w:rsid w:val="00863889"/>
    <w:rsid w:val="00863C0A"/>
    <w:rsid w:val="008642F2"/>
    <w:rsid w:val="008643BD"/>
    <w:rsid w:val="008645C9"/>
    <w:rsid w:val="0086471C"/>
    <w:rsid w:val="00865BCD"/>
    <w:rsid w:val="00866817"/>
    <w:rsid w:val="0086707E"/>
    <w:rsid w:val="0087112F"/>
    <w:rsid w:val="00871FA3"/>
    <w:rsid w:val="008724D7"/>
    <w:rsid w:val="0087257B"/>
    <w:rsid w:val="0087286B"/>
    <w:rsid w:val="00873387"/>
    <w:rsid w:val="00874D6A"/>
    <w:rsid w:val="008758E0"/>
    <w:rsid w:val="00875A28"/>
    <w:rsid w:val="00875A41"/>
    <w:rsid w:val="00875BBA"/>
    <w:rsid w:val="00876131"/>
    <w:rsid w:val="00876BA6"/>
    <w:rsid w:val="00877156"/>
    <w:rsid w:val="00877758"/>
    <w:rsid w:val="008778F0"/>
    <w:rsid w:val="00877EDA"/>
    <w:rsid w:val="00880059"/>
    <w:rsid w:val="00880B48"/>
    <w:rsid w:val="00880C5F"/>
    <w:rsid w:val="00880E83"/>
    <w:rsid w:val="0088314F"/>
    <w:rsid w:val="00883570"/>
    <w:rsid w:val="00883A74"/>
    <w:rsid w:val="00885338"/>
    <w:rsid w:val="00885583"/>
    <w:rsid w:val="00885706"/>
    <w:rsid w:val="00885889"/>
    <w:rsid w:val="008858E6"/>
    <w:rsid w:val="008927DE"/>
    <w:rsid w:val="00892E3C"/>
    <w:rsid w:val="00895284"/>
    <w:rsid w:val="00895506"/>
    <w:rsid w:val="00895834"/>
    <w:rsid w:val="0089595F"/>
    <w:rsid w:val="00895B36"/>
    <w:rsid w:val="0089604A"/>
    <w:rsid w:val="008974D8"/>
    <w:rsid w:val="008A0B67"/>
    <w:rsid w:val="008A0CF2"/>
    <w:rsid w:val="008A14BA"/>
    <w:rsid w:val="008A1808"/>
    <w:rsid w:val="008A18EF"/>
    <w:rsid w:val="008A1E04"/>
    <w:rsid w:val="008A317C"/>
    <w:rsid w:val="008A33EE"/>
    <w:rsid w:val="008A386C"/>
    <w:rsid w:val="008A43C4"/>
    <w:rsid w:val="008A459B"/>
    <w:rsid w:val="008A46C1"/>
    <w:rsid w:val="008A4C35"/>
    <w:rsid w:val="008A6B54"/>
    <w:rsid w:val="008A6D97"/>
    <w:rsid w:val="008B15A0"/>
    <w:rsid w:val="008B23E5"/>
    <w:rsid w:val="008B346C"/>
    <w:rsid w:val="008B35E4"/>
    <w:rsid w:val="008B3795"/>
    <w:rsid w:val="008B3C7E"/>
    <w:rsid w:val="008B4AEF"/>
    <w:rsid w:val="008B4D7C"/>
    <w:rsid w:val="008B57B6"/>
    <w:rsid w:val="008B5E03"/>
    <w:rsid w:val="008B619A"/>
    <w:rsid w:val="008B6A1E"/>
    <w:rsid w:val="008B6F9D"/>
    <w:rsid w:val="008B7341"/>
    <w:rsid w:val="008B762C"/>
    <w:rsid w:val="008C0B04"/>
    <w:rsid w:val="008C1E27"/>
    <w:rsid w:val="008C230B"/>
    <w:rsid w:val="008C4322"/>
    <w:rsid w:val="008C5DC8"/>
    <w:rsid w:val="008C619A"/>
    <w:rsid w:val="008C6DD9"/>
    <w:rsid w:val="008C724D"/>
    <w:rsid w:val="008C7422"/>
    <w:rsid w:val="008C7500"/>
    <w:rsid w:val="008D0D27"/>
    <w:rsid w:val="008D10A0"/>
    <w:rsid w:val="008D10A9"/>
    <w:rsid w:val="008D1AAF"/>
    <w:rsid w:val="008D1B89"/>
    <w:rsid w:val="008D3C98"/>
    <w:rsid w:val="008D4C6D"/>
    <w:rsid w:val="008D5B47"/>
    <w:rsid w:val="008D721B"/>
    <w:rsid w:val="008D7297"/>
    <w:rsid w:val="008D754B"/>
    <w:rsid w:val="008D7616"/>
    <w:rsid w:val="008E3258"/>
    <w:rsid w:val="008E41D5"/>
    <w:rsid w:val="008E457D"/>
    <w:rsid w:val="008E4A06"/>
    <w:rsid w:val="008E6034"/>
    <w:rsid w:val="008E6188"/>
    <w:rsid w:val="008E6202"/>
    <w:rsid w:val="008E6FF2"/>
    <w:rsid w:val="008F2938"/>
    <w:rsid w:val="008F2B66"/>
    <w:rsid w:val="008F2D3B"/>
    <w:rsid w:val="008F4509"/>
    <w:rsid w:val="008F49A3"/>
    <w:rsid w:val="008F585E"/>
    <w:rsid w:val="008F5911"/>
    <w:rsid w:val="008F742A"/>
    <w:rsid w:val="0090041D"/>
    <w:rsid w:val="00901A0F"/>
    <w:rsid w:val="00901E60"/>
    <w:rsid w:val="0090290C"/>
    <w:rsid w:val="00903197"/>
    <w:rsid w:val="00903482"/>
    <w:rsid w:val="0090368E"/>
    <w:rsid w:val="00903C40"/>
    <w:rsid w:val="00903C42"/>
    <w:rsid w:val="009050A9"/>
    <w:rsid w:val="00905ED9"/>
    <w:rsid w:val="00905F1F"/>
    <w:rsid w:val="00906AD3"/>
    <w:rsid w:val="00907B89"/>
    <w:rsid w:val="00910703"/>
    <w:rsid w:val="009108DD"/>
    <w:rsid w:val="00911298"/>
    <w:rsid w:val="00911374"/>
    <w:rsid w:val="009115F1"/>
    <w:rsid w:val="00912714"/>
    <w:rsid w:val="00912C87"/>
    <w:rsid w:val="00913153"/>
    <w:rsid w:val="00914284"/>
    <w:rsid w:val="00914D16"/>
    <w:rsid w:val="00914DE8"/>
    <w:rsid w:val="0091537B"/>
    <w:rsid w:val="00915890"/>
    <w:rsid w:val="00915C25"/>
    <w:rsid w:val="00915D4E"/>
    <w:rsid w:val="00916375"/>
    <w:rsid w:val="009168EA"/>
    <w:rsid w:val="00916B0E"/>
    <w:rsid w:val="00917E40"/>
    <w:rsid w:val="009202B2"/>
    <w:rsid w:val="00921786"/>
    <w:rsid w:val="00921BBA"/>
    <w:rsid w:val="00922B5F"/>
    <w:rsid w:val="009237A3"/>
    <w:rsid w:val="00923A90"/>
    <w:rsid w:val="00925121"/>
    <w:rsid w:val="00926546"/>
    <w:rsid w:val="0092657C"/>
    <w:rsid w:val="009267CF"/>
    <w:rsid w:val="00926CDA"/>
    <w:rsid w:val="00927830"/>
    <w:rsid w:val="00927ABB"/>
    <w:rsid w:val="00930093"/>
    <w:rsid w:val="009301B5"/>
    <w:rsid w:val="00930774"/>
    <w:rsid w:val="00932582"/>
    <w:rsid w:val="00932624"/>
    <w:rsid w:val="009329BA"/>
    <w:rsid w:val="00932C32"/>
    <w:rsid w:val="0093319F"/>
    <w:rsid w:val="0093377F"/>
    <w:rsid w:val="0093453A"/>
    <w:rsid w:val="00934CEC"/>
    <w:rsid w:val="009361F8"/>
    <w:rsid w:val="009363E0"/>
    <w:rsid w:val="00936FA3"/>
    <w:rsid w:val="009373A5"/>
    <w:rsid w:val="00937B4E"/>
    <w:rsid w:val="0094057A"/>
    <w:rsid w:val="00940778"/>
    <w:rsid w:val="00942114"/>
    <w:rsid w:val="00942256"/>
    <w:rsid w:val="009422DD"/>
    <w:rsid w:val="00942B4E"/>
    <w:rsid w:val="00942B62"/>
    <w:rsid w:val="00944764"/>
    <w:rsid w:val="00944BAA"/>
    <w:rsid w:val="00945417"/>
    <w:rsid w:val="00945980"/>
    <w:rsid w:val="009466BD"/>
    <w:rsid w:val="0094753A"/>
    <w:rsid w:val="00947641"/>
    <w:rsid w:val="009478C1"/>
    <w:rsid w:val="0095036E"/>
    <w:rsid w:val="00951B33"/>
    <w:rsid w:val="009524E0"/>
    <w:rsid w:val="009528DD"/>
    <w:rsid w:val="00952BD1"/>
    <w:rsid w:val="009538B8"/>
    <w:rsid w:val="00953AB3"/>
    <w:rsid w:val="00953F47"/>
    <w:rsid w:val="009569FC"/>
    <w:rsid w:val="00956A47"/>
    <w:rsid w:val="0095708A"/>
    <w:rsid w:val="009571A5"/>
    <w:rsid w:val="00957478"/>
    <w:rsid w:val="0095789B"/>
    <w:rsid w:val="00957FA3"/>
    <w:rsid w:val="009600D0"/>
    <w:rsid w:val="009607D0"/>
    <w:rsid w:val="00960B65"/>
    <w:rsid w:val="00960F99"/>
    <w:rsid w:val="0096152F"/>
    <w:rsid w:val="00961761"/>
    <w:rsid w:val="00961CD6"/>
    <w:rsid w:val="009628BC"/>
    <w:rsid w:val="00962D02"/>
    <w:rsid w:val="009633EB"/>
    <w:rsid w:val="00963411"/>
    <w:rsid w:val="00964564"/>
    <w:rsid w:val="00964A4D"/>
    <w:rsid w:val="0096526A"/>
    <w:rsid w:val="00965394"/>
    <w:rsid w:val="00965401"/>
    <w:rsid w:val="00965EF3"/>
    <w:rsid w:val="00966260"/>
    <w:rsid w:val="0096681F"/>
    <w:rsid w:val="009668F0"/>
    <w:rsid w:val="00966B70"/>
    <w:rsid w:val="00966DD4"/>
    <w:rsid w:val="00967449"/>
    <w:rsid w:val="00967B35"/>
    <w:rsid w:val="00970BBD"/>
    <w:rsid w:val="00970E64"/>
    <w:rsid w:val="009720A6"/>
    <w:rsid w:val="00972765"/>
    <w:rsid w:val="00972909"/>
    <w:rsid w:val="00972D6A"/>
    <w:rsid w:val="00972E5C"/>
    <w:rsid w:val="009735CE"/>
    <w:rsid w:val="00973C28"/>
    <w:rsid w:val="00974670"/>
    <w:rsid w:val="00974AFA"/>
    <w:rsid w:val="00974D6D"/>
    <w:rsid w:val="00975CE6"/>
    <w:rsid w:val="009760D8"/>
    <w:rsid w:val="009763B6"/>
    <w:rsid w:val="00976F72"/>
    <w:rsid w:val="00977E45"/>
    <w:rsid w:val="00977E59"/>
    <w:rsid w:val="00980460"/>
    <w:rsid w:val="009805EF"/>
    <w:rsid w:val="00982BB4"/>
    <w:rsid w:val="00983245"/>
    <w:rsid w:val="009839BF"/>
    <w:rsid w:val="00983B68"/>
    <w:rsid w:val="00984BE1"/>
    <w:rsid w:val="0098504E"/>
    <w:rsid w:val="00985A30"/>
    <w:rsid w:val="00986406"/>
    <w:rsid w:val="00986A05"/>
    <w:rsid w:val="00986A3F"/>
    <w:rsid w:val="00986C31"/>
    <w:rsid w:val="00986E17"/>
    <w:rsid w:val="00990214"/>
    <w:rsid w:val="00991103"/>
    <w:rsid w:val="009912F0"/>
    <w:rsid w:val="0099141A"/>
    <w:rsid w:val="009914BF"/>
    <w:rsid w:val="00991E4C"/>
    <w:rsid w:val="00992456"/>
    <w:rsid w:val="00992DA2"/>
    <w:rsid w:val="00993F59"/>
    <w:rsid w:val="009941AF"/>
    <w:rsid w:val="009943E2"/>
    <w:rsid w:val="00995272"/>
    <w:rsid w:val="0099571A"/>
    <w:rsid w:val="00995EF8"/>
    <w:rsid w:val="00995F5F"/>
    <w:rsid w:val="009965D4"/>
    <w:rsid w:val="00996718"/>
    <w:rsid w:val="00996CC9"/>
    <w:rsid w:val="00996D08"/>
    <w:rsid w:val="00996DF6"/>
    <w:rsid w:val="00997B49"/>
    <w:rsid w:val="00997B60"/>
    <w:rsid w:val="00997F95"/>
    <w:rsid w:val="009A04B1"/>
    <w:rsid w:val="009A08DF"/>
    <w:rsid w:val="009A24A6"/>
    <w:rsid w:val="009A34D4"/>
    <w:rsid w:val="009A4B9E"/>
    <w:rsid w:val="009A539E"/>
    <w:rsid w:val="009A68E5"/>
    <w:rsid w:val="009A6A30"/>
    <w:rsid w:val="009A6A32"/>
    <w:rsid w:val="009A70D7"/>
    <w:rsid w:val="009A7305"/>
    <w:rsid w:val="009A7683"/>
    <w:rsid w:val="009A7B4C"/>
    <w:rsid w:val="009B0257"/>
    <w:rsid w:val="009B0EE6"/>
    <w:rsid w:val="009B11A6"/>
    <w:rsid w:val="009B120E"/>
    <w:rsid w:val="009B702A"/>
    <w:rsid w:val="009C0288"/>
    <w:rsid w:val="009C07C6"/>
    <w:rsid w:val="009C1A61"/>
    <w:rsid w:val="009C2013"/>
    <w:rsid w:val="009C22BF"/>
    <w:rsid w:val="009C3384"/>
    <w:rsid w:val="009C44AB"/>
    <w:rsid w:val="009C5F22"/>
    <w:rsid w:val="009C6076"/>
    <w:rsid w:val="009C6530"/>
    <w:rsid w:val="009C6938"/>
    <w:rsid w:val="009C694A"/>
    <w:rsid w:val="009C70E0"/>
    <w:rsid w:val="009C7A55"/>
    <w:rsid w:val="009C7CB4"/>
    <w:rsid w:val="009D073D"/>
    <w:rsid w:val="009D0FE3"/>
    <w:rsid w:val="009D10E2"/>
    <w:rsid w:val="009D1E02"/>
    <w:rsid w:val="009D469B"/>
    <w:rsid w:val="009D4971"/>
    <w:rsid w:val="009D53BF"/>
    <w:rsid w:val="009D55A4"/>
    <w:rsid w:val="009D55B0"/>
    <w:rsid w:val="009D59A2"/>
    <w:rsid w:val="009D59D7"/>
    <w:rsid w:val="009D60EF"/>
    <w:rsid w:val="009D61F4"/>
    <w:rsid w:val="009D6480"/>
    <w:rsid w:val="009D67F6"/>
    <w:rsid w:val="009D6F05"/>
    <w:rsid w:val="009D7516"/>
    <w:rsid w:val="009E10DC"/>
    <w:rsid w:val="009E2144"/>
    <w:rsid w:val="009E21E4"/>
    <w:rsid w:val="009E2547"/>
    <w:rsid w:val="009E2DEC"/>
    <w:rsid w:val="009E3391"/>
    <w:rsid w:val="009E33F8"/>
    <w:rsid w:val="009E387E"/>
    <w:rsid w:val="009E6011"/>
    <w:rsid w:val="009E6A30"/>
    <w:rsid w:val="009E74DE"/>
    <w:rsid w:val="009F0732"/>
    <w:rsid w:val="009F1C37"/>
    <w:rsid w:val="009F1FA0"/>
    <w:rsid w:val="009F2328"/>
    <w:rsid w:val="009F26BE"/>
    <w:rsid w:val="009F2F58"/>
    <w:rsid w:val="009F350A"/>
    <w:rsid w:val="009F36A7"/>
    <w:rsid w:val="009F3FF7"/>
    <w:rsid w:val="009F4E2E"/>
    <w:rsid w:val="009F50F3"/>
    <w:rsid w:val="009F63C2"/>
    <w:rsid w:val="009F73CB"/>
    <w:rsid w:val="009F7448"/>
    <w:rsid w:val="00A010A5"/>
    <w:rsid w:val="00A01D23"/>
    <w:rsid w:val="00A0270D"/>
    <w:rsid w:val="00A027BE"/>
    <w:rsid w:val="00A03114"/>
    <w:rsid w:val="00A032AC"/>
    <w:rsid w:val="00A03964"/>
    <w:rsid w:val="00A03AB8"/>
    <w:rsid w:val="00A0533E"/>
    <w:rsid w:val="00A06384"/>
    <w:rsid w:val="00A0693D"/>
    <w:rsid w:val="00A10236"/>
    <w:rsid w:val="00A1037A"/>
    <w:rsid w:val="00A10B3A"/>
    <w:rsid w:val="00A1111D"/>
    <w:rsid w:val="00A11A5A"/>
    <w:rsid w:val="00A13CBD"/>
    <w:rsid w:val="00A14D8C"/>
    <w:rsid w:val="00A16C2F"/>
    <w:rsid w:val="00A176D5"/>
    <w:rsid w:val="00A17B96"/>
    <w:rsid w:val="00A201E4"/>
    <w:rsid w:val="00A21B73"/>
    <w:rsid w:val="00A21EE9"/>
    <w:rsid w:val="00A2221F"/>
    <w:rsid w:val="00A23237"/>
    <w:rsid w:val="00A239E7"/>
    <w:rsid w:val="00A25063"/>
    <w:rsid w:val="00A251F9"/>
    <w:rsid w:val="00A25623"/>
    <w:rsid w:val="00A262BE"/>
    <w:rsid w:val="00A263C5"/>
    <w:rsid w:val="00A26CDB"/>
    <w:rsid w:val="00A27BFF"/>
    <w:rsid w:val="00A30272"/>
    <w:rsid w:val="00A30D59"/>
    <w:rsid w:val="00A31B74"/>
    <w:rsid w:val="00A31D99"/>
    <w:rsid w:val="00A31F10"/>
    <w:rsid w:val="00A32AA9"/>
    <w:rsid w:val="00A32F87"/>
    <w:rsid w:val="00A341DA"/>
    <w:rsid w:val="00A347E0"/>
    <w:rsid w:val="00A35509"/>
    <w:rsid w:val="00A35C26"/>
    <w:rsid w:val="00A35DF4"/>
    <w:rsid w:val="00A363FB"/>
    <w:rsid w:val="00A36E97"/>
    <w:rsid w:val="00A3735C"/>
    <w:rsid w:val="00A4008E"/>
    <w:rsid w:val="00A400CB"/>
    <w:rsid w:val="00A402A2"/>
    <w:rsid w:val="00A413DB"/>
    <w:rsid w:val="00A41644"/>
    <w:rsid w:val="00A41D39"/>
    <w:rsid w:val="00A4272C"/>
    <w:rsid w:val="00A42B4D"/>
    <w:rsid w:val="00A43FF5"/>
    <w:rsid w:val="00A43FFA"/>
    <w:rsid w:val="00A4448C"/>
    <w:rsid w:val="00A453AB"/>
    <w:rsid w:val="00A46237"/>
    <w:rsid w:val="00A463DD"/>
    <w:rsid w:val="00A465CF"/>
    <w:rsid w:val="00A46F81"/>
    <w:rsid w:val="00A513EC"/>
    <w:rsid w:val="00A51439"/>
    <w:rsid w:val="00A521AC"/>
    <w:rsid w:val="00A5354E"/>
    <w:rsid w:val="00A54787"/>
    <w:rsid w:val="00A54E6C"/>
    <w:rsid w:val="00A5586F"/>
    <w:rsid w:val="00A55B40"/>
    <w:rsid w:val="00A560EF"/>
    <w:rsid w:val="00A569C9"/>
    <w:rsid w:val="00A56E14"/>
    <w:rsid w:val="00A57BA7"/>
    <w:rsid w:val="00A57F20"/>
    <w:rsid w:val="00A60706"/>
    <w:rsid w:val="00A60C63"/>
    <w:rsid w:val="00A60D45"/>
    <w:rsid w:val="00A611E9"/>
    <w:rsid w:val="00A617FA"/>
    <w:rsid w:val="00A630B3"/>
    <w:rsid w:val="00A63BC2"/>
    <w:rsid w:val="00A64B9E"/>
    <w:rsid w:val="00A6516E"/>
    <w:rsid w:val="00A6529E"/>
    <w:rsid w:val="00A658CF"/>
    <w:rsid w:val="00A678FB"/>
    <w:rsid w:val="00A67DA3"/>
    <w:rsid w:val="00A701D9"/>
    <w:rsid w:val="00A70499"/>
    <w:rsid w:val="00A70878"/>
    <w:rsid w:val="00A70984"/>
    <w:rsid w:val="00A72BAD"/>
    <w:rsid w:val="00A72C0D"/>
    <w:rsid w:val="00A73EF6"/>
    <w:rsid w:val="00A73F14"/>
    <w:rsid w:val="00A749DE"/>
    <w:rsid w:val="00A74FC0"/>
    <w:rsid w:val="00A7535A"/>
    <w:rsid w:val="00A760CE"/>
    <w:rsid w:val="00A76508"/>
    <w:rsid w:val="00A766A3"/>
    <w:rsid w:val="00A76BFD"/>
    <w:rsid w:val="00A772E5"/>
    <w:rsid w:val="00A77622"/>
    <w:rsid w:val="00A77FC9"/>
    <w:rsid w:val="00A8028D"/>
    <w:rsid w:val="00A8039D"/>
    <w:rsid w:val="00A80BE0"/>
    <w:rsid w:val="00A810EC"/>
    <w:rsid w:val="00A826D7"/>
    <w:rsid w:val="00A827A4"/>
    <w:rsid w:val="00A82A6F"/>
    <w:rsid w:val="00A82A8A"/>
    <w:rsid w:val="00A84567"/>
    <w:rsid w:val="00A84BA9"/>
    <w:rsid w:val="00A85D13"/>
    <w:rsid w:val="00A867B1"/>
    <w:rsid w:val="00A875F7"/>
    <w:rsid w:val="00A877F0"/>
    <w:rsid w:val="00A904DB"/>
    <w:rsid w:val="00A9057D"/>
    <w:rsid w:val="00A9187E"/>
    <w:rsid w:val="00A91D7C"/>
    <w:rsid w:val="00A9206E"/>
    <w:rsid w:val="00A92A88"/>
    <w:rsid w:val="00A92BDC"/>
    <w:rsid w:val="00A93530"/>
    <w:rsid w:val="00A93DA7"/>
    <w:rsid w:val="00A93EC2"/>
    <w:rsid w:val="00A940A7"/>
    <w:rsid w:val="00A9569B"/>
    <w:rsid w:val="00A95CA1"/>
    <w:rsid w:val="00A97097"/>
    <w:rsid w:val="00A97391"/>
    <w:rsid w:val="00A9761C"/>
    <w:rsid w:val="00A9794C"/>
    <w:rsid w:val="00A979C4"/>
    <w:rsid w:val="00A97D4A"/>
    <w:rsid w:val="00A97ED7"/>
    <w:rsid w:val="00AA06A2"/>
    <w:rsid w:val="00AA0790"/>
    <w:rsid w:val="00AA0DB6"/>
    <w:rsid w:val="00AA107F"/>
    <w:rsid w:val="00AA10C4"/>
    <w:rsid w:val="00AA159F"/>
    <w:rsid w:val="00AA1B9D"/>
    <w:rsid w:val="00AA229F"/>
    <w:rsid w:val="00AA38D5"/>
    <w:rsid w:val="00AA3996"/>
    <w:rsid w:val="00AA426C"/>
    <w:rsid w:val="00AA53D6"/>
    <w:rsid w:val="00AA5774"/>
    <w:rsid w:val="00AA5EC9"/>
    <w:rsid w:val="00AA6A58"/>
    <w:rsid w:val="00AA7530"/>
    <w:rsid w:val="00AA7B4A"/>
    <w:rsid w:val="00AB0688"/>
    <w:rsid w:val="00AB0AA7"/>
    <w:rsid w:val="00AB0CD6"/>
    <w:rsid w:val="00AB2221"/>
    <w:rsid w:val="00AB2F17"/>
    <w:rsid w:val="00AB34A1"/>
    <w:rsid w:val="00AB387F"/>
    <w:rsid w:val="00AB3FA2"/>
    <w:rsid w:val="00AB4BFD"/>
    <w:rsid w:val="00AB63D0"/>
    <w:rsid w:val="00AC004A"/>
    <w:rsid w:val="00AC0636"/>
    <w:rsid w:val="00AC08E3"/>
    <w:rsid w:val="00AC0C4D"/>
    <w:rsid w:val="00AC2489"/>
    <w:rsid w:val="00AC2672"/>
    <w:rsid w:val="00AC2ED7"/>
    <w:rsid w:val="00AC35AB"/>
    <w:rsid w:val="00AC3A4F"/>
    <w:rsid w:val="00AC41DA"/>
    <w:rsid w:val="00AC446F"/>
    <w:rsid w:val="00AC5219"/>
    <w:rsid w:val="00AC5EC6"/>
    <w:rsid w:val="00AC637C"/>
    <w:rsid w:val="00AC6C27"/>
    <w:rsid w:val="00AC7274"/>
    <w:rsid w:val="00AC74A1"/>
    <w:rsid w:val="00AD061B"/>
    <w:rsid w:val="00AD0666"/>
    <w:rsid w:val="00AD06BB"/>
    <w:rsid w:val="00AD0769"/>
    <w:rsid w:val="00AD0CB6"/>
    <w:rsid w:val="00AD1EAA"/>
    <w:rsid w:val="00AD200E"/>
    <w:rsid w:val="00AD22A5"/>
    <w:rsid w:val="00AD309E"/>
    <w:rsid w:val="00AD3418"/>
    <w:rsid w:val="00AD3460"/>
    <w:rsid w:val="00AD49F0"/>
    <w:rsid w:val="00AD4B3C"/>
    <w:rsid w:val="00AD4CA8"/>
    <w:rsid w:val="00AE074C"/>
    <w:rsid w:val="00AE0E51"/>
    <w:rsid w:val="00AE1009"/>
    <w:rsid w:val="00AE1239"/>
    <w:rsid w:val="00AE14FE"/>
    <w:rsid w:val="00AE17E1"/>
    <w:rsid w:val="00AE2306"/>
    <w:rsid w:val="00AE235C"/>
    <w:rsid w:val="00AE3137"/>
    <w:rsid w:val="00AE362A"/>
    <w:rsid w:val="00AE4478"/>
    <w:rsid w:val="00AE48B8"/>
    <w:rsid w:val="00AE5292"/>
    <w:rsid w:val="00AE5EB7"/>
    <w:rsid w:val="00AE6615"/>
    <w:rsid w:val="00AE732D"/>
    <w:rsid w:val="00AE73FB"/>
    <w:rsid w:val="00AF06F0"/>
    <w:rsid w:val="00AF0FE1"/>
    <w:rsid w:val="00AF1316"/>
    <w:rsid w:val="00AF3072"/>
    <w:rsid w:val="00AF37D6"/>
    <w:rsid w:val="00AF4023"/>
    <w:rsid w:val="00AF5152"/>
    <w:rsid w:val="00AF5521"/>
    <w:rsid w:val="00AF57BA"/>
    <w:rsid w:val="00AF593A"/>
    <w:rsid w:val="00AF5C34"/>
    <w:rsid w:val="00B001E9"/>
    <w:rsid w:val="00B00EEE"/>
    <w:rsid w:val="00B0168C"/>
    <w:rsid w:val="00B02CCB"/>
    <w:rsid w:val="00B02EFC"/>
    <w:rsid w:val="00B0320A"/>
    <w:rsid w:val="00B03988"/>
    <w:rsid w:val="00B0563E"/>
    <w:rsid w:val="00B0687D"/>
    <w:rsid w:val="00B06A9C"/>
    <w:rsid w:val="00B06DD6"/>
    <w:rsid w:val="00B07644"/>
    <w:rsid w:val="00B10371"/>
    <w:rsid w:val="00B10407"/>
    <w:rsid w:val="00B11C15"/>
    <w:rsid w:val="00B1221B"/>
    <w:rsid w:val="00B1295B"/>
    <w:rsid w:val="00B12DB3"/>
    <w:rsid w:val="00B14108"/>
    <w:rsid w:val="00B148CB"/>
    <w:rsid w:val="00B15380"/>
    <w:rsid w:val="00B15C82"/>
    <w:rsid w:val="00B15E23"/>
    <w:rsid w:val="00B1655F"/>
    <w:rsid w:val="00B16A7B"/>
    <w:rsid w:val="00B16B47"/>
    <w:rsid w:val="00B16C9B"/>
    <w:rsid w:val="00B204D2"/>
    <w:rsid w:val="00B20A8B"/>
    <w:rsid w:val="00B20F7C"/>
    <w:rsid w:val="00B21860"/>
    <w:rsid w:val="00B21F67"/>
    <w:rsid w:val="00B21F9F"/>
    <w:rsid w:val="00B2208C"/>
    <w:rsid w:val="00B22F54"/>
    <w:rsid w:val="00B22FAA"/>
    <w:rsid w:val="00B233F3"/>
    <w:rsid w:val="00B237E1"/>
    <w:rsid w:val="00B24857"/>
    <w:rsid w:val="00B24922"/>
    <w:rsid w:val="00B24B82"/>
    <w:rsid w:val="00B25399"/>
    <w:rsid w:val="00B25499"/>
    <w:rsid w:val="00B25528"/>
    <w:rsid w:val="00B26BC2"/>
    <w:rsid w:val="00B27718"/>
    <w:rsid w:val="00B30D20"/>
    <w:rsid w:val="00B312F3"/>
    <w:rsid w:val="00B3166A"/>
    <w:rsid w:val="00B31976"/>
    <w:rsid w:val="00B3314C"/>
    <w:rsid w:val="00B33494"/>
    <w:rsid w:val="00B33BD4"/>
    <w:rsid w:val="00B33E16"/>
    <w:rsid w:val="00B33E28"/>
    <w:rsid w:val="00B347ED"/>
    <w:rsid w:val="00B34835"/>
    <w:rsid w:val="00B34EE5"/>
    <w:rsid w:val="00B352E6"/>
    <w:rsid w:val="00B359B2"/>
    <w:rsid w:val="00B36C59"/>
    <w:rsid w:val="00B372F0"/>
    <w:rsid w:val="00B3758A"/>
    <w:rsid w:val="00B40B90"/>
    <w:rsid w:val="00B40F72"/>
    <w:rsid w:val="00B42B1F"/>
    <w:rsid w:val="00B42EC9"/>
    <w:rsid w:val="00B449A3"/>
    <w:rsid w:val="00B44E36"/>
    <w:rsid w:val="00B44FB5"/>
    <w:rsid w:val="00B45C63"/>
    <w:rsid w:val="00B45C9D"/>
    <w:rsid w:val="00B46AB3"/>
    <w:rsid w:val="00B472AD"/>
    <w:rsid w:val="00B47350"/>
    <w:rsid w:val="00B50035"/>
    <w:rsid w:val="00B502CF"/>
    <w:rsid w:val="00B52082"/>
    <w:rsid w:val="00B52F64"/>
    <w:rsid w:val="00B538D7"/>
    <w:rsid w:val="00B54135"/>
    <w:rsid w:val="00B5430C"/>
    <w:rsid w:val="00B54554"/>
    <w:rsid w:val="00B547B5"/>
    <w:rsid w:val="00B55325"/>
    <w:rsid w:val="00B5591E"/>
    <w:rsid w:val="00B57815"/>
    <w:rsid w:val="00B578B3"/>
    <w:rsid w:val="00B60667"/>
    <w:rsid w:val="00B612A7"/>
    <w:rsid w:val="00B64160"/>
    <w:rsid w:val="00B64789"/>
    <w:rsid w:val="00B64840"/>
    <w:rsid w:val="00B648CB"/>
    <w:rsid w:val="00B65756"/>
    <w:rsid w:val="00B6621A"/>
    <w:rsid w:val="00B664C2"/>
    <w:rsid w:val="00B67B47"/>
    <w:rsid w:val="00B67FCE"/>
    <w:rsid w:val="00B70AFE"/>
    <w:rsid w:val="00B70EA9"/>
    <w:rsid w:val="00B71077"/>
    <w:rsid w:val="00B711AE"/>
    <w:rsid w:val="00B7142F"/>
    <w:rsid w:val="00B71582"/>
    <w:rsid w:val="00B7387B"/>
    <w:rsid w:val="00B75B34"/>
    <w:rsid w:val="00B75D48"/>
    <w:rsid w:val="00B75EC6"/>
    <w:rsid w:val="00B76639"/>
    <w:rsid w:val="00B77536"/>
    <w:rsid w:val="00B776A1"/>
    <w:rsid w:val="00B80894"/>
    <w:rsid w:val="00B818E1"/>
    <w:rsid w:val="00B824C9"/>
    <w:rsid w:val="00B84B48"/>
    <w:rsid w:val="00B85060"/>
    <w:rsid w:val="00B85618"/>
    <w:rsid w:val="00B86D0D"/>
    <w:rsid w:val="00B87148"/>
    <w:rsid w:val="00B87161"/>
    <w:rsid w:val="00B871D2"/>
    <w:rsid w:val="00B87ABF"/>
    <w:rsid w:val="00B87F78"/>
    <w:rsid w:val="00B90B06"/>
    <w:rsid w:val="00B90F30"/>
    <w:rsid w:val="00B92146"/>
    <w:rsid w:val="00B92657"/>
    <w:rsid w:val="00B92786"/>
    <w:rsid w:val="00B92D0A"/>
    <w:rsid w:val="00B93777"/>
    <w:rsid w:val="00B93C90"/>
    <w:rsid w:val="00B93CE3"/>
    <w:rsid w:val="00B947A1"/>
    <w:rsid w:val="00B94A8F"/>
    <w:rsid w:val="00B94D75"/>
    <w:rsid w:val="00B96422"/>
    <w:rsid w:val="00BA023B"/>
    <w:rsid w:val="00BA0FB5"/>
    <w:rsid w:val="00BA1BB6"/>
    <w:rsid w:val="00BA3A08"/>
    <w:rsid w:val="00BA3CF4"/>
    <w:rsid w:val="00BA45F3"/>
    <w:rsid w:val="00BA5644"/>
    <w:rsid w:val="00BA63FD"/>
    <w:rsid w:val="00BA774A"/>
    <w:rsid w:val="00BA7915"/>
    <w:rsid w:val="00BA7CEE"/>
    <w:rsid w:val="00BA7DC6"/>
    <w:rsid w:val="00BB02E7"/>
    <w:rsid w:val="00BB056D"/>
    <w:rsid w:val="00BB05AD"/>
    <w:rsid w:val="00BB15D2"/>
    <w:rsid w:val="00BB1641"/>
    <w:rsid w:val="00BB28CC"/>
    <w:rsid w:val="00BB2EF3"/>
    <w:rsid w:val="00BB317F"/>
    <w:rsid w:val="00BB3821"/>
    <w:rsid w:val="00BB3EEB"/>
    <w:rsid w:val="00BB41C3"/>
    <w:rsid w:val="00BB4377"/>
    <w:rsid w:val="00BB5598"/>
    <w:rsid w:val="00BB5704"/>
    <w:rsid w:val="00BB59D0"/>
    <w:rsid w:val="00BB6EE8"/>
    <w:rsid w:val="00BB7601"/>
    <w:rsid w:val="00BB7A4B"/>
    <w:rsid w:val="00BB7AF4"/>
    <w:rsid w:val="00BC06A8"/>
    <w:rsid w:val="00BC0E2D"/>
    <w:rsid w:val="00BC107D"/>
    <w:rsid w:val="00BC13BA"/>
    <w:rsid w:val="00BC177B"/>
    <w:rsid w:val="00BC3AEA"/>
    <w:rsid w:val="00BC3F82"/>
    <w:rsid w:val="00BC5C04"/>
    <w:rsid w:val="00BC5DCE"/>
    <w:rsid w:val="00BC6770"/>
    <w:rsid w:val="00BC6C47"/>
    <w:rsid w:val="00BC6E25"/>
    <w:rsid w:val="00BC78C4"/>
    <w:rsid w:val="00BC7D06"/>
    <w:rsid w:val="00BD0EDB"/>
    <w:rsid w:val="00BD120C"/>
    <w:rsid w:val="00BD145D"/>
    <w:rsid w:val="00BD1AAD"/>
    <w:rsid w:val="00BD31E0"/>
    <w:rsid w:val="00BD386A"/>
    <w:rsid w:val="00BD3E3B"/>
    <w:rsid w:val="00BD3FB3"/>
    <w:rsid w:val="00BD3FEC"/>
    <w:rsid w:val="00BD5661"/>
    <w:rsid w:val="00BD5B68"/>
    <w:rsid w:val="00BD7003"/>
    <w:rsid w:val="00BD7BCC"/>
    <w:rsid w:val="00BE03EC"/>
    <w:rsid w:val="00BE0D44"/>
    <w:rsid w:val="00BE16DE"/>
    <w:rsid w:val="00BE19D1"/>
    <w:rsid w:val="00BE1D14"/>
    <w:rsid w:val="00BE3162"/>
    <w:rsid w:val="00BE329F"/>
    <w:rsid w:val="00BE32C9"/>
    <w:rsid w:val="00BE3DEE"/>
    <w:rsid w:val="00BE4C14"/>
    <w:rsid w:val="00BE4F71"/>
    <w:rsid w:val="00BE5508"/>
    <w:rsid w:val="00BE6E2A"/>
    <w:rsid w:val="00BE796E"/>
    <w:rsid w:val="00BE7A7B"/>
    <w:rsid w:val="00BE7E9E"/>
    <w:rsid w:val="00BF0DA8"/>
    <w:rsid w:val="00BF0FAA"/>
    <w:rsid w:val="00BF1B15"/>
    <w:rsid w:val="00BF1B36"/>
    <w:rsid w:val="00BF1EA8"/>
    <w:rsid w:val="00BF2913"/>
    <w:rsid w:val="00BF2C93"/>
    <w:rsid w:val="00BF3C6F"/>
    <w:rsid w:val="00BF4250"/>
    <w:rsid w:val="00BF4B16"/>
    <w:rsid w:val="00BF4D5D"/>
    <w:rsid w:val="00BF517E"/>
    <w:rsid w:val="00BF5873"/>
    <w:rsid w:val="00BF61FF"/>
    <w:rsid w:val="00BF6E08"/>
    <w:rsid w:val="00C00487"/>
    <w:rsid w:val="00C00D66"/>
    <w:rsid w:val="00C00E9C"/>
    <w:rsid w:val="00C01AC4"/>
    <w:rsid w:val="00C02432"/>
    <w:rsid w:val="00C0318F"/>
    <w:rsid w:val="00C03A93"/>
    <w:rsid w:val="00C03D0D"/>
    <w:rsid w:val="00C046DC"/>
    <w:rsid w:val="00C06022"/>
    <w:rsid w:val="00C06EEF"/>
    <w:rsid w:val="00C07ED8"/>
    <w:rsid w:val="00C105BD"/>
    <w:rsid w:val="00C1110F"/>
    <w:rsid w:val="00C111F2"/>
    <w:rsid w:val="00C11BC1"/>
    <w:rsid w:val="00C12938"/>
    <w:rsid w:val="00C12A0B"/>
    <w:rsid w:val="00C12A21"/>
    <w:rsid w:val="00C13881"/>
    <w:rsid w:val="00C139B4"/>
    <w:rsid w:val="00C14415"/>
    <w:rsid w:val="00C14488"/>
    <w:rsid w:val="00C154E7"/>
    <w:rsid w:val="00C15EFD"/>
    <w:rsid w:val="00C15FE8"/>
    <w:rsid w:val="00C16AAC"/>
    <w:rsid w:val="00C2039C"/>
    <w:rsid w:val="00C20B6E"/>
    <w:rsid w:val="00C21760"/>
    <w:rsid w:val="00C2289C"/>
    <w:rsid w:val="00C232DA"/>
    <w:rsid w:val="00C239B3"/>
    <w:rsid w:val="00C2480D"/>
    <w:rsid w:val="00C24815"/>
    <w:rsid w:val="00C25A12"/>
    <w:rsid w:val="00C25A46"/>
    <w:rsid w:val="00C2724E"/>
    <w:rsid w:val="00C27B36"/>
    <w:rsid w:val="00C31C51"/>
    <w:rsid w:val="00C32A37"/>
    <w:rsid w:val="00C32BD1"/>
    <w:rsid w:val="00C3440B"/>
    <w:rsid w:val="00C34AA3"/>
    <w:rsid w:val="00C35103"/>
    <w:rsid w:val="00C35614"/>
    <w:rsid w:val="00C359A5"/>
    <w:rsid w:val="00C35A85"/>
    <w:rsid w:val="00C35B38"/>
    <w:rsid w:val="00C37BB4"/>
    <w:rsid w:val="00C37E42"/>
    <w:rsid w:val="00C413D0"/>
    <w:rsid w:val="00C41A43"/>
    <w:rsid w:val="00C41AEE"/>
    <w:rsid w:val="00C42180"/>
    <w:rsid w:val="00C4284B"/>
    <w:rsid w:val="00C4320B"/>
    <w:rsid w:val="00C4380A"/>
    <w:rsid w:val="00C43900"/>
    <w:rsid w:val="00C43D23"/>
    <w:rsid w:val="00C45055"/>
    <w:rsid w:val="00C46287"/>
    <w:rsid w:val="00C467C7"/>
    <w:rsid w:val="00C46F7C"/>
    <w:rsid w:val="00C46FE0"/>
    <w:rsid w:val="00C47D5D"/>
    <w:rsid w:val="00C50458"/>
    <w:rsid w:val="00C50D1F"/>
    <w:rsid w:val="00C51247"/>
    <w:rsid w:val="00C5230A"/>
    <w:rsid w:val="00C527C3"/>
    <w:rsid w:val="00C52EB5"/>
    <w:rsid w:val="00C53905"/>
    <w:rsid w:val="00C54892"/>
    <w:rsid w:val="00C55299"/>
    <w:rsid w:val="00C56753"/>
    <w:rsid w:val="00C567CF"/>
    <w:rsid w:val="00C5690A"/>
    <w:rsid w:val="00C5697E"/>
    <w:rsid w:val="00C56B3C"/>
    <w:rsid w:val="00C60154"/>
    <w:rsid w:val="00C60802"/>
    <w:rsid w:val="00C61E7A"/>
    <w:rsid w:val="00C624C6"/>
    <w:rsid w:val="00C6270A"/>
    <w:rsid w:val="00C63673"/>
    <w:rsid w:val="00C63B47"/>
    <w:rsid w:val="00C64082"/>
    <w:rsid w:val="00C647A1"/>
    <w:rsid w:val="00C6565F"/>
    <w:rsid w:val="00C65750"/>
    <w:rsid w:val="00C65768"/>
    <w:rsid w:val="00C6597C"/>
    <w:rsid w:val="00C65ACF"/>
    <w:rsid w:val="00C672E9"/>
    <w:rsid w:val="00C701AC"/>
    <w:rsid w:val="00C71B68"/>
    <w:rsid w:val="00C71BA4"/>
    <w:rsid w:val="00C72BC0"/>
    <w:rsid w:val="00C73872"/>
    <w:rsid w:val="00C75B1F"/>
    <w:rsid w:val="00C75BA0"/>
    <w:rsid w:val="00C761DC"/>
    <w:rsid w:val="00C765DE"/>
    <w:rsid w:val="00C766FD"/>
    <w:rsid w:val="00C769DE"/>
    <w:rsid w:val="00C77E6D"/>
    <w:rsid w:val="00C802B4"/>
    <w:rsid w:val="00C805C4"/>
    <w:rsid w:val="00C80B54"/>
    <w:rsid w:val="00C81BB0"/>
    <w:rsid w:val="00C82052"/>
    <w:rsid w:val="00C82D90"/>
    <w:rsid w:val="00C8359E"/>
    <w:rsid w:val="00C836DB"/>
    <w:rsid w:val="00C838A7"/>
    <w:rsid w:val="00C839A5"/>
    <w:rsid w:val="00C84023"/>
    <w:rsid w:val="00C84025"/>
    <w:rsid w:val="00C84FB7"/>
    <w:rsid w:val="00C85C51"/>
    <w:rsid w:val="00C860D6"/>
    <w:rsid w:val="00C865BF"/>
    <w:rsid w:val="00C90447"/>
    <w:rsid w:val="00C923CE"/>
    <w:rsid w:val="00C9266F"/>
    <w:rsid w:val="00C927DF"/>
    <w:rsid w:val="00C92AEB"/>
    <w:rsid w:val="00C92FCD"/>
    <w:rsid w:val="00C934BF"/>
    <w:rsid w:val="00C94227"/>
    <w:rsid w:val="00C95107"/>
    <w:rsid w:val="00C95583"/>
    <w:rsid w:val="00C96040"/>
    <w:rsid w:val="00C9617F"/>
    <w:rsid w:val="00C96A64"/>
    <w:rsid w:val="00C97576"/>
    <w:rsid w:val="00C97B47"/>
    <w:rsid w:val="00CA0121"/>
    <w:rsid w:val="00CA0E12"/>
    <w:rsid w:val="00CA1691"/>
    <w:rsid w:val="00CA190D"/>
    <w:rsid w:val="00CA24AE"/>
    <w:rsid w:val="00CA26A4"/>
    <w:rsid w:val="00CA30BD"/>
    <w:rsid w:val="00CA30FF"/>
    <w:rsid w:val="00CA3BE1"/>
    <w:rsid w:val="00CA3D25"/>
    <w:rsid w:val="00CA4783"/>
    <w:rsid w:val="00CA6B71"/>
    <w:rsid w:val="00CA7347"/>
    <w:rsid w:val="00CB2287"/>
    <w:rsid w:val="00CB36D2"/>
    <w:rsid w:val="00CB387C"/>
    <w:rsid w:val="00CB40E9"/>
    <w:rsid w:val="00CB49DB"/>
    <w:rsid w:val="00CB5153"/>
    <w:rsid w:val="00CB54F9"/>
    <w:rsid w:val="00CB5BE7"/>
    <w:rsid w:val="00CB795B"/>
    <w:rsid w:val="00CC05CA"/>
    <w:rsid w:val="00CC064E"/>
    <w:rsid w:val="00CC0CFD"/>
    <w:rsid w:val="00CC10D9"/>
    <w:rsid w:val="00CC12F4"/>
    <w:rsid w:val="00CC21ED"/>
    <w:rsid w:val="00CC4F30"/>
    <w:rsid w:val="00CC5BDE"/>
    <w:rsid w:val="00CC6056"/>
    <w:rsid w:val="00CC6082"/>
    <w:rsid w:val="00CC6A5E"/>
    <w:rsid w:val="00CC6D7B"/>
    <w:rsid w:val="00CD12DF"/>
    <w:rsid w:val="00CD1A30"/>
    <w:rsid w:val="00CD1F09"/>
    <w:rsid w:val="00CD254D"/>
    <w:rsid w:val="00CD25FA"/>
    <w:rsid w:val="00CD3A78"/>
    <w:rsid w:val="00CD4788"/>
    <w:rsid w:val="00CD47D4"/>
    <w:rsid w:val="00CD4E03"/>
    <w:rsid w:val="00CD542D"/>
    <w:rsid w:val="00CD5528"/>
    <w:rsid w:val="00CD771C"/>
    <w:rsid w:val="00CE091D"/>
    <w:rsid w:val="00CE1347"/>
    <w:rsid w:val="00CE1BDE"/>
    <w:rsid w:val="00CE3A83"/>
    <w:rsid w:val="00CE4187"/>
    <w:rsid w:val="00CE48CA"/>
    <w:rsid w:val="00CE498E"/>
    <w:rsid w:val="00CE4BC2"/>
    <w:rsid w:val="00CE4D5A"/>
    <w:rsid w:val="00CE4E0B"/>
    <w:rsid w:val="00CE512E"/>
    <w:rsid w:val="00CE5555"/>
    <w:rsid w:val="00CE5831"/>
    <w:rsid w:val="00CE6219"/>
    <w:rsid w:val="00CE6ACF"/>
    <w:rsid w:val="00CE6F83"/>
    <w:rsid w:val="00CE7C35"/>
    <w:rsid w:val="00CF101B"/>
    <w:rsid w:val="00CF1563"/>
    <w:rsid w:val="00CF2196"/>
    <w:rsid w:val="00CF372D"/>
    <w:rsid w:val="00CF3836"/>
    <w:rsid w:val="00CF3A61"/>
    <w:rsid w:val="00CF4163"/>
    <w:rsid w:val="00CF42C5"/>
    <w:rsid w:val="00CF4785"/>
    <w:rsid w:val="00CF4913"/>
    <w:rsid w:val="00CF5682"/>
    <w:rsid w:val="00CF5693"/>
    <w:rsid w:val="00CF63D2"/>
    <w:rsid w:val="00CF64E7"/>
    <w:rsid w:val="00CF7391"/>
    <w:rsid w:val="00CF77CA"/>
    <w:rsid w:val="00D00288"/>
    <w:rsid w:val="00D00C3F"/>
    <w:rsid w:val="00D01704"/>
    <w:rsid w:val="00D02257"/>
    <w:rsid w:val="00D03D35"/>
    <w:rsid w:val="00D0416F"/>
    <w:rsid w:val="00D04F41"/>
    <w:rsid w:val="00D06A42"/>
    <w:rsid w:val="00D06ADA"/>
    <w:rsid w:val="00D06CDD"/>
    <w:rsid w:val="00D06EA6"/>
    <w:rsid w:val="00D06EF9"/>
    <w:rsid w:val="00D07902"/>
    <w:rsid w:val="00D10503"/>
    <w:rsid w:val="00D10D21"/>
    <w:rsid w:val="00D11E41"/>
    <w:rsid w:val="00D12C56"/>
    <w:rsid w:val="00D12EBC"/>
    <w:rsid w:val="00D1403E"/>
    <w:rsid w:val="00D14D4A"/>
    <w:rsid w:val="00D15B8D"/>
    <w:rsid w:val="00D15E32"/>
    <w:rsid w:val="00D1685F"/>
    <w:rsid w:val="00D16E41"/>
    <w:rsid w:val="00D204CF"/>
    <w:rsid w:val="00D20832"/>
    <w:rsid w:val="00D20EA9"/>
    <w:rsid w:val="00D2131C"/>
    <w:rsid w:val="00D225BE"/>
    <w:rsid w:val="00D228AC"/>
    <w:rsid w:val="00D232D9"/>
    <w:rsid w:val="00D2399B"/>
    <w:rsid w:val="00D25208"/>
    <w:rsid w:val="00D25783"/>
    <w:rsid w:val="00D26177"/>
    <w:rsid w:val="00D26768"/>
    <w:rsid w:val="00D26875"/>
    <w:rsid w:val="00D27D8A"/>
    <w:rsid w:val="00D306C5"/>
    <w:rsid w:val="00D308B3"/>
    <w:rsid w:val="00D31911"/>
    <w:rsid w:val="00D3263E"/>
    <w:rsid w:val="00D32908"/>
    <w:rsid w:val="00D32E9E"/>
    <w:rsid w:val="00D33073"/>
    <w:rsid w:val="00D3349A"/>
    <w:rsid w:val="00D34407"/>
    <w:rsid w:val="00D345A0"/>
    <w:rsid w:val="00D3523B"/>
    <w:rsid w:val="00D353CD"/>
    <w:rsid w:val="00D356B6"/>
    <w:rsid w:val="00D35E20"/>
    <w:rsid w:val="00D36DE7"/>
    <w:rsid w:val="00D4044B"/>
    <w:rsid w:val="00D40E88"/>
    <w:rsid w:val="00D41B5E"/>
    <w:rsid w:val="00D42D04"/>
    <w:rsid w:val="00D430F0"/>
    <w:rsid w:val="00D43311"/>
    <w:rsid w:val="00D43C3C"/>
    <w:rsid w:val="00D45137"/>
    <w:rsid w:val="00D45504"/>
    <w:rsid w:val="00D4589A"/>
    <w:rsid w:val="00D46289"/>
    <w:rsid w:val="00D46C9E"/>
    <w:rsid w:val="00D46DAE"/>
    <w:rsid w:val="00D47706"/>
    <w:rsid w:val="00D513B3"/>
    <w:rsid w:val="00D515A5"/>
    <w:rsid w:val="00D51DEA"/>
    <w:rsid w:val="00D5368E"/>
    <w:rsid w:val="00D544DD"/>
    <w:rsid w:val="00D549FE"/>
    <w:rsid w:val="00D54F22"/>
    <w:rsid w:val="00D5610A"/>
    <w:rsid w:val="00D5610B"/>
    <w:rsid w:val="00D56525"/>
    <w:rsid w:val="00D57333"/>
    <w:rsid w:val="00D57B98"/>
    <w:rsid w:val="00D6084A"/>
    <w:rsid w:val="00D6087D"/>
    <w:rsid w:val="00D60EDA"/>
    <w:rsid w:val="00D6110B"/>
    <w:rsid w:val="00D61782"/>
    <w:rsid w:val="00D6217C"/>
    <w:rsid w:val="00D624B0"/>
    <w:rsid w:val="00D62656"/>
    <w:rsid w:val="00D62897"/>
    <w:rsid w:val="00D629E3"/>
    <w:rsid w:val="00D62EFC"/>
    <w:rsid w:val="00D636B1"/>
    <w:rsid w:val="00D6595E"/>
    <w:rsid w:val="00D66285"/>
    <w:rsid w:val="00D666F2"/>
    <w:rsid w:val="00D67E76"/>
    <w:rsid w:val="00D7151A"/>
    <w:rsid w:val="00D71C4C"/>
    <w:rsid w:val="00D72099"/>
    <w:rsid w:val="00D72693"/>
    <w:rsid w:val="00D7271A"/>
    <w:rsid w:val="00D7336E"/>
    <w:rsid w:val="00D73813"/>
    <w:rsid w:val="00D7450E"/>
    <w:rsid w:val="00D74601"/>
    <w:rsid w:val="00D749F6"/>
    <w:rsid w:val="00D74E31"/>
    <w:rsid w:val="00D75C01"/>
    <w:rsid w:val="00D766AB"/>
    <w:rsid w:val="00D769AA"/>
    <w:rsid w:val="00D77361"/>
    <w:rsid w:val="00D77948"/>
    <w:rsid w:val="00D8002A"/>
    <w:rsid w:val="00D80355"/>
    <w:rsid w:val="00D80B2B"/>
    <w:rsid w:val="00D80C64"/>
    <w:rsid w:val="00D81A4B"/>
    <w:rsid w:val="00D822BA"/>
    <w:rsid w:val="00D82861"/>
    <w:rsid w:val="00D82980"/>
    <w:rsid w:val="00D829F1"/>
    <w:rsid w:val="00D82FD0"/>
    <w:rsid w:val="00D83A99"/>
    <w:rsid w:val="00D8461C"/>
    <w:rsid w:val="00D84677"/>
    <w:rsid w:val="00D84E7B"/>
    <w:rsid w:val="00D8500B"/>
    <w:rsid w:val="00D85562"/>
    <w:rsid w:val="00D862A0"/>
    <w:rsid w:val="00D871B8"/>
    <w:rsid w:val="00D87ACA"/>
    <w:rsid w:val="00D9075F"/>
    <w:rsid w:val="00D91F6C"/>
    <w:rsid w:val="00D9228B"/>
    <w:rsid w:val="00D9243A"/>
    <w:rsid w:val="00D924E0"/>
    <w:rsid w:val="00D92537"/>
    <w:rsid w:val="00D92FAF"/>
    <w:rsid w:val="00D94D19"/>
    <w:rsid w:val="00D94D7B"/>
    <w:rsid w:val="00D952F7"/>
    <w:rsid w:val="00D96455"/>
    <w:rsid w:val="00D96DB0"/>
    <w:rsid w:val="00D96EF7"/>
    <w:rsid w:val="00D96F48"/>
    <w:rsid w:val="00D97122"/>
    <w:rsid w:val="00D97E84"/>
    <w:rsid w:val="00D97F5C"/>
    <w:rsid w:val="00DA180A"/>
    <w:rsid w:val="00DA2847"/>
    <w:rsid w:val="00DA3569"/>
    <w:rsid w:val="00DA3770"/>
    <w:rsid w:val="00DA42C7"/>
    <w:rsid w:val="00DA52EE"/>
    <w:rsid w:val="00DA542F"/>
    <w:rsid w:val="00DA6517"/>
    <w:rsid w:val="00DA665A"/>
    <w:rsid w:val="00DB1645"/>
    <w:rsid w:val="00DB2A0B"/>
    <w:rsid w:val="00DB3730"/>
    <w:rsid w:val="00DB45D5"/>
    <w:rsid w:val="00DB4F20"/>
    <w:rsid w:val="00DB51D9"/>
    <w:rsid w:val="00DB55E7"/>
    <w:rsid w:val="00DB69F9"/>
    <w:rsid w:val="00DB6CE2"/>
    <w:rsid w:val="00DB750C"/>
    <w:rsid w:val="00DB7A26"/>
    <w:rsid w:val="00DC015D"/>
    <w:rsid w:val="00DC0BE4"/>
    <w:rsid w:val="00DC0F34"/>
    <w:rsid w:val="00DC14CC"/>
    <w:rsid w:val="00DC2429"/>
    <w:rsid w:val="00DC387A"/>
    <w:rsid w:val="00DC3CD1"/>
    <w:rsid w:val="00DC40F7"/>
    <w:rsid w:val="00DC4397"/>
    <w:rsid w:val="00DC6630"/>
    <w:rsid w:val="00DD174E"/>
    <w:rsid w:val="00DD28E2"/>
    <w:rsid w:val="00DD3143"/>
    <w:rsid w:val="00DD3AFE"/>
    <w:rsid w:val="00DD3C80"/>
    <w:rsid w:val="00DD3CDF"/>
    <w:rsid w:val="00DD40B1"/>
    <w:rsid w:val="00DD45CD"/>
    <w:rsid w:val="00DD4D4D"/>
    <w:rsid w:val="00DD562F"/>
    <w:rsid w:val="00DD59CB"/>
    <w:rsid w:val="00DE19AD"/>
    <w:rsid w:val="00DE1A25"/>
    <w:rsid w:val="00DE2977"/>
    <w:rsid w:val="00DE29D1"/>
    <w:rsid w:val="00DE382D"/>
    <w:rsid w:val="00DE3A9D"/>
    <w:rsid w:val="00DE42B2"/>
    <w:rsid w:val="00DE432D"/>
    <w:rsid w:val="00DE6003"/>
    <w:rsid w:val="00DE7285"/>
    <w:rsid w:val="00DE7FD7"/>
    <w:rsid w:val="00DF06BA"/>
    <w:rsid w:val="00DF10F6"/>
    <w:rsid w:val="00DF16DF"/>
    <w:rsid w:val="00DF174D"/>
    <w:rsid w:val="00DF2371"/>
    <w:rsid w:val="00DF4FA3"/>
    <w:rsid w:val="00DF5A7A"/>
    <w:rsid w:val="00DF5D4F"/>
    <w:rsid w:val="00DF5E66"/>
    <w:rsid w:val="00DF7D82"/>
    <w:rsid w:val="00E01E0F"/>
    <w:rsid w:val="00E02061"/>
    <w:rsid w:val="00E0216A"/>
    <w:rsid w:val="00E02983"/>
    <w:rsid w:val="00E030E1"/>
    <w:rsid w:val="00E032E8"/>
    <w:rsid w:val="00E04DC4"/>
    <w:rsid w:val="00E04FE7"/>
    <w:rsid w:val="00E0520A"/>
    <w:rsid w:val="00E06848"/>
    <w:rsid w:val="00E074E2"/>
    <w:rsid w:val="00E10760"/>
    <w:rsid w:val="00E10B22"/>
    <w:rsid w:val="00E12B0A"/>
    <w:rsid w:val="00E13D1C"/>
    <w:rsid w:val="00E14204"/>
    <w:rsid w:val="00E146C1"/>
    <w:rsid w:val="00E148F0"/>
    <w:rsid w:val="00E150F4"/>
    <w:rsid w:val="00E158E3"/>
    <w:rsid w:val="00E16584"/>
    <w:rsid w:val="00E17DFE"/>
    <w:rsid w:val="00E20669"/>
    <w:rsid w:val="00E210E0"/>
    <w:rsid w:val="00E21195"/>
    <w:rsid w:val="00E21443"/>
    <w:rsid w:val="00E21EB1"/>
    <w:rsid w:val="00E22760"/>
    <w:rsid w:val="00E23491"/>
    <w:rsid w:val="00E23E70"/>
    <w:rsid w:val="00E23FCB"/>
    <w:rsid w:val="00E24500"/>
    <w:rsid w:val="00E24506"/>
    <w:rsid w:val="00E24B46"/>
    <w:rsid w:val="00E24E72"/>
    <w:rsid w:val="00E2580E"/>
    <w:rsid w:val="00E26E70"/>
    <w:rsid w:val="00E277B0"/>
    <w:rsid w:val="00E27F8D"/>
    <w:rsid w:val="00E30003"/>
    <w:rsid w:val="00E304E9"/>
    <w:rsid w:val="00E30814"/>
    <w:rsid w:val="00E30A5E"/>
    <w:rsid w:val="00E31EC7"/>
    <w:rsid w:val="00E33CF7"/>
    <w:rsid w:val="00E33EDE"/>
    <w:rsid w:val="00E3449A"/>
    <w:rsid w:val="00E34571"/>
    <w:rsid w:val="00E34AB5"/>
    <w:rsid w:val="00E379C9"/>
    <w:rsid w:val="00E405AB"/>
    <w:rsid w:val="00E4101B"/>
    <w:rsid w:val="00E415A1"/>
    <w:rsid w:val="00E41F67"/>
    <w:rsid w:val="00E42FD2"/>
    <w:rsid w:val="00E4328C"/>
    <w:rsid w:val="00E436B4"/>
    <w:rsid w:val="00E438AD"/>
    <w:rsid w:val="00E44F5C"/>
    <w:rsid w:val="00E455CC"/>
    <w:rsid w:val="00E46C42"/>
    <w:rsid w:val="00E46CCE"/>
    <w:rsid w:val="00E476C4"/>
    <w:rsid w:val="00E47746"/>
    <w:rsid w:val="00E47E95"/>
    <w:rsid w:val="00E50805"/>
    <w:rsid w:val="00E50EE6"/>
    <w:rsid w:val="00E51012"/>
    <w:rsid w:val="00E51BEF"/>
    <w:rsid w:val="00E53BAB"/>
    <w:rsid w:val="00E53E1B"/>
    <w:rsid w:val="00E54831"/>
    <w:rsid w:val="00E54A63"/>
    <w:rsid w:val="00E553B4"/>
    <w:rsid w:val="00E55CAF"/>
    <w:rsid w:val="00E55FF6"/>
    <w:rsid w:val="00E57983"/>
    <w:rsid w:val="00E57A5B"/>
    <w:rsid w:val="00E6075F"/>
    <w:rsid w:val="00E60A0B"/>
    <w:rsid w:val="00E61364"/>
    <w:rsid w:val="00E617F3"/>
    <w:rsid w:val="00E61C4B"/>
    <w:rsid w:val="00E621B0"/>
    <w:rsid w:val="00E6242D"/>
    <w:rsid w:val="00E62528"/>
    <w:rsid w:val="00E6261F"/>
    <w:rsid w:val="00E63B3A"/>
    <w:rsid w:val="00E63F8D"/>
    <w:rsid w:val="00E65139"/>
    <w:rsid w:val="00E65774"/>
    <w:rsid w:val="00E65FBA"/>
    <w:rsid w:val="00E666DE"/>
    <w:rsid w:val="00E6753E"/>
    <w:rsid w:val="00E707A5"/>
    <w:rsid w:val="00E7097A"/>
    <w:rsid w:val="00E71577"/>
    <w:rsid w:val="00E71E0B"/>
    <w:rsid w:val="00E72F9D"/>
    <w:rsid w:val="00E732EA"/>
    <w:rsid w:val="00E73C4E"/>
    <w:rsid w:val="00E74CBD"/>
    <w:rsid w:val="00E75075"/>
    <w:rsid w:val="00E75A78"/>
    <w:rsid w:val="00E75B86"/>
    <w:rsid w:val="00E77807"/>
    <w:rsid w:val="00E77ABC"/>
    <w:rsid w:val="00E77C4A"/>
    <w:rsid w:val="00E8129D"/>
    <w:rsid w:val="00E832CA"/>
    <w:rsid w:val="00E84B79"/>
    <w:rsid w:val="00E854D9"/>
    <w:rsid w:val="00E85653"/>
    <w:rsid w:val="00E86398"/>
    <w:rsid w:val="00E864F7"/>
    <w:rsid w:val="00E871B7"/>
    <w:rsid w:val="00E87293"/>
    <w:rsid w:val="00E900BB"/>
    <w:rsid w:val="00E91278"/>
    <w:rsid w:val="00E91B5B"/>
    <w:rsid w:val="00E91D31"/>
    <w:rsid w:val="00E93551"/>
    <w:rsid w:val="00E952B9"/>
    <w:rsid w:val="00E95857"/>
    <w:rsid w:val="00E964CC"/>
    <w:rsid w:val="00E96870"/>
    <w:rsid w:val="00E97D82"/>
    <w:rsid w:val="00EA00F8"/>
    <w:rsid w:val="00EA0CCF"/>
    <w:rsid w:val="00EA105A"/>
    <w:rsid w:val="00EA107F"/>
    <w:rsid w:val="00EA12B1"/>
    <w:rsid w:val="00EA17A0"/>
    <w:rsid w:val="00EA1E93"/>
    <w:rsid w:val="00EA1FC6"/>
    <w:rsid w:val="00EA34D8"/>
    <w:rsid w:val="00EA412A"/>
    <w:rsid w:val="00EA466C"/>
    <w:rsid w:val="00EA47ED"/>
    <w:rsid w:val="00EA4E52"/>
    <w:rsid w:val="00EA50B3"/>
    <w:rsid w:val="00EA535C"/>
    <w:rsid w:val="00EA56FF"/>
    <w:rsid w:val="00EA6546"/>
    <w:rsid w:val="00EA77E9"/>
    <w:rsid w:val="00EB0680"/>
    <w:rsid w:val="00EB0CC6"/>
    <w:rsid w:val="00EB0E1A"/>
    <w:rsid w:val="00EB11DD"/>
    <w:rsid w:val="00EB1851"/>
    <w:rsid w:val="00EB21FD"/>
    <w:rsid w:val="00EB2597"/>
    <w:rsid w:val="00EB25C6"/>
    <w:rsid w:val="00EB269F"/>
    <w:rsid w:val="00EB362E"/>
    <w:rsid w:val="00EB3C44"/>
    <w:rsid w:val="00EB3CC9"/>
    <w:rsid w:val="00EB5ADD"/>
    <w:rsid w:val="00EB631A"/>
    <w:rsid w:val="00EB6504"/>
    <w:rsid w:val="00EB7052"/>
    <w:rsid w:val="00EC0119"/>
    <w:rsid w:val="00EC0173"/>
    <w:rsid w:val="00EC0E24"/>
    <w:rsid w:val="00EC158C"/>
    <w:rsid w:val="00EC185F"/>
    <w:rsid w:val="00EC24C3"/>
    <w:rsid w:val="00EC401D"/>
    <w:rsid w:val="00EC46C7"/>
    <w:rsid w:val="00EC4FF4"/>
    <w:rsid w:val="00EC60C5"/>
    <w:rsid w:val="00EC6A14"/>
    <w:rsid w:val="00EC74FE"/>
    <w:rsid w:val="00EC7B93"/>
    <w:rsid w:val="00EC7EA0"/>
    <w:rsid w:val="00ED005E"/>
    <w:rsid w:val="00ED0578"/>
    <w:rsid w:val="00ED136C"/>
    <w:rsid w:val="00ED15F4"/>
    <w:rsid w:val="00ED209A"/>
    <w:rsid w:val="00ED29C2"/>
    <w:rsid w:val="00ED2B86"/>
    <w:rsid w:val="00ED2E0D"/>
    <w:rsid w:val="00ED3534"/>
    <w:rsid w:val="00ED44E8"/>
    <w:rsid w:val="00ED4556"/>
    <w:rsid w:val="00ED4D25"/>
    <w:rsid w:val="00ED52F3"/>
    <w:rsid w:val="00ED5F75"/>
    <w:rsid w:val="00ED6F1B"/>
    <w:rsid w:val="00ED7A77"/>
    <w:rsid w:val="00EE1869"/>
    <w:rsid w:val="00EE2025"/>
    <w:rsid w:val="00EE36A1"/>
    <w:rsid w:val="00EE4025"/>
    <w:rsid w:val="00EE44C7"/>
    <w:rsid w:val="00EE59DD"/>
    <w:rsid w:val="00EE5AF2"/>
    <w:rsid w:val="00EE7D4D"/>
    <w:rsid w:val="00EE7F9B"/>
    <w:rsid w:val="00EF01FD"/>
    <w:rsid w:val="00EF0C8A"/>
    <w:rsid w:val="00EF0CE1"/>
    <w:rsid w:val="00EF0ED9"/>
    <w:rsid w:val="00EF1173"/>
    <w:rsid w:val="00EF123C"/>
    <w:rsid w:val="00EF19AF"/>
    <w:rsid w:val="00EF1BFE"/>
    <w:rsid w:val="00EF2D10"/>
    <w:rsid w:val="00EF371B"/>
    <w:rsid w:val="00EF3969"/>
    <w:rsid w:val="00EF4A34"/>
    <w:rsid w:val="00EF51EC"/>
    <w:rsid w:val="00EF5716"/>
    <w:rsid w:val="00EF5D2D"/>
    <w:rsid w:val="00EF5E57"/>
    <w:rsid w:val="00EF5F22"/>
    <w:rsid w:val="00EF6A1B"/>
    <w:rsid w:val="00EF6D53"/>
    <w:rsid w:val="00EF7B83"/>
    <w:rsid w:val="00F007DD"/>
    <w:rsid w:val="00F00816"/>
    <w:rsid w:val="00F0139F"/>
    <w:rsid w:val="00F01419"/>
    <w:rsid w:val="00F02028"/>
    <w:rsid w:val="00F051A0"/>
    <w:rsid w:val="00F053C4"/>
    <w:rsid w:val="00F06FD9"/>
    <w:rsid w:val="00F07B46"/>
    <w:rsid w:val="00F105B6"/>
    <w:rsid w:val="00F105E9"/>
    <w:rsid w:val="00F107CE"/>
    <w:rsid w:val="00F120F8"/>
    <w:rsid w:val="00F122FE"/>
    <w:rsid w:val="00F124EA"/>
    <w:rsid w:val="00F13A62"/>
    <w:rsid w:val="00F1438F"/>
    <w:rsid w:val="00F14A82"/>
    <w:rsid w:val="00F167ED"/>
    <w:rsid w:val="00F1785E"/>
    <w:rsid w:val="00F20C4D"/>
    <w:rsid w:val="00F2128D"/>
    <w:rsid w:val="00F21510"/>
    <w:rsid w:val="00F2151F"/>
    <w:rsid w:val="00F22120"/>
    <w:rsid w:val="00F222D1"/>
    <w:rsid w:val="00F22374"/>
    <w:rsid w:val="00F23274"/>
    <w:rsid w:val="00F23BF3"/>
    <w:rsid w:val="00F24528"/>
    <w:rsid w:val="00F248DB"/>
    <w:rsid w:val="00F24BD0"/>
    <w:rsid w:val="00F24F54"/>
    <w:rsid w:val="00F24F7B"/>
    <w:rsid w:val="00F25335"/>
    <w:rsid w:val="00F26687"/>
    <w:rsid w:val="00F2708A"/>
    <w:rsid w:val="00F30317"/>
    <w:rsid w:val="00F324A8"/>
    <w:rsid w:val="00F3323C"/>
    <w:rsid w:val="00F33AB1"/>
    <w:rsid w:val="00F33C37"/>
    <w:rsid w:val="00F34038"/>
    <w:rsid w:val="00F34910"/>
    <w:rsid w:val="00F34A90"/>
    <w:rsid w:val="00F34DCC"/>
    <w:rsid w:val="00F35A1D"/>
    <w:rsid w:val="00F36473"/>
    <w:rsid w:val="00F365E5"/>
    <w:rsid w:val="00F36E63"/>
    <w:rsid w:val="00F3700B"/>
    <w:rsid w:val="00F377F3"/>
    <w:rsid w:val="00F37F6B"/>
    <w:rsid w:val="00F4014E"/>
    <w:rsid w:val="00F411A3"/>
    <w:rsid w:val="00F4243E"/>
    <w:rsid w:val="00F427D7"/>
    <w:rsid w:val="00F42C5B"/>
    <w:rsid w:val="00F43A26"/>
    <w:rsid w:val="00F43AE9"/>
    <w:rsid w:val="00F43B68"/>
    <w:rsid w:val="00F43F2A"/>
    <w:rsid w:val="00F46309"/>
    <w:rsid w:val="00F4638C"/>
    <w:rsid w:val="00F468C7"/>
    <w:rsid w:val="00F47159"/>
    <w:rsid w:val="00F47D97"/>
    <w:rsid w:val="00F502C5"/>
    <w:rsid w:val="00F51D1B"/>
    <w:rsid w:val="00F52160"/>
    <w:rsid w:val="00F52303"/>
    <w:rsid w:val="00F527A9"/>
    <w:rsid w:val="00F535DF"/>
    <w:rsid w:val="00F54561"/>
    <w:rsid w:val="00F54D50"/>
    <w:rsid w:val="00F55356"/>
    <w:rsid w:val="00F5722F"/>
    <w:rsid w:val="00F57DF5"/>
    <w:rsid w:val="00F57E0C"/>
    <w:rsid w:val="00F60094"/>
    <w:rsid w:val="00F600AC"/>
    <w:rsid w:val="00F606BC"/>
    <w:rsid w:val="00F60C7C"/>
    <w:rsid w:val="00F60D81"/>
    <w:rsid w:val="00F60DDC"/>
    <w:rsid w:val="00F61A4B"/>
    <w:rsid w:val="00F61CA9"/>
    <w:rsid w:val="00F61E9E"/>
    <w:rsid w:val="00F6205E"/>
    <w:rsid w:val="00F621C2"/>
    <w:rsid w:val="00F62C01"/>
    <w:rsid w:val="00F62D6A"/>
    <w:rsid w:val="00F6323E"/>
    <w:rsid w:val="00F6365F"/>
    <w:rsid w:val="00F641F5"/>
    <w:rsid w:val="00F654FD"/>
    <w:rsid w:val="00F6568E"/>
    <w:rsid w:val="00F6608E"/>
    <w:rsid w:val="00F66989"/>
    <w:rsid w:val="00F672DF"/>
    <w:rsid w:val="00F70C24"/>
    <w:rsid w:val="00F7170B"/>
    <w:rsid w:val="00F71810"/>
    <w:rsid w:val="00F71E25"/>
    <w:rsid w:val="00F7221F"/>
    <w:rsid w:val="00F73767"/>
    <w:rsid w:val="00F739C5"/>
    <w:rsid w:val="00F73EDC"/>
    <w:rsid w:val="00F74192"/>
    <w:rsid w:val="00F74C18"/>
    <w:rsid w:val="00F75C7F"/>
    <w:rsid w:val="00F766B8"/>
    <w:rsid w:val="00F76837"/>
    <w:rsid w:val="00F76872"/>
    <w:rsid w:val="00F76D4A"/>
    <w:rsid w:val="00F7777D"/>
    <w:rsid w:val="00F8067B"/>
    <w:rsid w:val="00F80837"/>
    <w:rsid w:val="00F81AF2"/>
    <w:rsid w:val="00F832E1"/>
    <w:rsid w:val="00F8398D"/>
    <w:rsid w:val="00F83C89"/>
    <w:rsid w:val="00F83D2A"/>
    <w:rsid w:val="00F85634"/>
    <w:rsid w:val="00F85CA7"/>
    <w:rsid w:val="00F860B3"/>
    <w:rsid w:val="00F8656A"/>
    <w:rsid w:val="00F86944"/>
    <w:rsid w:val="00F86F9B"/>
    <w:rsid w:val="00F87F58"/>
    <w:rsid w:val="00F90275"/>
    <w:rsid w:val="00F90B22"/>
    <w:rsid w:val="00F91BB5"/>
    <w:rsid w:val="00F9247C"/>
    <w:rsid w:val="00F92976"/>
    <w:rsid w:val="00F942F3"/>
    <w:rsid w:val="00F94732"/>
    <w:rsid w:val="00F95D9E"/>
    <w:rsid w:val="00F95DF8"/>
    <w:rsid w:val="00FA0697"/>
    <w:rsid w:val="00FA0D55"/>
    <w:rsid w:val="00FA0E15"/>
    <w:rsid w:val="00FA2255"/>
    <w:rsid w:val="00FA3699"/>
    <w:rsid w:val="00FA3D37"/>
    <w:rsid w:val="00FA3FBD"/>
    <w:rsid w:val="00FA4144"/>
    <w:rsid w:val="00FA42E3"/>
    <w:rsid w:val="00FA4E80"/>
    <w:rsid w:val="00FA637F"/>
    <w:rsid w:val="00FA66BC"/>
    <w:rsid w:val="00FA6D31"/>
    <w:rsid w:val="00FA72EC"/>
    <w:rsid w:val="00FA76C5"/>
    <w:rsid w:val="00FA7821"/>
    <w:rsid w:val="00FA7E2C"/>
    <w:rsid w:val="00FB0B08"/>
    <w:rsid w:val="00FB0CB1"/>
    <w:rsid w:val="00FB0D3D"/>
    <w:rsid w:val="00FB2427"/>
    <w:rsid w:val="00FB3D1E"/>
    <w:rsid w:val="00FB6590"/>
    <w:rsid w:val="00FB6F5D"/>
    <w:rsid w:val="00FB7725"/>
    <w:rsid w:val="00FB7EF4"/>
    <w:rsid w:val="00FB7EF5"/>
    <w:rsid w:val="00FC0BDE"/>
    <w:rsid w:val="00FC1063"/>
    <w:rsid w:val="00FC27F2"/>
    <w:rsid w:val="00FC3CDA"/>
    <w:rsid w:val="00FC4AFC"/>
    <w:rsid w:val="00FC5BE5"/>
    <w:rsid w:val="00FC5D3E"/>
    <w:rsid w:val="00FC7698"/>
    <w:rsid w:val="00FC7BFD"/>
    <w:rsid w:val="00FD0A9D"/>
    <w:rsid w:val="00FD0BBF"/>
    <w:rsid w:val="00FD1A08"/>
    <w:rsid w:val="00FD1BF5"/>
    <w:rsid w:val="00FD1FDE"/>
    <w:rsid w:val="00FD25A3"/>
    <w:rsid w:val="00FD31B1"/>
    <w:rsid w:val="00FD3F03"/>
    <w:rsid w:val="00FD4958"/>
    <w:rsid w:val="00FD4C68"/>
    <w:rsid w:val="00FD5443"/>
    <w:rsid w:val="00FD554F"/>
    <w:rsid w:val="00FD5B1E"/>
    <w:rsid w:val="00FD690D"/>
    <w:rsid w:val="00FE1BBC"/>
    <w:rsid w:val="00FE2467"/>
    <w:rsid w:val="00FE24EA"/>
    <w:rsid w:val="00FE2DD6"/>
    <w:rsid w:val="00FE3060"/>
    <w:rsid w:val="00FE3155"/>
    <w:rsid w:val="00FE3454"/>
    <w:rsid w:val="00FE5094"/>
    <w:rsid w:val="00FE5512"/>
    <w:rsid w:val="00FE5D98"/>
    <w:rsid w:val="00FE6E78"/>
    <w:rsid w:val="00FE732C"/>
    <w:rsid w:val="00FE7BF7"/>
    <w:rsid w:val="00FF06B8"/>
    <w:rsid w:val="00FF0C18"/>
    <w:rsid w:val="00FF10B1"/>
    <w:rsid w:val="00FF27E8"/>
    <w:rsid w:val="00FF2EE1"/>
    <w:rsid w:val="00FF4681"/>
    <w:rsid w:val="00FF59DC"/>
    <w:rsid w:val="00FF5B41"/>
    <w:rsid w:val="00FF612A"/>
    <w:rsid w:val="00FF65D8"/>
    <w:rsid w:val="00FF6CF1"/>
    <w:rsid w:val="00FF7253"/>
    <w:rsid w:val="462B2E9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 fillcolor="white">
      <v:fill color="white"/>
      <v:stroke weight=".5pt"/>
    </o:shapedefaults>
    <o:shapelayout v:ext="edit">
      <o:idmap v:ext="edit" data="1"/>
    </o:shapelayout>
  </w:shapeDefaults>
  <w:decimalSymbol w:val=","/>
  <w:listSeparator w:val=";"/>
  <w14:docId w14:val="374B5AEF"/>
  <w15:docId w15:val="{F8B89303-1FB5-4E82-8662-4D7939449C8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Times New Roman" w:eastAsia="Times New Roman" w:hAnsi="Times New Roman" w:cs="Times New Roman"/>
        <w:lang w:val="pt-BR" w:eastAsia="pt-BR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uiPriority="0" w:qFormat="1"/>
    <w:lsdException w:name="heading 3" w:uiPriority="9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0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uiPriority="39" w:qFormat="1"/>
    <w:lsdException w:name="toc 2" w:uiPriority="39" w:qFormat="1"/>
    <w:lsdException w:name="toc 3" w:uiPriority="39" w:unhideWhenUsed="1" w:qFormat="1"/>
    <w:lsdException w:name="toc 4" w:uiPriority="0" w:unhideWhenUsed="1"/>
    <w:lsdException w:name="toc 5" w:uiPriority="0" w:unhideWhenUsed="1"/>
    <w:lsdException w:name="toc 6" w:uiPriority="0" w:unhideWhenUsed="1"/>
    <w:lsdException w:name="toc 7" w:uiPriority="0" w:unhideWhenUsed="1"/>
    <w:lsdException w:name="toc 8" w:uiPriority="0" w:unhideWhenUsed="1"/>
    <w:lsdException w:name="toc 9" w:uiPriority="0" w:unhideWhenUsed="1"/>
    <w:lsdException w:name="Normal Indent" w:semiHidden="1" w:unhideWhenUsed="1"/>
    <w:lsdException w:name="footnote text" w:uiPriority="0" w:unhideWhenUsed="1"/>
    <w:lsdException w:name="annotation text" w:uiPriority="0" w:unhideWhenUsed="1"/>
    <w:lsdException w:name="header" w:uiPriority="0" w:qFormat="1"/>
    <w:lsdException w:name="footer" w:uiPriority="0"/>
    <w:lsdException w:name="index heading" w:semiHidden="1" w:unhideWhenUsed="1"/>
    <w:lsdException w:name="caption" w:uiPriority="0" w:unhideWhenUsed="1" w:qFormat="1"/>
    <w:lsdException w:name="table of figures" w:uiPriority="0" w:unhideWhenUsed="1"/>
    <w:lsdException w:name="envelope address" w:semiHidden="1" w:unhideWhenUsed="1"/>
    <w:lsdException w:name="envelope return" w:semiHidden="1" w:uiPriority="0" w:unhideWhenUsed="1"/>
    <w:lsdException w:name="footnote reference" w:semiHidden="1" w:unhideWhenUsed="1"/>
    <w:lsdException w:name="annotation reference" w:semiHidden="1" w:uiPriority="0" w:unhideWhenUsed="1"/>
    <w:lsdException w:name="line number" w:semiHidden="1" w:unhideWhenUsed="1"/>
    <w:lsdException w:name="page number" w:semiHidden="1" w:uiPriority="0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iPriority="0" w:unhideWhenUsed="1"/>
    <w:lsdException w:name="List Bullet" w:qFormat="1"/>
    <w:lsdException w:name="List Number" w:semiHidden="1" w:uiPriority="0" w:unhideWhenUsed="1"/>
    <w:lsdException w:name="List 2" w:semiHidden="1" w:unhideWhenUsed="1"/>
    <w:lsdException w:name="List 3" w:semiHidden="1" w:uiPriority="0" w:unhideWhenUsed="1"/>
    <w:lsdException w:name="List 4" w:semiHidden="1" w:unhideWhenUsed="1"/>
    <w:lsdException w:name="List 5" w:semiHidden="1" w:unhideWhenUsed="1"/>
    <w:lsdException w:name="List Bullet 2" w:semiHidden="1" w:uiPriority="0" w:unhideWhenUsed="1"/>
    <w:lsdException w:name="List Bullet 3" w:semiHidden="1" w:uiPriority="0" w:unhideWhenUsed="1"/>
    <w:lsdException w:name="List Bullet 4" w:semiHidden="1" w:uiPriority="0" w:unhideWhenUsed="1"/>
    <w:lsdException w:name="List Bullet 5" w:semiHidden="1" w:uiPriority="0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iPriority="0" w:unhideWhenUsed="1"/>
    <w:lsdException w:name="Title" w:uiPriority="0" w:qFormat="1"/>
    <w:lsdException w:name="Closing" w:semiHidden="1" w:uiPriority="0" w:unhideWhenUsed="1"/>
    <w:lsdException w:name="Signature" w:semiHidden="1" w:unhideWhenUsed="1"/>
    <w:lsdException w:name="Default Paragraph Font" w:semiHidden="1" w:uiPriority="1" w:unhideWhenUsed="1"/>
    <w:lsdException w:name="Body Text" w:uiPriority="0"/>
    <w:lsdException w:name="Body Text Indent" w:semiHidden="1" w:uiPriority="0" w:qFormat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0" w:qFormat="1"/>
    <w:lsdException w:name="Salutation" w:semiHidden="1" w:uiPriority="0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iPriority="0" w:unhideWhenUsed="1"/>
    <w:lsdException w:name="Body Text 2" w:semiHidden="1" w:uiPriority="0" w:qFormat="1"/>
    <w:lsdException w:name="Body Text 3" w:semiHidden="1" w:uiPriority="0" w:unhideWhenUsed="1"/>
    <w:lsdException w:name="Body Text Indent 2" w:semiHidden="1" w:uiPriority="0" w:qFormat="1"/>
    <w:lsdException w:name="Body Text Indent 3" w:uiPriority="0" w:qFormat="1"/>
    <w:lsdException w:name="Block Text" w:semiHidden="1" w:uiPriority="0" w:unhideWhenUsed="1"/>
    <w:lsdException w:name="Hyperlink" w:qFormat="1"/>
    <w:lsdException w:name="FollowedHyperlink" w:semiHidden="1" w:qFormat="1"/>
    <w:lsdException w:name="Strong" w:uiPriority="0" w:qFormat="1"/>
    <w:lsdException w:name="Emphasis" w:uiPriority="20"/>
    <w:lsdException w:name="Document Map" w:semiHidden="1" w:uiPriority="0" w:qFormat="1"/>
    <w:lsdException w:name="Plain Text" w:semiHidden="1" w:uiPriority="0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 w:qFormat="1"/>
    <w:lsdException w:name="annotation subject" w:semiHidden="1" w:uiPriority="0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iPriority="0" w:unhideWhenUsed="1" w:qFormat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1" w:qFormat="1"/>
    <w:lsdException w:name="Quote" w:uiPriority="29"/>
    <w:lsdException w:name="Intense Quote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pPr>
      <w:spacing w:line="288" w:lineRule="auto"/>
      <w:ind w:left="709" w:hanging="709"/>
      <w:jc w:val="both"/>
    </w:pPr>
    <w:rPr>
      <w:rFonts w:ascii="Arial" w:hAnsi="Arial"/>
      <w:lang w:val="es-CL" w:eastAsia="en-US"/>
    </w:rPr>
  </w:style>
  <w:style w:type="paragraph" w:styleId="Ttulo1">
    <w:name w:val="heading 1"/>
    <w:basedOn w:val="Normal"/>
    <w:next w:val="Normal"/>
    <w:link w:val="Ttulo1Car"/>
    <w:qFormat/>
    <w:pPr>
      <w:suppressAutoHyphens/>
      <w:ind w:left="0" w:firstLine="0"/>
      <w:outlineLvl w:val="0"/>
    </w:pPr>
    <w:rPr>
      <w:rFonts w:ascii="Arial Negrita" w:hAnsi="Arial Negrita"/>
      <w:b/>
      <w:caps/>
      <w:sz w:val="24"/>
      <w:szCs w:val="24"/>
    </w:rPr>
  </w:style>
  <w:style w:type="paragraph" w:styleId="Ttulo2">
    <w:name w:val="heading 2"/>
    <w:basedOn w:val="Normal"/>
    <w:next w:val="Normal"/>
    <w:link w:val="Ttulo2Car"/>
    <w:qFormat/>
    <w:pPr>
      <w:suppressAutoHyphens/>
      <w:ind w:left="0" w:firstLine="0"/>
      <w:outlineLvl w:val="1"/>
    </w:pPr>
    <w:rPr>
      <w:rFonts w:ascii="Arial Negrita" w:hAnsi="Arial Negrita"/>
      <w:b/>
      <w:sz w:val="22"/>
      <w:szCs w:val="22"/>
    </w:rPr>
  </w:style>
  <w:style w:type="paragraph" w:styleId="Ttulo3">
    <w:name w:val="heading 3"/>
    <w:basedOn w:val="Normal"/>
    <w:next w:val="Normal"/>
    <w:link w:val="Ttulo3Car"/>
    <w:uiPriority w:val="9"/>
    <w:qFormat/>
    <w:pPr>
      <w:ind w:left="0" w:firstLine="0"/>
      <w:outlineLvl w:val="2"/>
    </w:pPr>
    <w:rPr>
      <w:rFonts w:cs="Arial"/>
      <w:b/>
      <w:bCs/>
    </w:rPr>
  </w:style>
  <w:style w:type="paragraph" w:styleId="Ttulo4">
    <w:name w:val="heading 4"/>
    <w:basedOn w:val="Normal"/>
    <w:next w:val="Normal"/>
    <w:link w:val="Ttulo4Car"/>
    <w:qFormat/>
    <w:pPr>
      <w:ind w:left="0" w:firstLine="0"/>
      <w:outlineLvl w:val="3"/>
    </w:pPr>
    <w:rPr>
      <w:bCs/>
    </w:rPr>
  </w:style>
  <w:style w:type="paragraph" w:styleId="Ttulo5">
    <w:name w:val="heading 5"/>
    <w:basedOn w:val="Normal"/>
    <w:next w:val="Normal"/>
    <w:link w:val="Ttulo5Car"/>
    <w:qFormat/>
    <w:pPr>
      <w:keepNext/>
      <w:suppressAutoHyphens/>
      <w:ind w:left="0" w:firstLine="0"/>
      <w:outlineLvl w:val="4"/>
    </w:pPr>
    <w:rPr>
      <w:b/>
    </w:rPr>
  </w:style>
  <w:style w:type="paragraph" w:styleId="Ttulo6">
    <w:name w:val="heading 6"/>
    <w:basedOn w:val="Normal"/>
    <w:next w:val="Normal"/>
    <w:link w:val="Ttulo6Car"/>
    <w:qFormat/>
    <w:pPr>
      <w:spacing w:before="240" w:after="60"/>
      <w:ind w:left="0" w:firstLine="0"/>
      <w:outlineLvl w:val="5"/>
    </w:pPr>
    <w:rPr>
      <w:rFonts w:ascii="Times New Roman" w:hAnsi="Times New Roman"/>
      <w:b/>
      <w:bCs/>
      <w:szCs w:val="22"/>
    </w:rPr>
  </w:style>
  <w:style w:type="paragraph" w:styleId="Ttulo7">
    <w:name w:val="heading 7"/>
    <w:basedOn w:val="Normal"/>
    <w:next w:val="Normal"/>
    <w:link w:val="Ttulo7Car"/>
    <w:qFormat/>
    <w:pPr>
      <w:spacing w:before="240" w:after="60"/>
      <w:ind w:left="0" w:firstLine="0"/>
      <w:outlineLvl w:val="6"/>
    </w:pPr>
    <w:rPr>
      <w:rFonts w:ascii="Times New Roman" w:hAnsi="Times New Roman"/>
      <w:sz w:val="24"/>
      <w:szCs w:val="24"/>
    </w:rPr>
  </w:style>
  <w:style w:type="paragraph" w:styleId="Ttulo8">
    <w:name w:val="heading 8"/>
    <w:basedOn w:val="Normal"/>
    <w:next w:val="Normal"/>
    <w:link w:val="Ttulo8Car"/>
    <w:qFormat/>
    <w:pPr>
      <w:spacing w:before="240" w:after="60"/>
      <w:ind w:left="0" w:firstLine="0"/>
      <w:outlineLvl w:val="7"/>
    </w:pPr>
    <w:rPr>
      <w:rFonts w:ascii="Times New Roman" w:hAnsi="Times New Roman"/>
      <w:i/>
      <w:iCs/>
      <w:sz w:val="24"/>
      <w:szCs w:val="24"/>
    </w:rPr>
  </w:style>
  <w:style w:type="paragraph" w:styleId="Ttulo9">
    <w:name w:val="heading 9"/>
    <w:basedOn w:val="Normal"/>
    <w:next w:val="Normal"/>
    <w:link w:val="Ttulo9Car"/>
    <w:qFormat/>
    <w:pPr>
      <w:spacing w:before="240" w:after="60"/>
      <w:ind w:left="0" w:firstLine="0"/>
      <w:outlineLvl w:val="8"/>
    </w:pPr>
    <w:rPr>
      <w:rFonts w:cs="Arial"/>
      <w:szCs w:val="22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Textodeglobo">
    <w:name w:val="Balloon Text"/>
    <w:basedOn w:val="Normal"/>
    <w:link w:val="TextodegloboCar"/>
    <w:semiHidden/>
    <w:unhideWhenUsed/>
    <w:qFormat/>
    <w:pPr>
      <w:spacing w:line="240" w:lineRule="auto"/>
    </w:pPr>
    <w:rPr>
      <w:rFonts w:ascii="Tahoma" w:hAnsi="Tahoma" w:cs="Tahoma"/>
      <w:sz w:val="16"/>
      <w:szCs w:val="16"/>
    </w:rPr>
  </w:style>
  <w:style w:type="paragraph" w:styleId="Textodebloque">
    <w:name w:val="Block Text"/>
    <w:basedOn w:val="Normal"/>
    <w:semiHidden/>
    <w:unhideWhenUsed/>
    <w:pPr>
      <w:pBdr>
        <w:top w:val="single" w:sz="2" w:space="10" w:color="4F81BD" w:themeColor="accent1"/>
        <w:left w:val="single" w:sz="2" w:space="10" w:color="4F81BD" w:themeColor="accent1"/>
        <w:bottom w:val="single" w:sz="2" w:space="10" w:color="4F81BD" w:themeColor="accent1"/>
        <w:right w:val="single" w:sz="2" w:space="10" w:color="4F81BD" w:themeColor="accent1"/>
      </w:pBdr>
      <w:spacing w:line="276" w:lineRule="auto"/>
      <w:ind w:left="1152" w:right="1152" w:firstLine="0"/>
    </w:pPr>
    <w:rPr>
      <w:rFonts w:asciiTheme="minorHAnsi" w:eastAsiaTheme="minorEastAsia" w:hAnsiTheme="minorHAnsi" w:cstheme="minorBidi"/>
      <w:i/>
      <w:iCs/>
      <w:color w:val="4F81BD" w:themeColor="accent1"/>
      <w:sz w:val="22"/>
      <w:szCs w:val="22"/>
      <w:lang w:eastAsia="es-CL"/>
    </w:rPr>
  </w:style>
  <w:style w:type="paragraph" w:styleId="Textoindependiente">
    <w:name w:val="Body Text"/>
    <w:basedOn w:val="Normal"/>
    <w:link w:val="TextoindependienteCar1"/>
    <w:pPr>
      <w:widowControl w:val="0"/>
      <w:spacing w:line="240" w:lineRule="auto"/>
      <w:ind w:left="0" w:firstLine="0"/>
    </w:pPr>
  </w:style>
  <w:style w:type="paragraph" w:styleId="Textoindependiente2">
    <w:name w:val="Body Text 2"/>
    <w:basedOn w:val="Normal"/>
    <w:link w:val="Textoindependiente2Car"/>
    <w:semiHidden/>
    <w:qFormat/>
    <w:pPr>
      <w:ind w:left="0" w:firstLine="0"/>
    </w:pPr>
  </w:style>
  <w:style w:type="paragraph" w:styleId="Textoindependiente3">
    <w:name w:val="Body Text 3"/>
    <w:basedOn w:val="Normal"/>
    <w:link w:val="Textoindependiente3Car"/>
    <w:semiHidden/>
    <w:unhideWhenUsed/>
    <w:pPr>
      <w:spacing w:after="120" w:line="276" w:lineRule="auto"/>
      <w:ind w:left="0" w:firstLine="0"/>
    </w:pPr>
    <w:rPr>
      <w:rFonts w:asciiTheme="minorHAnsi" w:hAnsiTheme="minorHAnsi" w:cs="Arial"/>
      <w:sz w:val="16"/>
      <w:szCs w:val="16"/>
      <w:lang w:eastAsia="es-CL"/>
    </w:rPr>
  </w:style>
  <w:style w:type="paragraph" w:styleId="Textoindependienteprimerasangra">
    <w:name w:val="Body Text First Indent"/>
    <w:basedOn w:val="Textoindependiente"/>
    <w:link w:val="TextoindependienteprimerasangraCar"/>
    <w:uiPriority w:val="99"/>
    <w:semiHidden/>
    <w:unhideWhenUsed/>
    <w:pPr>
      <w:widowControl/>
      <w:spacing w:line="276" w:lineRule="auto"/>
      <w:ind w:firstLine="360"/>
    </w:pPr>
    <w:rPr>
      <w:rFonts w:asciiTheme="minorHAnsi" w:hAnsiTheme="minorHAnsi" w:cs="Arial"/>
      <w:sz w:val="22"/>
      <w:szCs w:val="22"/>
      <w:lang w:eastAsia="es-CL"/>
    </w:rPr>
  </w:style>
  <w:style w:type="paragraph" w:styleId="Sangradetextonormal">
    <w:name w:val="Body Text Indent"/>
    <w:basedOn w:val="Normal"/>
    <w:link w:val="SangradetextonormalCar1"/>
    <w:semiHidden/>
    <w:qFormat/>
    <w:pPr>
      <w:suppressAutoHyphens/>
    </w:pPr>
    <w:rPr>
      <w:spacing w:val="-3"/>
    </w:rPr>
  </w:style>
  <w:style w:type="paragraph" w:styleId="Textoindependienteprimerasangra2">
    <w:name w:val="Body Text First Indent 2"/>
    <w:basedOn w:val="Sangradetextonormal"/>
    <w:link w:val="Textoindependienteprimerasangra2Car"/>
    <w:uiPriority w:val="99"/>
    <w:semiHidden/>
    <w:unhideWhenUsed/>
    <w:pPr>
      <w:suppressAutoHyphens w:val="0"/>
      <w:spacing w:line="276" w:lineRule="auto"/>
      <w:ind w:left="360" w:firstLine="360"/>
    </w:pPr>
    <w:rPr>
      <w:rFonts w:asciiTheme="minorHAnsi" w:hAnsiTheme="minorHAnsi" w:cs="Arial"/>
      <w:spacing w:val="0"/>
      <w:sz w:val="22"/>
      <w:szCs w:val="22"/>
      <w:lang w:eastAsia="es-CL"/>
    </w:rPr>
  </w:style>
  <w:style w:type="paragraph" w:styleId="Sangra2detindependiente">
    <w:name w:val="Body Text Indent 2"/>
    <w:basedOn w:val="Normal"/>
    <w:link w:val="Sangra2detindependienteCar"/>
    <w:semiHidden/>
    <w:qFormat/>
    <w:pPr>
      <w:ind w:left="284" w:firstLine="0"/>
    </w:pPr>
  </w:style>
  <w:style w:type="paragraph" w:styleId="Sangra3detindependiente">
    <w:name w:val="Body Text Indent 3"/>
    <w:basedOn w:val="Normal"/>
    <w:link w:val="Sangra3detindependienteCar"/>
    <w:qFormat/>
    <w:pPr>
      <w:spacing w:line="360" w:lineRule="atLeast"/>
      <w:ind w:firstLine="0"/>
    </w:pPr>
    <w:rPr>
      <w:rFonts w:ascii="Helvetica" w:hAnsi="Helvetica"/>
      <w:lang w:eastAsia="es-ES"/>
    </w:rPr>
  </w:style>
  <w:style w:type="paragraph" w:styleId="Descripcin">
    <w:name w:val="caption"/>
    <w:basedOn w:val="Normal"/>
    <w:next w:val="Normal"/>
    <w:unhideWhenUsed/>
    <w:qFormat/>
    <w:pPr>
      <w:spacing w:after="200" w:line="240" w:lineRule="auto"/>
    </w:pPr>
    <w:rPr>
      <w:b/>
      <w:bCs/>
      <w:color w:val="4F81BD" w:themeColor="accent1"/>
      <w:sz w:val="18"/>
      <w:szCs w:val="18"/>
    </w:rPr>
  </w:style>
  <w:style w:type="paragraph" w:styleId="Cierre">
    <w:name w:val="Closing"/>
    <w:basedOn w:val="Normal"/>
    <w:link w:val="CierreCar"/>
    <w:semiHidden/>
    <w:unhideWhenUsed/>
    <w:pPr>
      <w:spacing w:line="240" w:lineRule="auto"/>
      <w:ind w:left="4252" w:firstLine="0"/>
    </w:pPr>
    <w:rPr>
      <w:rFonts w:asciiTheme="minorHAnsi" w:hAnsiTheme="minorHAnsi" w:cs="Arial"/>
      <w:sz w:val="22"/>
      <w:szCs w:val="22"/>
      <w:lang w:eastAsia="es-CL"/>
    </w:rPr>
  </w:style>
  <w:style w:type="character" w:styleId="Refdecomentario">
    <w:name w:val="annotation reference"/>
    <w:basedOn w:val="Fuentedeprrafopredeter"/>
    <w:semiHidden/>
    <w:unhideWhenUsed/>
    <w:rPr>
      <w:sz w:val="16"/>
      <w:szCs w:val="16"/>
    </w:rPr>
  </w:style>
  <w:style w:type="paragraph" w:styleId="Textocomentario">
    <w:name w:val="annotation text"/>
    <w:basedOn w:val="Normal"/>
    <w:link w:val="TextocomentarioCar"/>
    <w:unhideWhenUsed/>
    <w:pPr>
      <w:spacing w:line="240" w:lineRule="auto"/>
    </w:pPr>
  </w:style>
  <w:style w:type="paragraph" w:styleId="Asuntodelcomentario">
    <w:name w:val="annotation subject"/>
    <w:basedOn w:val="Textocomentario"/>
    <w:next w:val="Textocomentario"/>
    <w:link w:val="AsuntodelcomentarioCar"/>
    <w:semiHidden/>
    <w:unhideWhenUsed/>
    <w:rPr>
      <w:b/>
      <w:bCs/>
    </w:rPr>
  </w:style>
  <w:style w:type="paragraph" w:styleId="Fecha">
    <w:name w:val="Date"/>
    <w:basedOn w:val="Normal"/>
    <w:next w:val="Normal"/>
    <w:link w:val="FechaCar"/>
    <w:uiPriority w:val="99"/>
    <w:semiHidden/>
    <w:unhideWhenUsed/>
    <w:pPr>
      <w:spacing w:line="276" w:lineRule="auto"/>
      <w:ind w:left="0" w:firstLine="0"/>
    </w:pPr>
    <w:rPr>
      <w:rFonts w:asciiTheme="minorHAnsi" w:hAnsiTheme="minorHAnsi" w:cs="Arial"/>
      <w:sz w:val="22"/>
      <w:szCs w:val="22"/>
      <w:lang w:eastAsia="es-CL"/>
    </w:rPr>
  </w:style>
  <w:style w:type="paragraph" w:styleId="Mapadeldocumento">
    <w:name w:val="Document Map"/>
    <w:basedOn w:val="Normal"/>
    <w:link w:val="MapadeldocumentoCar"/>
    <w:semiHidden/>
    <w:qFormat/>
    <w:pPr>
      <w:shd w:val="clear" w:color="auto" w:fill="000080"/>
    </w:pPr>
    <w:rPr>
      <w:rFonts w:ascii="Tahoma" w:hAnsi="Tahoma"/>
    </w:rPr>
  </w:style>
  <w:style w:type="paragraph" w:styleId="Firmadecorreoelectrnico">
    <w:name w:val="E-mail Signature"/>
    <w:basedOn w:val="Normal"/>
    <w:link w:val="FirmadecorreoelectrnicoCar"/>
    <w:uiPriority w:val="99"/>
    <w:semiHidden/>
    <w:unhideWhenUsed/>
    <w:pPr>
      <w:spacing w:line="240" w:lineRule="auto"/>
      <w:ind w:left="0" w:firstLine="0"/>
    </w:pPr>
    <w:rPr>
      <w:rFonts w:asciiTheme="minorHAnsi" w:hAnsiTheme="minorHAnsi" w:cs="Arial"/>
      <w:sz w:val="22"/>
      <w:szCs w:val="22"/>
      <w:lang w:eastAsia="es-CL"/>
    </w:rPr>
  </w:style>
  <w:style w:type="character" w:styleId="nfasis">
    <w:name w:val="Emphasis"/>
    <w:basedOn w:val="Fuentedeprrafopredeter"/>
    <w:uiPriority w:val="20"/>
    <w:rPr>
      <w:i/>
      <w:iCs/>
    </w:rPr>
  </w:style>
  <w:style w:type="character" w:styleId="Refdenotaalfinal">
    <w:name w:val="endnote reference"/>
    <w:basedOn w:val="Fuentedeprrafopredeter"/>
    <w:uiPriority w:val="99"/>
    <w:semiHidden/>
    <w:unhideWhenUsed/>
    <w:rPr>
      <w:vertAlign w:val="superscript"/>
    </w:rPr>
  </w:style>
  <w:style w:type="paragraph" w:styleId="Textonotaalfinal">
    <w:name w:val="endnote text"/>
    <w:basedOn w:val="Normal"/>
    <w:link w:val="TextonotaalfinalCar"/>
    <w:uiPriority w:val="99"/>
    <w:semiHidden/>
    <w:unhideWhenUsed/>
    <w:pPr>
      <w:spacing w:line="240" w:lineRule="auto"/>
      <w:ind w:left="0" w:firstLine="0"/>
    </w:pPr>
    <w:rPr>
      <w:rFonts w:asciiTheme="minorHAnsi" w:hAnsiTheme="minorHAnsi" w:cs="Arial"/>
      <w:lang w:eastAsia="es-CL"/>
    </w:rPr>
  </w:style>
  <w:style w:type="paragraph" w:styleId="Direccinsobre">
    <w:name w:val="envelope address"/>
    <w:basedOn w:val="Normal"/>
    <w:uiPriority w:val="99"/>
    <w:semiHidden/>
    <w:unhideWhenUsed/>
    <w:pPr>
      <w:framePr w:w="7920" w:h="1980" w:hRule="exact" w:hSpace="180" w:wrap="auto" w:hAnchor="page" w:xAlign="center" w:yAlign="bottom"/>
      <w:spacing w:line="240" w:lineRule="auto"/>
      <w:ind w:left="2880" w:firstLine="0"/>
    </w:pPr>
    <w:rPr>
      <w:rFonts w:asciiTheme="majorHAnsi" w:eastAsiaTheme="majorEastAsia" w:hAnsiTheme="majorHAnsi" w:cstheme="majorBidi"/>
      <w:sz w:val="24"/>
      <w:szCs w:val="24"/>
      <w:lang w:eastAsia="es-CL"/>
    </w:rPr>
  </w:style>
  <w:style w:type="paragraph" w:styleId="Remitedesobre">
    <w:name w:val="envelope return"/>
    <w:basedOn w:val="Normal"/>
    <w:semiHidden/>
    <w:unhideWhenUsed/>
    <w:pPr>
      <w:spacing w:line="240" w:lineRule="auto"/>
      <w:ind w:left="0" w:firstLine="0"/>
    </w:pPr>
    <w:rPr>
      <w:rFonts w:asciiTheme="majorHAnsi" w:eastAsiaTheme="majorEastAsia" w:hAnsiTheme="majorHAnsi" w:cstheme="majorBidi"/>
      <w:lang w:eastAsia="es-CL"/>
    </w:rPr>
  </w:style>
  <w:style w:type="character" w:styleId="Hipervnculovisitado">
    <w:name w:val="FollowedHyperlink"/>
    <w:uiPriority w:val="99"/>
    <w:semiHidden/>
    <w:qFormat/>
    <w:rPr>
      <w:color w:val="800080"/>
      <w:u w:val="single"/>
    </w:rPr>
  </w:style>
  <w:style w:type="paragraph" w:styleId="Piedepgina">
    <w:name w:val="footer"/>
    <w:basedOn w:val="Normal"/>
    <w:link w:val="PiedepginaCar"/>
  </w:style>
  <w:style w:type="character" w:styleId="Refdenotaalpie">
    <w:name w:val="footnote reference"/>
    <w:basedOn w:val="Fuentedeprrafopredeter"/>
    <w:uiPriority w:val="99"/>
    <w:semiHidden/>
    <w:unhideWhenUsed/>
    <w:rPr>
      <w:rFonts w:cs="Times New Roman"/>
      <w:vertAlign w:val="superscript"/>
    </w:rPr>
  </w:style>
  <w:style w:type="paragraph" w:styleId="Textonotapie">
    <w:name w:val="footnote text"/>
    <w:basedOn w:val="Normal"/>
    <w:link w:val="TextonotapieCar"/>
    <w:unhideWhenUsed/>
    <w:pPr>
      <w:spacing w:line="276" w:lineRule="auto"/>
      <w:ind w:left="0" w:firstLine="0"/>
    </w:pPr>
    <w:rPr>
      <w:rFonts w:asciiTheme="minorHAnsi" w:hAnsiTheme="minorHAnsi" w:cs="Arial"/>
      <w:lang w:eastAsia="es-CL"/>
    </w:rPr>
  </w:style>
  <w:style w:type="paragraph" w:styleId="Encabezado">
    <w:name w:val="header"/>
    <w:basedOn w:val="Normal"/>
    <w:link w:val="EncabezadoCar"/>
    <w:qFormat/>
  </w:style>
  <w:style w:type="paragraph" w:styleId="DireccinHTML">
    <w:name w:val="HTML Address"/>
    <w:basedOn w:val="Normal"/>
    <w:link w:val="DireccinHTMLCar"/>
    <w:uiPriority w:val="99"/>
    <w:semiHidden/>
    <w:unhideWhenUsed/>
    <w:pPr>
      <w:spacing w:line="240" w:lineRule="auto"/>
      <w:ind w:left="0" w:firstLine="0"/>
    </w:pPr>
    <w:rPr>
      <w:rFonts w:asciiTheme="minorHAnsi" w:hAnsiTheme="minorHAnsi" w:cs="Arial"/>
      <w:i/>
      <w:iCs/>
      <w:sz w:val="22"/>
      <w:szCs w:val="22"/>
      <w:lang w:eastAsia="es-CL"/>
    </w:rPr>
  </w:style>
  <w:style w:type="paragraph" w:styleId="HTMLconformatoprevio">
    <w:name w:val="HTML Preformatted"/>
    <w:basedOn w:val="Normal"/>
    <w:link w:val="HTMLconformatoprevioCar"/>
    <w:uiPriority w:val="99"/>
    <w:semiHidden/>
    <w:unhideWhenUsed/>
    <w:pPr>
      <w:spacing w:line="240" w:lineRule="auto"/>
      <w:ind w:left="0" w:firstLine="0"/>
    </w:pPr>
    <w:rPr>
      <w:rFonts w:ascii="Consolas" w:hAnsi="Consolas" w:cs="Arial"/>
      <w:lang w:eastAsia="es-CL"/>
    </w:rPr>
  </w:style>
  <w:style w:type="character" w:styleId="Hipervnculo">
    <w:name w:val="Hyperlink"/>
    <w:uiPriority w:val="99"/>
    <w:qFormat/>
    <w:rPr>
      <w:color w:val="0000FF"/>
      <w:u w:val="single"/>
    </w:rPr>
  </w:style>
  <w:style w:type="paragraph" w:styleId="ndice1">
    <w:name w:val="index 1"/>
    <w:basedOn w:val="Normal"/>
    <w:next w:val="Normal"/>
    <w:uiPriority w:val="99"/>
    <w:semiHidden/>
    <w:unhideWhenUsed/>
    <w:pPr>
      <w:spacing w:line="240" w:lineRule="auto"/>
      <w:ind w:left="220" w:hanging="220"/>
    </w:pPr>
    <w:rPr>
      <w:rFonts w:asciiTheme="minorHAnsi" w:hAnsiTheme="minorHAnsi" w:cs="Arial"/>
      <w:sz w:val="22"/>
      <w:szCs w:val="22"/>
      <w:lang w:eastAsia="es-CL"/>
    </w:rPr>
  </w:style>
  <w:style w:type="paragraph" w:styleId="ndice2">
    <w:name w:val="index 2"/>
    <w:basedOn w:val="Normal"/>
    <w:next w:val="Normal"/>
    <w:uiPriority w:val="99"/>
    <w:semiHidden/>
    <w:unhideWhenUsed/>
    <w:pPr>
      <w:spacing w:line="240" w:lineRule="auto"/>
      <w:ind w:left="440" w:hanging="220"/>
    </w:pPr>
    <w:rPr>
      <w:rFonts w:asciiTheme="minorHAnsi" w:hAnsiTheme="minorHAnsi" w:cs="Arial"/>
      <w:sz w:val="22"/>
      <w:szCs w:val="22"/>
      <w:lang w:eastAsia="es-CL"/>
    </w:rPr>
  </w:style>
  <w:style w:type="paragraph" w:styleId="ndice3">
    <w:name w:val="index 3"/>
    <w:basedOn w:val="Normal"/>
    <w:next w:val="Normal"/>
    <w:uiPriority w:val="99"/>
    <w:semiHidden/>
    <w:unhideWhenUsed/>
    <w:pPr>
      <w:spacing w:line="240" w:lineRule="auto"/>
      <w:ind w:left="660" w:hanging="220"/>
    </w:pPr>
    <w:rPr>
      <w:rFonts w:asciiTheme="minorHAnsi" w:hAnsiTheme="minorHAnsi" w:cs="Arial"/>
      <w:sz w:val="22"/>
      <w:szCs w:val="22"/>
      <w:lang w:eastAsia="es-CL"/>
    </w:rPr>
  </w:style>
  <w:style w:type="paragraph" w:styleId="ndice4">
    <w:name w:val="index 4"/>
    <w:basedOn w:val="Normal"/>
    <w:next w:val="Normal"/>
    <w:uiPriority w:val="99"/>
    <w:semiHidden/>
    <w:unhideWhenUsed/>
    <w:pPr>
      <w:spacing w:line="240" w:lineRule="auto"/>
      <w:ind w:left="880" w:hanging="220"/>
    </w:pPr>
    <w:rPr>
      <w:rFonts w:asciiTheme="minorHAnsi" w:hAnsiTheme="minorHAnsi" w:cs="Arial"/>
      <w:sz w:val="22"/>
      <w:szCs w:val="22"/>
      <w:lang w:eastAsia="es-CL"/>
    </w:rPr>
  </w:style>
  <w:style w:type="paragraph" w:styleId="ndice5">
    <w:name w:val="index 5"/>
    <w:basedOn w:val="Normal"/>
    <w:next w:val="Normal"/>
    <w:uiPriority w:val="99"/>
    <w:semiHidden/>
    <w:unhideWhenUsed/>
    <w:pPr>
      <w:spacing w:line="240" w:lineRule="auto"/>
      <w:ind w:left="1100" w:hanging="220"/>
    </w:pPr>
    <w:rPr>
      <w:rFonts w:asciiTheme="minorHAnsi" w:hAnsiTheme="minorHAnsi" w:cs="Arial"/>
      <w:sz w:val="22"/>
      <w:szCs w:val="22"/>
      <w:lang w:eastAsia="es-CL"/>
    </w:rPr>
  </w:style>
  <w:style w:type="paragraph" w:styleId="ndice6">
    <w:name w:val="index 6"/>
    <w:basedOn w:val="Normal"/>
    <w:next w:val="Normal"/>
    <w:uiPriority w:val="99"/>
    <w:semiHidden/>
    <w:unhideWhenUsed/>
    <w:pPr>
      <w:spacing w:line="240" w:lineRule="auto"/>
      <w:ind w:left="1320" w:hanging="220"/>
    </w:pPr>
    <w:rPr>
      <w:rFonts w:asciiTheme="minorHAnsi" w:hAnsiTheme="minorHAnsi" w:cs="Arial"/>
      <w:sz w:val="22"/>
      <w:szCs w:val="22"/>
      <w:lang w:eastAsia="es-CL"/>
    </w:rPr>
  </w:style>
  <w:style w:type="paragraph" w:styleId="ndice7">
    <w:name w:val="index 7"/>
    <w:basedOn w:val="Normal"/>
    <w:next w:val="Normal"/>
    <w:uiPriority w:val="99"/>
    <w:semiHidden/>
    <w:unhideWhenUsed/>
    <w:pPr>
      <w:spacing w:line="240" w:lineRule="auto"/>
      <w:ind w:left="1540" w:hanging="220"/>
    </w:pPr>
    <w:rPr>
      <w:rFonts w:asciiTheme="minorHAnsi" w:hAnsiTheme="minorHAnsi" w:cs="Arial"/>
      <w:sz w:val="22"/>
      <w:szCs w:val="22"/>
      <w:lang w:eastAsia="es-CL"/>
    </w:rPr>
  </w:style>
  <w:style w:type="paragraph" w:styleId="ndice8">
    <w:name w:val="index 8"/>
    <w:basedOn w:val="Normal"/>
    <w:next w:val="Normal"/>
    <w:uiPriority w:val="99"/>
    <w:semiHidden/>
    <w:unhideWhenUsed/>
    <w:pPr>
      <w:spacing w:line="240" w:lineRule="auto"/>
      <w:ind w:left="1760" w:hanging="220"/>
    </w:pPr>
    <w:rPr>
      <w:rFonts w:asciiTheme="minorHAnsi" w:hAnsiTheme="minorHAnsi" w:cs="Arial"/>
      <w:sz w:val="22"/>
      <w:szCs w:val="22"/>
      <w:lang w:eastAsia="es-CL"/>
    </w:rPr>
  </w:style>
  <w:style w:type="paragraph" w:styleId="ndice9">
    <w:name w:val="index 9"/>
    <w:basedOn w:val="Normal"/>
    <w:next w:val="Normal"/>
    <w:uiPriority w:val="99"/>
    <w:semiHidden/>
    <w:unhideWhenUsed/>
    <w:pPr>
      <w:spacing w:line="240" w:lineRule="auto"/>
      <w:ind w:left="1980" w:hanging="220"/>
    </w:pPr>
    <w:rPr>
      <w:rFonts w:asciiTheme="minorHAnsi" w:hAnsiTheme="minorHAnsi" w:cs="Arial"/>
      <w:sz w:val="22"/>
      <w:szCs w:val="22"/>
      <w:lang w:eastAsia="es-CL"/>
    </w:rPr>
  </w:style>
  <w:style w:type="paragraph" w:styleId="Ttulodendice">
    <w:name w:val="index heading"/>
    <w:basedOn w:val="Normal"/>
    <w:next w:val="ndice1"/>
    <w:uiPriority w:val="99"/>
    <w:semiHidden/>
    <w:unhideWhenUsed/>
    <w:pPr>
      <w:spacing w:line="276" w:lineRule="auto"/>
      <w:ind w:left="0" w:firstLine="0"/>
    </w:pPr>
    <w:rPr>
      <w:rFonts w:asciiTheme="majorHAnsi" w:eastAsiaTheme="majorEastAsia" w:hAnsiTheme="majorHAnsi" w:cstheme="majorBidi"/>
      <w:b/>
      <w:bCs/>
      <w:sz w:val="22"/>
      <w:szCs w:val="22"/>
      <w:lang w:eastAsia="es-CL"/>
    </w:rPr>
  </w:style>
  <w:style w:type="paragraph" w:styleId="Lista">
    <w:name w:val="List"/>
    <w:basedOn w:val="Normal"/>
    <w:semiHidden/>
    <w:unhideWhenUsed/>
    <w:pPr>
      <w:spacing w:line="276" w:lineRule="auto"/>
      <w:ind w:left="283" w:hanging="283"/>
      <w:contextualSpacing/>
    </w:pPr>
    <w:rPr>
      <w:rFonts w:asciiTheme="minorHAnsi" w:hAnsiTheme="minorHAnsi" w:cs="Arial"/>
      <w:sz w:val="22"/>
      <w:szCs w:val="22"/>
      <w:lang w:eastAsia="es-CL"/>
    </w:rPr>
  </w:style>
  <w:style w:type="paragraph" w:styleId="Lista2">
    <w:name w:val="List 2"/>
    <w:basedOn w:val="Normal"/>
    <w:uiPriority w:val="99"/>
    <w:semiHidden/>
    <w:unhideWhenUsed/>
    <w:pPr>
      <w:spacing w:line="276" w:lineRule="auto"/>
      <w:ind w:left="566" w:hanging="283"/>
      <w:contextualSpacing/>
    </w:pPr>
    <w:rPr>
      <w:rFonts w:asciiTheme="minorHAnsi" w:hAnsiTheme="minorHAnsi" w:cs="Arial"/>
      <w:sz w:val="22"/>
      <w:szCs w:val="22"/>
      <w:lang w:eastAsia="es-CL"/>
    </w:rPr>
  </w:style>
  <w:style w:type="paragraph" w:styleId="Lista3">
    <w:name w:val="List 3"/>
    <w:basedOn w:val="Normal"/>
    <w:semiHidden/>
    <w:unhideWhenUsed/>
    <w:pPr>
      <w:spacing w:line="276" w:lineRule="auto"/>
      <w:ind w:left="849" w:hanging="283"/>
      <w:contextualSpacing/>
    </w:pPr>
    <w:rPr>
      <w:rFonts w:asciiTheme="minorHAnsi" w:hAnsiTheme="minorHAnsi" w:cs="Arial"/>
      <w:sz w:val="22"/>
      <w:szCs w:val="22"/>
      <w:lang w:eastAsia="es-CL"/>
    </w:rPr>
  </w:style>
  <w:style w:type="paragraph" w:styleId="Lista4">
    <w:name w:val="List 4"/>
    <w:basedOn w:val="Normal"/>
    <w:uiPriority w:val="99"/>
    <w:semiHidden/>
    <w:unhideWhenUsed/>
    <w:pPr>
      <w:spacing w:line="276" w:lineRule="auto"/>
      <w:ind w:left="1132" w:hanging="283"/>
      <w:contextualSpacing/>
    </w:pPr>
    <w:rPr>
      <w:rFonts w:asciiTheme="minorHAnsi" w:hAnsiTheme="minorHAnsi" w:cs="Arial"/>
      <w:sz w:val="22"/>
      <w:szCs w:val="22"/>
      <w:lang w:eastAsia="es-CL"/>
    </w:rPr>
  </w:style>
  <w:style w:type="paragraph" w:styleId="Lista5">
    <w:name w:val="List 5"/>
    <w:basedOn w:val="Normal"/>
    <w:uiPriority w:val="99"/>
    <w:semiHidden/>
    <w:unhideWhenUsed/>
    <w:pPr>
      <w:spacing w:line="276" w:lineRule="auto"/>
      <w:ind w:left="1415" w:hanging="283"/>
      <w:contextualSpacing/>
    </w:pPr>
    <w:rPr>
      <w:rFonts w:asciiTheme="minorHAnsi" w:hAnsiTheme="minorHAnsi" w:cs="Arial"/>
      <w:sz w:val="22"/>
      <w:szCs w:val="22"/>
      <w:lang w:eastAsia="es-CL"/>
    </w:rPr>
  </w:style>
  <w:style w:type="paragraph" w:styleId="Listaconvietas">
    <w:name w:val="List Bullet"/>
    <w:basedOn w:val="Normal"/>
    <w:uiPriority w:val="99"/>
    <w:qFormat/>
    <w:pPr>
      <w:numPr>
        <w:numId w:val="1"/>
      </w:numPr>
      <w:spacing w:line="240" w:lineRule="auto"/>
    </w:pPr>
    <w:rPr>
      <w:lang w:eastAsia="es-ES"/>
    </w:rPr>
  </w:style>
  <w:style w:type="paragraph" w:styleId="Listaconvietas2">
    <w:name w:val="List Bullet 2"/>
    <w:basedOn w:val="Normal"/>
    <w:semiHidden/>
    <w:unhideWhenUsed/>
    <w:pPr>
      <w:numPr>
        <w:numId w:val="2"/>
      </w:numPr>
      <w:spacing w:line="276" w:lineRule="auto"/>
      <w:contextualSpacing/>
    </w:pPr>
    <w:rPr>
      <w:rFonts w:asciiTheme="minorHAnsi" w:hAnsiTheme="minorHAnsi" w:cs="Arial"/>
      <w:sz w:val="22"/>
      <w:szCs w:val="22"/>
      <w:lang w:eastAsia="es-CL"/>
    </w:rPr>
  </w:style>
  <w:style w:type="paragraph" w:styleId="Listaconvietas3">
    <w:name w:val="List Bullet 3"/>
    <w:basedOn w:val="Normal"/>
    <w:semiHidden/>
    <w:unhideWhenUsed/>
    <w:pPr>
      <w:numPr>
        <w:numId w:val="3"/>
      </w:numPr>
      <w:spacing w:line="276" w:lineRule="auto"/>
      <w:contextualSpacing/>
    </w:pPr>
    <w:rPr>
      <w:rFonts w:asciiTheme="minorHAnsi" w:hAnsiTheme="minorHAnsi" w:cs="Arial"/>
      <w:sz w:val="22"/>
      <w:szCs w:val="22"/>
      <w:lang w:eastAsia="es-CL"/>
    </w:rPr>
  </w:style>
  <w:style w:type="paragraph" w:styleId="Listaconvietas4">
    <w:name w:val="List Bullet 4"/>
    <w:basedOn w:val="Normal"/>
    <w:semiHidden/>
    <w:unhideWhenUsed/>
    <w:pPr>
      <w:numPr>
        <w:numId w:val="4"/>
      </w:numPr>
      <w:spacing w:line="276" w:lineRule="auto"/>
      <w:contextualSpacing/>
    </w:pPr>
    <w:rPr>
      <w:rFonts w:asciiTheme="minorHAnsi" w:hAnsiTheme="minorHAnsi" w:cs="Arial"/>
      <w:sz w:val="22"/>
      <w:szCs w:val="22"/>
      <w:lang w:eastAsia="es-CL"/>
    </w:rPr>
  </w:style>
  <w:style w:type="paragraph" w:styleId="Listaconvietas5">
    <w:name w:val="List Bullet 5"/>
    <w:basedOn w:val="Normal"/>
    <w:semiHidden/>
    <w:unhideWhenUsed/>
    <w:pPr>
      <w:numPr>
        <w:numId w:val="5"/>
      </w:numPr>
      <w:spacing w:line="276" w:lineRule="auto"/>
      <w:contextualSpacing/>
    </w:pPr>
    <w:rPr>
      <w:rFonts w:asciiTheme="minorHAnsi" w:hAnsiTheme="minorHAnsi" w:cs="Arial"/>
      <w:sz w:val="22"/>
      <w:szCs w:val="22"/>
      <w:lang w:eastAsia="es-CL"/>
    </w:rPr>
  </w:style>
  <w:style w:type="paragraph" w:styleId="Continuarlista">
    <w:name w:val="List Continue"/>
    <w:basedOn w:val="Normal"/>
    <w:uiPriority w:val="99"/>
    <w:semiHidden/>
    <w:unhideWhenUsed/>
    <w:pPr>
      <w:spacing w:after="120" w:line="276" w:lineRule="auto"/>
      <w:ind w:left="283" w:firstLine="0"/>
      <w:contextualSpacing/>
    </w:pPr>
    <w:rPr>
      <w:rFonts w:asciiTheme="minorHAnsi" w:hAnsiTheme="minorHAnsi" w:cs="Arial"/>
      <w:sz w:val="22"/>
      <w:szCs w:val="22"/>
      <w:lang w:eastAsia="es-CL"/>
    </w:rPr>
  </w:style>
  <w:style w:type="paragraph" w:styleId="Continuarlista2">
    <w:name w:val="List Continue 2"/>
    <w:basedOn w:val="Normal"/>
    <w:uiPriority w:val="99"/>
    <w:semiHidden/>
    <w:unhideWhenUsed/>
    <w:pPr>
      <w:spacing w:after="120" w:line="276" w:lineRule="auto"/>
      <w:ind w:left="566" w:firstLine="0"/>
      <w:contextualSpacing/>
    </w:pPr>
    <w:rPr>
      <w:rFonts w:asciiTheme="minorHAnsi" w:hAnsiTheme="minorHAnsi" w:cs="Arial"/>
      <w:sz w:val="22"/>
      <w:szCs w:val="22"/>
      <w:lang w:eastAsia="es-CL"/>
    </w:rPr>
  </w:style>
  <w:style w:type="paragraph" w:styleId="Continuarlista3">
    <w:name w:val="List Continue 3"/>
    <w:basedOn w:val="Normal"/>
    <w:uiPriority w:val="99"/>
    <w:semiHidden/>
    <w:unhideWhenUsed/>
    <w:pPr>
      <w:spacing w:after="120" w:line="276" w:lineRule="auto"/>
      <w:ind w:left="849" w:firstLine="0"/>
      <w:contextualSpacing/>
    </w:pPr>
    <w:rPr>
      <w:rFonts w:asciiTheme="minorHAnsi" w:hAnsiTheme="minorHAnsi" w:cs="Arial"/>
      <w:sz w:val="22"/>
      <w:szCs w:val="22"/>
      <w:lang w:eastAsia="es-CL"/>
    </w:rPr>
  </w:style>
  <w:style w:type="paragraph" w:styleId="Continuarlista4">
    <w:name w:val="List Continue 4"/>
    <w:basedOn w:val="Normal"/>
    <w:uiPriority w:val="99"/>
    <w:semiHidden/>
    <w:unhideWhenUsed/>
    <w:pPr>
      <w:spacing w:after="120" w:line="276" w:lineRule="auto"/>
      <w:ind w:left="1132" w:firstLine="0"/>
      <w:contextualSpacing/>
    </w:pPr>
    <w:rPr>
      <w:rFonts w:asciiTheme="minorHAnsi" w:hAnsiTheme="minorHAnsi" w:cs="Arial"/>
      <w:sz w:val="22"/>
      <w:szCs w:val="22"/>
      <w:lang w:eastAsia="es-CL"/>
    </w:rPr>
  </w:style>
  <w:style w:type="paragraph" w:styleId="Continuarlista5">
    <w:name w:val="List Continue 5"/>
    <w:basedOn w:val="Normal"/>
    <w:uiPriority w:val="99"/>
    <w:semiHidden/>
    <w:unhideWhenUsed/>
    <w:pPr>
      <w:spacing w:after="120" w:line="276" w:lineRule="auto"/>
      <w:ind w:left="1415" w:firstLine="0"/>
      <w:contextualSpacing/>
    </w:pPr>
    <w:rPr>
      <w:rFonts w:asciiTheme="minorHAnsi" w:hAnsiTheme="minorHAnsi" w:cs="Arial"/>
      <w:sz w:val="22"/>
      <w:szCs w:val="22"/>
      <w:lang w:eastAsia="es-CL"/>
    </w:rPr>
  </w:style>
  <w:style w:type="paragraph" w:styleId="Listaconnmeros">
    <w:name w:val="List Number"/>
    <w:basedOn w:val="Normal"/>
    <w:semiHidden/>
    <w:unhideWhenUsed/>
    <w:pPr>
      <w:numPr>
        <w:numId w:val="6"/>
      </w:numPr>
      <w:spacing w:line="276" w:lineRule="auto"/>
      <w:contextualSpacing/>
    </w:pPr>
    <w:rPr>
      <w:rFonts w:asciiTheme="minorHAnsi" w:hAnsiTheme="minorHAnsi" w:cs="Arial"/>
      <w:sz w:val="22"/>
      <w:szCs w:val="22"/>
      <w:lang w:eastAsia="es-CL"/>
    </w:rPr>
  </w:style>
  <w:style w:type="paragraph" w:styleId="Listaconnmeros2">
    <w:name w:val="List Number 2"/>
    <w:basedOn w:val="Normal"/>
    <w:uiPriority w:val="99"/>
    <w:semiHidden/>
    <w:unhideWhenUsed/>
    <w:pPr>
      <w:numPr>
        <w:numId w:val="7"/>
      </w:numPr>
      <w:spacing w:line="276" w:lineRule="auto"/>
      <w:contextualSpacing/>
    </w:pPr>
    <w:rPr>
      <w:rFonts w:asciiTheme="minorHAnsi" w:hAnsiTheme="minorHAnsi" w:cs="Arial"/>
      <w:sz w:val="22"/>
      <w:szCs w:val="22"/>
      <w:lang w:eastAsia="es-CL"/>
    </w:rPr>
  </w:style>
  <w:style w:type="paragraph" w:styleId="Listaconnmeros3">
    <w:name w:val="List Number 3"/>
    <w:basedOn w:val="Normal"/>
    <w:uiPriority w:val="99"/>
    <w:semiHidden/>
    <w:unhideWhenUsed/>
    <w:pPr>
      <w:numPr>
        <w:numId w:val="8"/>
      </w:numPr>
      <w:spacing w:line="276" w:lineRule="auto"/>
      <w:contextualSpacing/>
    </w:pPr>
    <w:rPr>
      <w:rFonts w:asciiTheme="minorHAnsi" w:hAnsiTheme="minorHAnsi" w:cs="Arial"/>
      <w:sz w:val="22"/>
      <w:szCs w:val="22"/>
      <w:lang w:eastAsia="es-CL"/>
    </w:rPr>
  </w:style>
  <w:style w:type="paragraph" w:styleId="Listaconnmeros4">
    <w:name w:val="List Number 4"/>
    <w:basedOn w:val="Normal"/>
    <w:uiPriority w:val="99"/>
    <w:semiHidden/>
    <w:unhideWhenUsed/>
    <w:pPr>
      <w:numPr>
        <w:numId w:val="9"/>
      </w:numPr>
      <w:spacing w:line="276" w:lineRule="auto"/>
      <w:contextualSpacing/>
    </w:pPr>
    <w:rPr>
      <w:rFonts w:asciiTheme="minorHAnsi" w:hAnsiTheme="minorHAnsi" w:cs="Arial"/>
      <w:sz w:val="22"/>
      <w:szCs w:val="22"/>
      <w:lang w:eastAsia="es-CL"/>
    </w:rPr>
  </w:style>
  <w:style w:type="paragraph" w:styleId="Listaconnmeros5">
    <w:name w:val="List Number 5"/>
    <w:basedOn w:val="Normal"/>
    <w:semiHidden/>
    <w:unhideWhenUsed/>
    <w:pPr>
      <w:numPr>
        <w:numId w:val="10"/>
      </w:numPr>
      <w:spacing w:line="276" w:lineRule="auto"/>
      <w:contextualSpacing/>
    </w:pPr>
    <w:rPr>
      <w:rFonts w:asciiTheme="minorHAnsi" w:hAnsiTheme="minorHAnsi" w:cs="Arial"/>
      <w:sz w:val="22"/>
      <w:szCs w:val="22"/>
      <w:lang w:eastAsia="es-CL"/>
    </w:rPr>
  </w:style>
  <w:style w:type="paragraph" w:styleId="Textomacro">
    <w:name w:val="macro"/>
    <w:link w:val="TextomacroCar"/>
    <w:uiPriority w:val="99"/>
    <w:semiHidden/>
    <w:unhideWhenUsed/>
    <w:pPr>
      <w:tabs>
        <w:tab w:val="left" w:pos="480"/>
        <w:tab w:val="left" w:pos="960"/>
        <w:tab w:val="left" w:pos="1440"/>
        <w:tab w:val="left" w:pos="1920"/>
        <w:tab w:val="left" w:pos="2400"/>
        <w:tab w:val="left" w:pos="2880"/>
        <w:tab w:val="left" w:pos="3360"/>
        <w:tab w:val="left" w:pos="3840"/>
        <w:tab w:val="left" w:pos="4320"/>
      </w:tabs>
      <w:spacing w:line="276" w:lineRule="auto"/>
      <w:jc w:val="both"/>
    </w:pPr>
    <w:rPr>
      <w:rFonts w:ascii="Consolas" w:hAnsi="Consolas" w:cs="Arial"/>
      <w:lang w:val="es-CL" w:eastAsia="es-CL"/>
    </w:rPr>
  </w:style>
  <w:style w:type="paragraph" w:styleId="Encabezadodemensaje">
    <w:name w:val="Message Header"/>
    <w:basedOn w:val="Normal"/>
    <w:link w:val="EncabezadodemensajeCar"/>
    <w:uiPriority w:val="99"/>
    <w:semiHidden/>
    <w:unhideWhenUsed/>
    <w:pPr>
      <w:pBdr>
        <w:top w:val="single" w:sz="6" w:space="1" w:color="auto"/>
        <w:left w:val="single" w:sz="6" w:space="1" w:color="auto"/>
        <w:bottom w:val="single" w:sz="6" w:space="1" w:color="auto"/>
        <w:right w:val="single" w:sz="6" w:space="1" w:color="auto"/>
      </w:pBdr>
      <w:shd w:val="pct20" w:color="auto" w:fill="auto"/>
      <w:spacing w:line="240" w:lineRule="auto"/>
      <w:ind w:left="1134" w:hanging="1134"/>
    </w:pPr>
    <w:rPr>
      <w:rFonts w:asciiTheme="majorHAnsi" w:eastAsiaTheme="majorEastAsia" w:hAnsiTheme="majorHAnsi" w:cstheme="majorBidi"/>
      <w:sz w:val="24"/>
      <w:szCs w:val="24"/>
      <w:lang w:eastAsia="es-CL"/>
    </w:rPr>
  </w:style>
  <w:style w:type="paragraph" w:styleId="NormalWeb">
    <w:name w:val="Normal (Web)"/>
    <w:basedOn w:val="Normal"/>
    <w:uiPriority w:val="99"/>
    <w:semiHidden/>
    <w:unhideWhenUsed/>
    <w:pPr>
      <w:spacing w:before="100" w:beforeAutospacing="1" w:after="100" w:afterAutospacing="1" w:line="240" w:lineRule="auto"/>
      <w:ind w:left="0" w:firstLine="0"/>
    </w:pPr>
    <w:rPr>
      <w:rFonts w:ascii="Times New Roman" w:hAnsi="Times New Roman" w:cs="Arial"/>
      <w:sz w:val="24"/>
      <w:szCs w:val="24"/>
      <w:lang w:eastAsia="es-CL"/>
    </w:rPr>
  </w:style>
  <w:style w:type="paragraph" w:styleId="Sangranormal">
    <w:name w:val="Normal Indent"/>
    <w:basedOn w:val="Normal"/>
    <w:uiPriority w:val="99"/>
    <w:semiHidden/>
    <w:unhideWhenUsed/>
    <w:pPr>
      <w:spacing w:line="276" w:lineRule="auto"/>
      <w:ind w:left="720" w:firstLine="0"/>
    </w:pPr>
    <w:rPr>
      <w:rFonts w:asciiTheme="minorHAnsi" w:hAnsiTheme="minorHAnsi" w:cs="Arial"/>
      <w:sz w:val="22"/>
      <w:szCs w:val="22"/>
      <w:lang w:eastAsia="es-CL"/>
    </w:rPr>
  </w:style>
  <w:style w:type="paragraph" w:styleId="Encabezadodenota">
    <w:name w:val="Note Heading"/>
    <w:basedOn w:val="Normal"/>
    <w:next w:val="Normal"/>
    <w:link w:val="EncabezadodenotaCar"/>
    <w:semiHidden/>
    <w:unhideWhenUsed/>
    <w:pPr>
      <w:spacing w:line="240" w:lineRule="auto"/>
      <w:ind w:left="0" w:firstLine="0"/>
    </w:pPr>
    <w:rPr>
      <w:rFonts w:asciiTheme="minorHAnsi" w:hAnsiTheme="minorHAnsi" w:cs="Arial"/>
      <w:sz w:val="22"/>
      <w:szCs w:val="22"/>
      <w:lang w:eastAsia="es-CL"/>
    </w:rPr>
  </w:style>
  <w:style w:type="character" w:styleId="Nmerodepgina">
    <w:name w:val="page number"/>
    <w:basedOn w:val="Fuentedeprrafopredeter"/>
    <w:semiHidden/>
  </w:style>
  <w:style w:type="paragraph" w:styleId="Textosinformato">
    <w:name w:val="Plain Text"/>
    <w:basedOn w:val="Normal"/>
    <w:link w:val="TextosinformatoCar"/>
    <w:semiHidden/>
    <w:unhideWhenUsed/>
    <w:pPr>
      <w:spacing w:line="240" w:lineRule="auto"/>
      <w:ind w:left="0" w:firstLine="0"/>
    </w:pPr>
    <w:rPr>
      <w:rFonts w:ascii="Consolas" w:hAnsi="Consolas" w:cs="Arial"/>
      <w:sz w:val="21"/>
      <w:szCs w:val="21"/>
      <w:lang w:eastAsia="es-CL"/>
    </w:rPr>
  </w:style>
  <w:style w:type="paragraph" w:styleId="Saludo">
    <w:name w:val="Salutation"/>
    <w:basedOn w:val="Normal"/>
    <w:next w:val="Normal"/>
    <w:link w:val="SaludoCar"/>
    <w:semiHidden/>
    <w:unhideWhenUsed/>
    <w:pPr>
      <w:spacing w:line="276" w:lineRule="auto"/>
      <w:ind w:left="0" w:firstLine="0"/>
    </w:pPr>
    <w:rPr>
      <w:rFonts w:asciiTheme="minorHAnsi" w:hAnsiTheme="minorHAnsi" w:cs="Arial"/>
      <w:sz w:val="22"/>
      <w:szCs w:val="22"/>
      <w:lang w:eastAsia="es-CL"/>
    </w:rPr>
  </w:style>
  <w:style w:type="paragraph" w:styleId="Firma">
    <w:name w:val="Signature"/>
    <w:basedOn w:val="Normal"/>
    <w:link w:val="FirmaCar"/>
    <w:uiPriority w:val="99"/>
    <w:semiHidden/>
    <w:unhideWhenUsed/>
    <w:pPr>
      <w:spacing w:line="240" w:lineRule="auto"/>
      <w:ind w:left="4252" w:firstLine="0"/>
    </w:pPr>
    <w:rPr>
      <w:rFonts w:asciiTheme="minorHAnsi" w:hAnsiTheme="minorHAnsi" w:cs="Arial"/>
      <w:sz w:val="22"/>
      <w:szCs w:val="22"/>
      <w:lang w:eastAsia="es-CL"/>
    </w:rPr>
  </w:style>
  <w:style w:type="character" w:styleId="Textoennegrita">
    <w:name w:val="Strong"/>
    <w:basedOn w:val="Fuentedeprrafopredeter"/>
    <w:qFormat/>
    <w:rPr>
      <w:rFonts w:cs="Times New Roman"/>
      <w:b/>
      <w:bCs/>
    </w:rPr>
  </w:style>
  <w:style w:type="paragraph" w:styleId="Subttulo">
    <w:name w:val="Subtitle"/>
    <w:basedOn w:val="Normal"/>
    <w:next w:val="Normal"/>
    <w:link w:val="SubttuloCar"/>
    <w:qFormat/>
    <w:pPr>
      <w:spacing w:after="160" w:line="276" w:lineRule="auto"/>
    </w:pPr>
    <w:rPr>
      <w:rFonts w:asciiTheme="minorHAnsi" w:eastAsiaTheme="minorEastAsia" w:hAnsiTheme="minorHAnsi" w:cstheme="minorBidi"/>
      <w:color w:val="595959" w:themeColor="text1" w:themeTint="A6"/>
      <w:spacing w:val="15"/>
      <w:sz w:val="22"/>
      <w:szCs w:val="22"/>
      <w:lang w:eastAsia="es-CL"/>
    </w:rPr>
  </w:style>
  <w:style w:type="table" w:styleId="Tablaconcuadrcula">
    <w:name w:val="Table Grid"/>
    <w:basedOn w:val="Tablanormal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xtoconsangra">
    <w:name w:val="table of authorities"/>
    <w:basedOn w:val="Normal"/>
    <w:next w:val="Normal"/>
    <w:uiPriority w:val="99"/>
    <w:semiHidden/>
    <w:unhideWhenUsed/>
    <w:pPr>
      <w:spacing w:line="276" w:lineRule="auto"/>
      <w:ind w:left="220" w:hanging="220"/>
    </w:pPr>
    <w:rPr>
      <w:rFonts w:asciiTheme="minorHAnsi" w:hAnsiTheme="minorHAnsi" w:cs="Arial"/>
      <w:sz w:val="22"/>
      <w:szCs w:val="22"/>
      <w:lang w:eastAsia="es-CL"/>
    </w:rPr>
  </w:style>
  <w:style w:type="paragraph" w:styleId="Tabladeilustraciones">
    <w:name w:val="table of figures"/>
    <w:basedOn w:val="Normal"/>
    <w:next w:val="Normal"/>
    <w:unhideWhenUsed/>
    <w:pPr>
      <w:widowControl w:val="0"/>
      <w:spacing w:line="240" w:lineRule="auto"/>
      <w:ind w:left="0" w:firstLine="0"/>
    </w:pPr>
    <w:rPr>
      <w:rFonts w:ascii="Calibri" w:hAnsi="Calibri" w:cs="Arial"/>
      <w:sz w:val="22"/>
      <w:lang w:eastAsia="es-MX"/>
    </w:rPr>
  </w:style>
  <w:style w:type="paragraph" w:styleId="Ttulo">
    <w:name w:val="Title"/>
    <w:basedOn w:val="Normal"/>
    <w:next w:val="Normal"/>
    <w:link w:val="TtuloCar"/>
    <w:qFormat/>
    <w:pPr>
      <w:jc w:val="center"/>
    </w:pPr>
    <w:rPr>
      <w:b/>
      <w:snapToGrid w:val="0"/>
      <w:color w:val="000000"/>
      <w:sz w:val="40"/>
      <w:lang w:val="pt-PT" w:eastAsia="es-ES"/>
    </w:rPr>
  </w:style>
  <w:style w:type="paragraph" w:styleId="Encabezadodelista">
    <w:name w:val="toa heading"/>
    <w:basedOn w:val="Normal"/>
    <w:next w:val="Normal"/>
    <w:uiPriority w:val="99"/>
    <w:semiHidden/>
    <w:unhideWhenUsed/>
    <w:pPr>
      <w:spacing w:before="120" w:line="276" w:lineRule="auto"/>
      <w:ind w:left="0" w:firstLine="0"/>
    </w:pPr>
    <w:rPr>
      <w:rFonts w:asciiTheme="majorHAnsi" w:eastAsiaTheme="majorEastAsia" w:hAnsiTheme="majorHAnsi" w:cstheme="majorBidi"/>
      <w:b/>
      <w:bCs/>
      <w:sz w:val="24"/>
      <w:szCs w:val="24"/>
      <w:lang w:eastAsia="es-CL"/>
    </w:rPr>
  </w:style>
  <w:style w:type="paragraph" w:styleId="TDC1">
    <w:name w:val="toc 1"/>
    <w:basedOn w:val="Normal"/>
    <w:next w:val="Normal"/>
    <w:uiPriority w:val="39"/>
    <w:qFormat/>
    <w:pPr>
      <w:tabs>
        <w:tab w:val="right" w:leader="dot" w:pos="9593"/>
      </w:tabs>
      <w:ind w:left="724" w:right="378" w:hanging="543"/>
    </w:pPr>
    <w:rPr>
      <w:b/>
    </w:rPr>
  </w:style>
  <w:style w:type="paragraph" w:styleId="TDC2">
    <w:name w:val="toc 2"/>
    <w:basedOn w:val="Normal"/>
    <w:next w:val="Normal"/>
    <w:uiPriority w:val="39"/>
    <w:qFormat/>
    <w:pPr>
      <w:tabs>
        <w:tab w:val="left" w:pos="960"/>
        <w:tab w:val="right" w:leader="dot" w:pos="9593"/>
        <w:tab w:val="right" w:leader="dot" w:pos="9961"/>
      </w:tabs>
      <w:ind w:left="724" w:right="378" w:hanging="543"/>
    </w:pPr>
  </w:style>
  <w:style w:type="paragraph" w:styleId="TDC3">
    <w:name w:val="toc 3"/>
    <w:basedOn w:val="Normal"/>
    <w:next w:val="Normal"/>
    <w:uiPriority w:val="39"/>
    <w:unhideWhenUsed/>
    <w:qFormat/>
    <w:pPr>
      <w:tabs>
        <w:tab w:val="left" w:pos="958"/>
        <w:tab w:val="right" w:pos="9594"/>
      </w:tabs>
      <w:ind w:left="725" w:right="380" w:hanging="544"/>
    </w:pPr>
    <w:rPr>
      <w:b/>
      <w:bCs/>
      <w14:scene3d>
        <w14:camera w14:prst="orthographicFront"/>
        <w14:lightRig w14:rig="threePt" w14:dir="t">
          <w14:rot w14:lat="0" w14:lon="0" w14:rev="0"/>
        </w14:lightRig>
      </w14:scene3d>
    </w:rPr>
  </w:style>
  <w:style w:type="paragraph" w:styleId="TDC4">
    <w:name w:val="toc 4"/>
    <w:basedOn w:val="Normal"/>
    <w:next w:val="Normal"/>
    <w:unhideWhenUsed/>
    <w:pPr>
      <w:spacing w:after="100" w:line="276" w:lineRule="auto"/>
      <w:ind w:left="725" w:right="380" w:hanging="544"/>
      <w:jc w:val="left"/>
    </w:pPr>
    <w:rPr>
      <w:rFonts w:eastAsiaTheme="minorEastAsia" w:cstheme="minorBidi"/>
      <w:szCs w:val="22"/>
      <w:lang w:eastAsia="es-CL"/>
    </w:rPr>
  </w:style>
  <w:style w:type="paragraph" w:styleId="TDC5">
    <w:name w:val="toc 5"/>
    <w:basedOn w:val="Normal"/>
    <w:next w:val="Normal"/>
    <w:unhideWhenUsed/>
    <w:pPr>
      <w:spacing w:after="100" w:line="276" w:lineRule="auto"/>
      <w:ind w:left="880" w:firstLine="0"/>
      <w:jc w:val="left"/>
    </w:pPr>
    <w:rPr>
      <w:rFonts w:asciiTheme="minorHAnsi" w:eastAsiaTheme="minorEastAsia" w:hAnsiTheme="minorHAnsi" w:cstheme="minorBidi"/>
      <w:sz w:val="22"/>
      <w:szCs w:val="22"/>
      <w:lang w:eastAsia="es-CL"/>
    </w:rPr>
  </w:style>
  <w:style w:type="paragraph" w:styleId="TDC6">
    <w:name w:val="toc 6"/>
    <w:basedOn w:val="Normal"/>
    <w:next w:val="Normal"/>
    <w:unhideWhenUsed/>
    <w:pPr>
      <w:spacing w:after="100" w:line="276" w:lineRule="auto"/>
      <w:ind w:left="1100" w:firstLine="0"/>
      <w:jc w:val="left"/>
    </w:pPr>
    <w:rPr>
      <w:rFonts w:asciiTheme="minorHAnsi" w:eastAsiaTheme="minorEastAsia" w:hAnsiTheme="minorHAnsi" w:cstheme="minorBidi"/>
      <w:sz w:val="22"/>
      <w:szCs w:val="22"/>
      <w:lang w:eastAsia="es-CL"/>
    </w:rPr>
  </w:style>
  <w:style w:type="paragraph" w:styleId="TDC7">
    <w:name w:val="toc 7"/>
    <w:basedOn w:val="Normal"/>
    <w:next w:val="Normal"/>
    <w:unhideWhenUsed/>
    <w:pPr>
      <w:spacing w:after="100" w:line="276" w:lineRule="auto"/>
      <w:ind w:left="1320" w:firstLine="0"/>
      <w:jc w:val="left"/>
    </w:pPr>
    <w:rPr>
      <w:rFonts w:asciiTheme="minorHAnsi" w:eastAsiaTheme="minorEastAsia" w:hAnsiTheme="minorHAnsi" w:cstheme="minorBidi"/>
      <w:sz w:val="22"/>
      <w:szCs w:val="22"/>
      <w:lang w:eastAsia="es-CL"/>
    </w:rPr>
  </w:style>
  <w:style w:type="paragraph" w:styleId="TDC8">
    <w:name w:val="toc 8"/>
    <w:basedOn w:val="Normal"/>
    <w:next w:val="Normal"/>
    <w:unhideWhenUsed/>
    <w:pPr>
      <w:spacing w:after="100" w:line="276" w:lineRule="auto"/>
      <w:ind w:left="1540" w:firstLine="0"/>
      <w:jc w:val="left"/>
    </w:pPr>
    <w:rPr>
      <w:rFonts w:asciiTheme="minorHAnsi" w:eastAsiaTheme="minorEastAsia" w:hAnsiTheme="minorHAnsi" w:cstheme="minorBidi"/>
      <w:sz w:val="22"/>
      <w:szCs w:val="22"/>
      <w:lang w:eastAsia="es-CL"/>
    </w:rPr>
  </w:style>
  <w:style w:type="paragraph" w:styleId="TDC9">
    <w:name w:val="toc 9"/>
    <w:basedOn w:val="Normal"/>
    <w:next w:val="Normal"/>
    <w:unhideWhenUsed/>
    <w:pPr>
      <w:spacing w:after="100" w:line="276" w:lineRule="auto"/>
      <w:ind w:left="1760" w:firstLine="0"/>
      <w:jc w:val="left"/>
    </w:pPr>
    <w:rPr>
      <w:rFonts w:asciiTheme="minorHAnsi" w:eastAsiaTheme="minorEastAsia" w:hAnsiTheme="minorHAnsi" w:cstheme="minorBidi"/>
      <w:sz w:val="22"/>
      <w:szCs w:val="22"/>
      <w:lang w:eastAsia="es-CL"/>
    </w:rPr>
  </w:style>
  <w:style w:type="paragraph" w:styleId="Prrafodelista">
    <w:name w:val="List Paragraph"/>
    <w:basedOn w:val="Normal"/>
    <w:link w:val="PrrafodelistaCar"/>
    <w:uiPriority w:val="1"/>
    <w:qFormat/>
    <w:pPr>
      <w:ind w:left="708"/>
    </w:pPr>
  </w:style>
  <w:style w:type="paragraph" w:customStyle="1" w:styleId="default">
    <w:name w:val="default"/>
    <w:basedOn w:val="Normal"/>
    <w:uiPriority w:val="99"/>
    <w:qFormat/>
    <w:pPr>
      <w:autoSpaceDE w:val="0"/>
      <w:autoSpaceDN w:val="0"/>
      <w:spacing w:line="240" w:lineRule="auto"/>
      <w:ind w:left="0" w:firstLine="0"/>
      <w:jc w:val="left"/>
    </w:pPr>
    <w:rPr>
      <w:rFonts w:eastAsia="Calibri" w:cs="Arial"/>
      <w:color w:val="000000"/>
      <w:sz w:val="24"/>
      <w:szCs w:val="24"/>
      <w:lang w:eastAsia="es-CL"/>
    </w:rPr>
  </w:style>
  <w:style w:type="paragraph" w:customStyle="1" w:styleId="EstiloSangrafrancesa0cm">
    <w:name w:val="Estilo Sangría francesa:  0 cm"/>
    <w:basedOn w:val="Normal"/>
    <w:qFormat/>
    <w:pPr>
      <w:spacing w:before="120" w:after="120"/>
      <w:ind w:firstLine="0"/>
    </w:pPr>
    <w:rPr>
      <w:sz w:val="22"/>
    </w:rPr>
  </w:style>
  <w:style w:type="character" w:customStyle="1" w:styleId="TextodegloboCar">
    <w:name w:val="Texto de globo Car"/>
    <w:link w:val="Textodeglobo"/>
    <w:uiPriority w:val="99"/>
    <w:semiHidden/>
    <w:qFormat/>
    <w:rPr>
      <w:rFonts w:ascii="Tahoma" w:hAnsi="Tahoma" w:cs="Tahoma"/>
      <w:sz w:val="16"/>
      <w:szCs w:val="16"/>
      <w:lang w:val="es-ES" w:eastAsia="en-US"/>
    </w:rPr>
  </w:style>
  <w:style w:type="character" w:customStyle="1" w:styleId="Ttulo2Car">
    <w:name w:val="Título 2 Car"/>
    <w:link w:val="Ttulo2"/>
    <w:qFormat/>
    <w:rPr>
      <w:rFonts w:ascii="Arial Negrita" w:hAnsi="Arial Negrita"/>
      <w:b/>
      <w:sz w:val="22"/>
      <w:szCs w:val="22"/>
      <w:lang w:val="es-CL" w:eastAsia="en-US"/>
    </w:rPr>
  </w:style>
  <w:style w:type="paragraph" w:customStyle="1" w:styleId="Reviso1">
    <w:name w:val="Revisão1"/>
    <w:hidden/>
    <w:uiPriority w:val="99"/>
    <w:semiHidden/>
    <w:rPr>
      <w:rFonts w:ascii="Arial" w:hAnsi="Arial"/>
      <w:lang w:val="es-ES" w:eastAsia="en-US"/>
    </w:rPr>
  </w:style>
  <w:style w:type="paragraph" w:customStyle="1" w:styleId="Nmeracionletras">
    <w:name w:val="Númeracion (letras)"/>
    <w:basedOn w:val="Normal"/>
    <w:link w:val="NmeracionletrasCar"/>
    <w:qFormat/>
    <w:pPr>
      <w:numPr>
        <w:numId w:val="11"/>
      </w:numPr>
    </w:pPr>
  </w:style>
  <w:style w:type="character" w:customStyle="1" w:styleId="NmeracionletrasCar">
    <w:name w:val="Númeracion (letras) Car"/>
    <w:basedOn w:val="Fuentedeprrafopredeter"/>
    <w:link w:val="Nmeracionletras"/>
    <w:rPr>
      <w:rFonts w:ascii="Arial" w:hAnsi="Arial"/>
      <w:lang w:val="es-CL" w:eastAsia="en-US"/>
    </w:rPr>
  </w:style>
  <w:style w:type="character" w:styleId="Textodelmarcadordeposicin">
    <w:name w:val="Placeholder Text"/>
    <w:basedOn w:val="Fuentedeprrafopredeter"/>
    <w:uiPriority w:val="99"/>
    <w:semiHidden/>
    <w:rPr>
      <w:color w:val="808080"/>
    </w:rPr>
  </w:style>
  <w:style w:type="character" w:customStyle="1" w:styleId="TtuloCar">
    <w:name w:val="Título Car"/>
    <w:basedOn w:val="Fuentedeprrafopredeter"/>
    <w:link w:val="Ttulo"/>
    <w:rPr>
      <w:rFonts w:ascii="Arial" w:hAnsi="Arial"/>
      <w:b/>
      <w:snapToGrid w:val="0"/>
      <w:color w:val="000000"/>
      <w:sz w:val="40"/>
      <w:lang w:val="pt-PT"/>
    </w:rPr>
  </w:style>
  <w:style w:type="paragraph" w:customStyle="1" w:styleId="Im3Vietanormal1">
    <w:name w:val="Im3_Viñeta normal 1"/>
    <w:basedOn w:val="Prrafodelista"/>
    <w:link w:val="Im3Vietanormal1Car"/>
    <w:qFormat/>
    <w:pPr>
      <w:widowControl w:val="0"/>
      <w:spacing w:line="276" w:lineRule="auto"/>
      <w:ind w:left="567" w:firstLine="0"/>
      <w:contextualSpacing/>
    </w:pPr>
    <w:rPr>
      <w:rFonts w:cs="Arial"/>
      <w:spacing w:val="-1"/>
      <w:w w:val="97"/>
      <w:lang w:eastAsia="es-MX"/>
    </w:rPr>
  </w:style>
  <w:style w:type="paragraph" w:customStyle="1" w:styleId="VietaIM3">
    <w:name w:val="Viñeta (IM3)"/>
    <w:basedOn w:val="Prrafodelista"/>
    <w:link w:val="VietaIM3Car"/>
    <w:qFormat/>
    <w:pPr>
      <w:widowControl w:val="0"/>
      <w:numPr>
        <w:numId w:val="12"/>
      </w:numPr>
      <w:spacing w:line="240" w:lineRule="auto"/>
      <w:contextualSpacing/>
    </w:pPr>
    <w:rPr>
      <w:rFonts w:asciiTheme="minorHAnsi" w:hAnsiTheme="minorHAnsi" w:cstheme="minorHAnsi"/>
      <w:sz w:val="24"/>
      <w:lang w:eastAsia="es-MX"/>
    </w:rPr>
  </w:style>
  <w:style w:type="character" w:customStyle="1" w:styleId="VietaIM3Car">
    <w:name w:val="Viñeta (IM3) Car"/>
    <w:basedOn w:val="Fuentedeprrafopredeter"/>
    <w:link w:val="VietaIM3"/>
    <w:rPr>
      <w:rFonts w:asciiTheme="minorHAnsi" w:hAnsiTheme="minorHAnsi" w:cstheme="minorHAnsi"/>
      <w:sz w:val="24"/>
      <w:lang w:val="es-CL" w:eastAsia="es-MX"/>
    </w:rPr>
  </w:style>
  <w:style w:type="character" w:customStyle="1" w:styleId="TextocomentarioCar">
    <w:name w:val="Texto comentario Car"/>
    <w:basedOn w:val="Fuentedeprrafopredeter"/>
    <w:link w:val="Textocomentario"/>
    <w:uiPriority w:val="99"/>
    <w:rPr>
      <w:rFonts w:ascii="Arial" w:hAnsi="Arial"/>
      <w:lang w:val="es-CL" w:eastAsia="en-US"/>
    </w:rPr>
  </w:style>
  <w:style w:type="character" w:customStyle="1" w:styleId="AsuntodelcomentarioCar">
    <w:name w:val="Asunto del comentario Car"/>
    <w:basedOn w:val="TextocomentarioCar"/>
    <w:link w:val="Asuntodelcomentario"/>
    <w:uiPriority w:val="99"/>
    <w:semiHidden/>
    <w:rPr>
      <w:rFonts w:ascii="Arial" w:hAnsi="Arial"/>
      <w:b/>
      <w:bCs/>
      <w:lang w:val="es-CL" w:eastAsia="en-US"/>
    </w:rPr>
  </w:style>
  <w:style w:type="paragraph" w:customStyle="1" w:styleId="TextoIM3">
    <w:name w:val="Texto IM3"/>
    <w:basedOn w:val="Normal"/>
    <w:link w:val="TextoIM3Car"/>
    <w:pPr>
      <w:widowControl w:val="0"/>
      <w:spacing w:line="276" w:lineRule="auto"/>
      <w:ind w:firstLine="0"/>
    </w:pPr>
    <w:rPr>
      <w:rFonts w:ascii="Frutiger-Light" w:hAnsi="Frutiger-Light" w:cs="Arial"/>
      <w:sz w:val="24"/>
      <w:lang w:val="es-ES" w:eastAsia="es-MX"/>
    </w:rPr>
  </w:style>
  <w:style w:type="character" w:customStyle="1" w:styleId="TextoIM3Car">
    <w:name w:val="Texto IM3 Car"/>
    <w:link w:val="TextoIM3"/>
    <w:locked/>
    <w:rPr>
      <w:rFonts w:ascii="Frutiger-Light" w:hAnsi="Frutiger-Light" w:cs="Arial"/>
      <w:sz w:val="24"/>
      <w:lang w:eastAsia="es-MX"/>
    </w:rPr>
  </w:style>
  <w:style w:type="character" w:customStyle="1" w:styleId="Ttulo1Car">
    <w:name w:val="Título 1 Car"/>
    <w:basedOn w:val="Fuentedeprrafopredeter"/>
    <w:link w:val="Ttulo1"/>
    <w:locked/>
    <w:rPr>
      <w:rFonts w:ascii="Arial Negrita" w:hAnsi="Arial Negrita"/>
      <w:b/>
      <w:caps/>
      <w:sz w:val="24"/>
      <w:szCs w:val="24"/>
      <w:lang w:val="es-CL" w:eastAsia="en-US"/>
    </w:rPr>
  </w:style>
  <w:style w:type="character" w:customStyle="1" w:styleId="Ttulo3Car">
    <w:name w:val="Título 3 Car"/>
    <w:basedOn w:val="Fuentedeprrafopredeter"/>
    <w:link w:val="Ttulo3"/>
    <w:uiPriority w:val="9"/>
    <w:locked/>
    <w:rPr>
      <w:rFonts w:ascii="Arial" w:hAnsi="Arial" w:cs="Arial"/>
      <w:b/>
      <w:bCs/>
      <w:lang w:val="es-CL" w:eastAsia="en-US"/>
    </w:rPr>
  </w:style>
  <w:style w:type="character" w:customStyle="1" w:styleId="Ttulo4Car">
    <w:name w:val="Título 4 Car"/>
    <w:basedOn w:val="Fuentedeprrafopredeter"/>
    <w:link w:val="Ttulo4"/>
    <w:locked/>
    <w:rPr>
      <w:rFonts w:ascii="Arial" w:hAnsi="Arial"/>
      <w:bCs/>
      <w:lang w:val="es-CL" w:eastAsia="en-US"/>
    </w:rPr>
  </w:style>
  <w:style w:type="character" w:customStyle="1" w:styleId="Ttulo5Car">
    <w:name w:val="Título 5 Car"/>
    <w:basedOn w:val="Fuentedeprrafopredeter"/>
    <w:link w:val="Ttulo5"/>
    <w:locked/>
    <w:rPr>
      <w:rFonts w:ascii="Arial" w:hAnsi="Arial"/>
      <w:b/>
      <w:lang w:val="es-CL" w:eastAsia="en-US"/>
    </w:rPr>
  </w:style>
  <w:style w:type="character" w:customStyle="1" w:styleId="Ttulo6Car">
    <w:name w:val="Título 6 Car"/>
    <w:basedOn w:val="Fuentedeprrafopredeter"/>
    <w:link w:val="Ttulo6"/>
    <w:locked/>
    <w:rPr>
      <w:b/>
      <w:bCs/>
      <w:szCs w:val="22"/>
      <w:lang w:val="es-CL" w:eastAsia="en-US"/>
    </w:rPr>
  </w:style>
  <w:style w:type="character" w:customStyle="1" w:styleId="Ttulo7Car">
    <w:name w:val="Título 7 Car"/>
    <w:basedOn w:val="Fuentedeprrafopredeter"/>
    <w:link w:val="Ttulo7"/>
    <w:locked/>
    <w:rPr>
      <w:sz w:val="24"/>
      <w:szCs w:val="24"/>
      <w:lang w:val="es-CL" w:eastAsia="en-US"/>
    </w:rPr>
  </w:style>
  <w:style w:type="character" w:customStyle="1" w:styleId="Ttulo8Car">
    <w:name w:val="Título 8 Car"/>
    <w:basedOn w:val="Fuentedeprrafopredeter"/>
    <w:link w:val="Ttulo8"/>
    <w:locked/>
    <w:rPr>
      <w:i/>
      <w:iCs/>
      <w:sz w:val="24"/>
      <w:szCs w:val="24"/>
      <w:lang w:val="es-CL" w:eastAsia="en-US"/>
    </w:rPr>
  </w:style>
  <w:style w:type="character" w:customStyle="1" w:styleId="Ttulo9Car">
    <w:name w:val="Título 9 Car"/>
    <w:basedOn w:val="Fuentedeprrafopredeter"/>
    <w:link w:val="Ttulo9"/>
    <w:locked/>
    <w:rPr>
      <w:rFonts w:ascii="Arial" w:hAnsi="Arial" w:cs="Arial"/>
      <w:szCs w:val="22"/>
      <w:lang w:val="es-CL" w:eastAsia="en-US"/>
    </w:rPr>
  </w:style>
  <w:style w:type="character" w:customStyle="1" w:styleId="EncabezadoCar">
    <w:name w:val="Encabezado Car"/>
    <w:basedOn w:val="Fuentedeprrafopredeter"/>
    <w:link w:val="Encabezado"/>
    <w:locked/>
    <w:rPr>
      <w:rFonts w:ascii="Arial" w:hAnsi="Arial"/>
      <w:lang w:val="es-CL" w:eastAsia="en-US"/>
    </w:rPr>
  </w:style>
  <w:style w:type="character" w:customStyle="1" w:styleId="PiedepginaCar">
    <w:name w:val="Pie de página Car"/>
    <w:basedOn w:val="Fuentedeprrafopredeter"/>
    <w:link w:val="Piedepgina"/>
    <w:uiPriority w:val="99"/>
    <w:locked/>
    <w:rPr>
      <w:rFonts w:ascii="Arial" w:hAnsi="Arial"/>
      <w:lang w:val="es-CL" w:eastAsia="en-US"/>
    </w:rPr>
  </w:style>
  <w:style w:type="character" w:customStyle="1" w:styleId="Sangra3detindependienteCar">
    <w:name w:val="Sangría 3 de t. independiente Car"/>
    <w:basedOn w:val="Fuentedeprrafopredeter"/>
    <w:link w:val="Sangra3detindependiente"/>
    <w:uiPriority w:val="99"/>
    <w:locked/>
    <w:rPr>
      <w:rFonts w:ascii="Helvetica" w:hAnsi="Helvetica"/>
    </w:rPr>
  </w:style>
  <w:style w:type="paragraph" w:customStyle="1" w:styleId="A04">
    <w:name w:val="A04"/>
    <w:basedOn w:val="Normal"/>
    <w:pPr>
      <w:widowControl w:val="0"/>
      <w:tabs>
        <w:tab w:val="left" w:pos="-720"/>
      </w:tabs>
      <w:suppressAutoHyphens/>
      <w:ind w:left="426" w:right="-34" w:firstLine="0"/>
    </w:pPr>
    <w:rPr>
      <w:rFonts w:ascii="Univers" w:hAnsi="Univers" w:cs="Univers"/>
      <w:sz w:val="24"/>
      <w:szCs w:val="24"/>
      <w:lang w:eastAsia="es-ES"/>
    </w:rPr>
  </w:style>
  <w:style w:type="character" w:customStyle="1" w:styleId="TextoindependienteCar">
    <w:name w:val="Texto independiente Car"/>
    <w:basedOn w:val="Fuentedeprrafopredeter"/>
    <w:uiPriority w:val="99"/>
    <w:locked/>
    <w:rPr>
      <w:rFonts w:ascii="Courier New" w:hAnsi="Courier New" w:cs="Times New Roman"/>
      <w:sz w:val="20"/>
      <w:szCs w:val="20"/>
      <w:lang w:eastAsia="es-MX"/>
    </w:rPr>
  </w:style>
  <w:style w:type="paragraph" w:customStyle="1" w:styleId="Prrafodelista1">
    <w:name w:val="Párrafo de lista1"/>
    <w:basedOn w:val="Normal"/>
    <w:pPr>
      <w:widowControl w:val="0"/>
      <w:spacing w:line="240" w:lineRule="auto"/>
      <w:ind w:left="720" w:firstLine="0"/>
      <w:contextualSpacing/>
    </w:pPr>
    <w:rPr>
      <w:rFonts w:ascii="Courier New" w:hAnsi="Courier New" w:cs="Arial"/>
      <w:sz w:val="24"/>
      <w:lang w:val="en-US" w:eastAsia="es-MX"/>
    </w:rPr>
  </w:style>
  <w:style w:type="paragraph" w:customStyle="1" w:styleId="CabealhodoSumrio1">
    <w:name w:val="Cabeçalho do Sumário1"/>
    <w:basedOn w:val="Ttulo1"/>
    <w:next w:val="Normal"/>
    <w:uiPriority w:val="39"/>
    <w:unhideWhenUsed/>
    <w:qFormat/>
    <w:pPr>
      <w:keepLines/>
      <w:tabs>
        <w:tab w:val="left" w:pos="3907"/>
        <w:tab w:val="left" w:pos="8931"/>
      </w:tabs>
      <w:suppressAutoHyphens w:val="0"/>
      <w:spacing w:before="480" w:line="360" w:lineRule="auto"/>
      <w:ind w:left="360" w:hanging="360"/>
      <w:jc w:val="left"/>
      <w:outlineLvl w:val="9"/>
    </w:pPr>
    <w:rPr>
      <w:rFonts w:ascii="Cambria" w:hAnsi="Cambria" w:cs="Arial"/>
      <w:b w:val="0"/>
      <w:bCs/>
      <w:color w:val="365F91"/>
      <w:sz w:val="28"/>
      <w:szCs w:val="28"/>
      <w:lang w:val="es-ES" w:eastAsia="es-ES"/>
    </w:rPr>
  </w:style>
  <w:style w:type="paragraph" w:styleId="Sinespaciado">
    <w:name w:val="No Spacing"/>
    <w:link w:val="SinespaciadoCar"/>
    <w:uiPriority w:val="1"/>
    <w:qFormat/>
    <w:pPr>
      <w:widowControl w:val="0"/>
      <w:jc w:val="both"/>
    </w:pPr>
    <w:rPr>
      <w:rFonts w:ascii="Courier New" w:hAnsi="Courier New"/>
      <w:sz w:val="22"/>
      <w:szCs w:val="22"/>
      <w:lang w:val="es-CL" w:eastAsia="es-MX"/>
    </w:rPr>
  </w:style>
  <w:style w:type="character" w:customStyle="1" w:styleId="SinespaciadoCar">
    <w:name w:val="Sin espaciado Car"/>
    <w:link w:val="Sinespaciado"/>
    <w:locked/>
    <w:rPr>
      <w:rFonts w:ascii="Courier New" w:hAnsi="Courier New"/>
      <w:sz w:val="22"/>
      <w:szCs w:val="22"/>
      <w:lang w:val="es-CL" w:eastAsia="es-MX"/>
    </w:rPr>
  </w:style>
  <w:style w:type="paragraph" w:customStyle="1" w:styleId="Vieta41">
    <w:name w:val="Viñeta 4.1"/>
    <w:basedOn w:val="TextoIM3"/>
    <w:link w:val="Vieta41Car"/>
    <w:pPr>
      <w:numPr>
        <w:numId w:val="13"/>
      </w:numPr>
    </w:pPr>
    <w:rPr>
      <w:sz w:val="20"/>
      <w:szCs w:val="24"/>
    </w:rPr>
  </w:style>
  <w:style w:type="character" w:customStyle="1" w:styleId="Vieta41Car">
    <w:name w:val="Viñeta 4.1 Car"/>
    <w:link w:val="Vieta41"/>
    <w:locked/>
    <w:rPr>
      <w:rFonts w:ascii="Frutiger-Light" w:hAnsi="Frutiger-Light" w:cs="Arial"/>
      <w:szCs w:val="24"/>
      <w:lang w:eastAsia="es-MX"/>
    </w:rPr>
  </w:style>
  <w:style w:type="paragraph" w:customStyle="1" w:styleId="Default0">
    <w:name w:val="Default"/>
    <w:pPr>
      <w:autoSpaceDE w:val="0"/>
      <w:autoSpaceDN w:val="0"/>
      <w:adjustRightInd w:val="0"/>
    </w:pPr>
    <w:rPr>
      <w:rFonts w:ascii="Frutiger-Light" w:hAnsi="Frutiger-Light" w:cs="Frutiger-Light"/>
      <w:color w:val="000000"/>
      <w:sz w:val="24"/>
      <w:szCs w:val="24"/>
      <w:lang w:val="es-CL" w:eastAsia="es-ES"/>
    </w:rPr>
  </w:style>
  <w:style w:type="paragraph" w:customStyle="1" w:styleId="Texto">
    <w:name w:val="Texto__"/>
    <w:basedOn w:val="Normal"/>
    <w:link w:val="TextoCar"/>
    <w:pPr>
      <w:widowControl w:val="0"/>
      <w:spacing w:line="240" w:lineRule="auto"/>
      <w:ind w:firstLine="0"/>
    </w:pPr>
    <w:rPr>
      <w:rFonts w:ascii="Frutiger-Bold" w:hAnsi="Frutiger-Bold" w:cs="Arial"/>
      <w:lang w:val="es-ES" w:eastAsia="es-MX"/>
    </w:rPr>
  </w:style>
  <w:style w:type="character" w:customStyle="1" w:styleId="TextoCar">
    <w:name w:val="Texto__ Car"/>
    <w:link w:val="Texto"/>
    <w:locked/>
    <w:rPr>
      <w:rFonts w:ascii="Frutiger-Bold" w:hAnsi="Frutiger-Bold" w:cs="Arial"/>
      <w:lang w:eastAsia="es-MX"/>
    </w:rPr>
  </w:style>
  <w:style w:type="paragraph" w:customStyle="1" w:styleId="Vieta3">
    <w:name w:val="Viñeta 3"/>
    <w:basedOn w:val="TextoIM3"/>
    <w:link w:val="Vieta3Car"/>
    <w:pPr>
      <w:numPr>
        <w:numId w:val="14"/>
      </w:numPr>
    </w:pPr>
    <w:rPr>
      <w:sz w:val="20"/>
      <w:szCs w:val="24"/>
    </w:rPr>
  </w:style>
  <w:style w:type="character" w:customStyle="1" w:styleId="Vieta3Car">
    <w:name w:val="Viñeta 3 Car"/>
    <w:link w:val="Vieta3"/>
    <w:locked/>
    <w:rPr>
      <w:rFonts w:ascii="Frutiger-Light" w:hAnsi="Frutiger-Light" w:cs="Arial"/>
      <w:szCs w:val="24"/>
      <w:lang w:eastAsia="es-MX"/>
    </w:rPr>
  </w:style>
  <w:style w:type="paragraph" w:customStyle="1" w:styleId="TtuloTabla">
    <w:name w:val="Título Tabla"/>
    <w:basedOn w:val="Normal"/>
    <w:link w:val="TtuloTablaCar"/>
    <w:pPr>
      <w:widowControl w:val="0"/>
      <w:spacing w:line="276" w:lineRule="auto"/>
      <w:ind w:left="0" w:firstLine="0"/>
      <w:jc w:val="center"/>
    </w:pPr>
    <w:rPr>
      <w:rFonts w:ascii="Frutiger-Light" w:hAnsi="Frutiger-Light" w:cs="Arial"/>
      <w:lang w:val="es-ES" w:eastAsia="es-MX"/>
    </w:rPr>
  </w:style>
  <w:style w:type="character" w:customStyle="1" w:styleId="TtuloTablaCar">
    <w:name w:val="Título Tabla Car"/>
    <w:link w:val="TtuloTabla"/>
    <w:locked/>
    <w:rPr>
      <w:rFonts w:ascii="Frutiger-Light" w:hAnsi="Frutiger-Light" w:cs="Arial"/>
      <w:lang w:eastAsia="es-MX"/>
    </w:rPr>
  </w:style>
  <w:style w:type="paragraph" w:customStyle="1" w:styleId="CentradoFigura">
    <w:name w:val="Centrado Figura"/>
    <w:basedOn w:val="TtuloTabla"/>
    <w:link w:val="CentradoFiguraCar"/>
  </w:style>
  <w:style w:type="character" w:customStyle="1" w:styleId="CentradoFiguraCar">
    <w:name w:val="Centrado Figura Car"/>
    <w:link w:val="CentradoFigura"/>
    <w:locked/>
    <w:rPr>
      <w:rFonts w:ascii="Frutiger-Light" w:hAnsi="Frutiger-Light" w:cs="Arial"/>
      <w:lang w:eastAsia="es-MX"/>
    </w:rPr>
  </w:style>
  <w:style w:type="paragraph" w:customStyle="1" w:styleId="Im3Figura">
    <w:name w:val="Im3_Figura"/>
    <w:basedOn w:val="TtuloTabla"/>
    <w:link w:val="Im3FiguraCar"/>
    <w:qFormat/>
    <w:rPr>
      <w:rFonts w:ascii="Calibri" w:hAnsi="Calibri"/>
    </w:rPr>
  </w:style>
  <w:style w:type="character" w:customStyle="1" w:styleId="Im3FiguraCar">
    <w:name w:val="Im3_Figura Car"/>
    <w:link w:val="Im3Figura"/>
    <w:locked/>
    <w:rPr>
      <w:rFonts w:ascii="Calibri" w:hAnsi="Calibri" w:cs="Arial"/>
      <w:lang w:eastAsia="es-MX"/>
    </w:rPr>
  </w:style>
  <w:style w:type="paragraph" w:customStyle="1" w:styleId="TextoIm3Subrayado">
    <w:name w:val="Texto Im3 _ Subrayado"/>
    <w:basedOn w:val="Texto"/>
    <w:link w:val="TextoIm3SubrayadoCar"/>
    <w:rPr>
      <w:u w:val="single"/>
    </w:rPr>
  </w:style>
  <w:style w:type="character" w:customStyle="1" w:styleId="TextoIm3SubrayadoCar">
    <w:name w:val="Texto Im3 _ Subrayado Car"/>
    <w:link w:val="TextoIm3Subrayado"/>
    <w:locked/>
    <w:rPr>
      <w:rFonts w:ascii="Frutiger-Bold" w:hAnsi="Frutiger-Bold" w:cs="Arial"/>
      <w:u w:val="single"/>
      <w:lang w:eastAsia="es-MX"/>
    </w:rPr>
  </w:style>
  <w:style w:type="paragraph" w:customStyle="1" w:styleId="VietaLetra">
    <w:name w:val="Viñeta Letra"/>
    <w:basedOn w:val="TextoIM3"/>
    <w:link w:val="VietaLetraCar"/>
    <w:pPr>
      <w:numPr>
        <w:numId w:val="15"/>
      </w:numPr>
    </w:pPr>
    <w:rPr>
      <w:sz w:val="20"/>
      <w:szCs w:val="24"/>
    </w:rPr>
  </w:style>
  <w:style w:type="character" w:customStyle="1" w:styleId="VietaLetraCar">
    <w:name w:val="Viñeta Letra Car"/>
    <w:link w:val="VietaLetra"/>
    <w:locked/>
    <w:rPr>
      <w:rFonts w:ascii="Frutiger-Light" w:hAnsi="Frutiger-Light" w:cs="Arial"/>
      <w:szCs w:val="24"/>
      <w:lang w:eastAsia="es-MX"/>
    </w:rPr>
  </w:style>
  <w:style w:type="paragraph" w:customStyle="1" w:styleId="TtuloII">
    <w:name w:val="Título II"/>
    <w:basedOn w:val="Ttulo1"/>
    <w:link w:val="TtuloIICar"/>
    <w:qFormat/>
    <w:pPr>
      <w:tabs>
        <w:tab w:val="left" w:pos="3907"/>
        <w:tab w:val="left" w:pos="8931"/>
      </w:tabs>
      <w:suppressAutoHyphens w:val="0"/>
      <w:spacing w:line="360" w:lineRule="auto"/>
      <w:ind w:left="1080" w:hanging="720"/>
    </w:pPr>
    <w:rPr>
      <w:rFonts w:asciiTheme="minorHAnsi" w:hAnsiTheme="minorHAnsi" w:cs="Arial"/>
      <w:sz w:val="20"/>
      <w:lang w:val="es-ES" w:eastAsia="es-CL"/>
    </w:rPr>
  </w:style>
  <w:style w:type="character" w:customStyle="1" w:styleId="TtuloIICar">
    <w:name w:val="Título II Car"/>
    <w:link w:val="TtuloII"/>
    <w:locked/>
    <w:rPr>
      <w:rFonts w:asciiTheme="minorHAnsi" w:hAnsiTheme="minorHAnsi" w:cs="Arial"/>
      <w:b/>
      <w:caps/>
      <w:szCs w:val="24"/>
      <w:lang w:eastAsia="es-CL"/>
    </w:rPr>
  </w:style>
  <w:style w:type="paragraph" w:customStyle="1" w:styleId="TtuloIII">
    <w:name w:val="Título III"/>
    <w:basedOn w:val="TtuloII"/>
    <w:link w:val="TtuloIIICar"/>
  </w:style>
  <w:style w:type="character" w:customStyle="1" w:styleId="TtuloIIICar">
    <w:name w:val="Título III Car"/>
    <w:link w:val="TtuloIII"/>
    <w:locked/>
    <w:rPr>
      <w:rFonts w:asciiTheme="minorHAnsi" w:hAnsiTheme="minorHAnsi" w:cs="Arial"/>
      <w:b/>
      <w:caps/>
      <w:szCs w:val="24"/>
      <w:lang w:eastAsia="es-CL"/>
    </w:rPr>
  </w:style>
  <w:style w:type="paragraph" w:customStyle="1" w:styleId="Im3Titulo1">
    <w:name w:val="Im3_Titulo 1"/>
    <w:basedOn w:val="Ttulo1"/>
    <w:qFormat/>
    <w:pPr>
      <w:tabs>
        <w:tab w:val="left" w:pos="3907"/>
        <w:tab w:val="left" w:pos="8931"/>
      </w:tabs>
      <w:suppressAutoHyphens w:val="0"/>
      <w:spacing w:line="360" w:lineRule="auto"/>
      <w:ind w:left="360" w:hanging="360"/>
    </w:pPr>
    <w:rPr>
      <w:rFonts w:asciiTheme="minorHAnsi" w:hAnsiTheme="minorHAnsi" w:cs="Arial"/>
      <w:caps w:val="0"/>
      <w:sz w:val="22"/>
      <w:szCs w:val="22"/>
      <w:lang w:val="es-ES" w:eastAsia="es-CL"/>
    </w:rPr>
  </w:style>
  <w:style w:type="paragraph" w:customStyle="1" w:styleId="Im3Titulo2">
    <w:name w:val="Im3_Titulo 2"/>
    <w:basedOn w:val="Ttulo2"/>
    <w:link w:val="Im3Titulo2Car"/>
    <w:qFormat/>
    <w:pPr>
      <w:keepNext/>
      <w:numPr>
        <w:numId w:val="16"/>
      </w:numPr>
      <w:tabs>
        <w:tab w:val="left" w:pos="567"/>
      </w:tabs>
      <w:suppressAutoHyphens w:val="0"/>
      <w:spacing w:before="240" w:after="120" w:line="276" w:lineRule="auto"/>
      <w:jc w:val="left"/>
    </w:pPr>
    <w:rPr>
      <w:rFonts w:asciiTheme="minorHAnsi" w:hAnsiTheme="minorHAnsi" w:cs="Arial"/>
    </w:rPr>
  </w:style>
  <w:style w:type="paragraph" w:customStyle="1" w:styleId="Im3Titulo3">
    <w:name w:val="Im3_Titulo 3"/>
    <w:basedOn w:val="Normal"/>
    <w:qFormat/>
    <w:pPr>
      <w:tabs>
        <w:tab w:val="left" w:pos="3907"/>
        <w:tab w:val="left" w:pos="8931"/>
      </w:tabs>
      <w:spacing w:before="240" w:line="360" w:lineRule="auto"/>
      <w:ind w:left="1080" w:hanging="720"/>
      <w:jc w:val="left"/>
      <w:outlineLvl w:val="2"/>
    </w:pPr>
    <w:rPr>
      <w:rFonts w:ascii="Calibri" w:hAnsi="Calibri" w:cs="Arial"/>
      <w:b/>
      <w:bCs/>
      <w:sz w:val="22"/>
      <w:szCs w:val="22"/>
      <w:lang w:val="es-ES" w:eastAsia="es-CL"/>
    </w:rPr>
  </w:style>
  <w:style w:type="paragraph" w:customStyle="1" w:styleId="Im3TablaTtulo">
    <w:name w:val="Im3_Tabla_Título"/>
    <w:link w:val="Im3TablaTtuloCar"/>
    <w:qFormat/>
    <w:pPr>
      <w:tabs>
        <w:tab w:val="left" w:pos="3907"/>
        <w:tab w:val="left" w:pos="8931"/>
      </w:tabs>
      <w:jc w:val="center"/>
    </w:pPr>
    <w:rPr>
      <w:rFonts w:ascii="Arial" w:hAnsi="Arial" w:cs="Arial"/>
      <w:b/>
      <w:bCs/>
      <w:szCs w:val="16"/>
      <w:lang w:val="es-CL" w:eastAsia="en-US"/>
    </w:rPr>
  </w:style>
  <w:style w:type="paragraph" w:customStyle="1" w:styleId="IM3Figuras">
    <w:name w:val="IM3_Figuras"/>
    <w:basedOn w:val="Im3Figura"/>
    <w:link w:val="IM3FigurasCar"/>
  </w:style>
  <w:style w:type="character" w:customStyle="1" w:styleId="IM3FigurasCar">
    <w:name w:val="IM3_Figuras Car"/>
    <w:basedOn w:val="Im3FiguraCar"/>
    <w:link w:val="IM3Figuras"/>
    <w:locked/>
    <w:rPr>
      <w:rFonts w:ascii="Calibri" w:hAnsi="Calibri" w:cs="Arial"/>
      <w:lang w:eastAsia="es-MX"/>
    </w:rPr>
  </w:style>
  <w:style w:type="paragraph" w:customStyle="1" w:styleId="TablaTtulo">
    <w:name w:val="Tabla_Título"/>
    <w:pPr>
      <w:jc w:val="center"/>
    </w:pPr>
    <w:rPr>
      <w:rFonts w:ascii="Frutiger-Light" w:hAnsi="Frutiger-Light" w:cs="Arial"/>
      <w:szCs w:val="24"/>
      <w:lang w:val="es-CL" w:eastAsia="en-US"/>
    </w:rPr>
  </w:style>
  <w:style w:type="paragraph" w:customStyle="1" w:styleId="Titulo1">
    <w:name w:val="Titulo_1"/>
    <w:pPr>
      <w:ind w:left="1429" w:hanging="360"/>
      <w:outlineLvl w:val="0"/>
    </w:pPr>
    <w:rPr>
      <w:rFonts w:ascii="Frutiger-Bold" w:hAnsi="Frutiger-Bold"/>
      <w:bCs/>
      <w:sz w:val="24"/>
      <w:szCs w:val="28"/>
      <w:lang w:val="es-CL" w:eastAsia="es-ES"/>
    </w:rPr>
  </w:style>
  <w:style w:type="paragraph" w:customStyle="1" w:styleId="Titulo2">
    <w:name w:val="Titulo_2"/>
    <w:pPr>
      <w:spacing w:before="300" w:after="300"/>
      <w:ind w:left="2149" w:hanging="360"/>
      <w:outlineLvl w:val="1"/>
    </w:pPr>
    <w:rPr>
      <w:rFonts w:ascii="Frutiger-Bold" w:hAnsi="Frutiger-Bold"/>
      <w:bCs/>
      <w:sz w:val="24"/>
      <w:szCs w:val="26"/>
      <w:lang w:val="es-CL" w:eastAsia="en-US"/>
    </w:rPr>
  </w:style>
  <w:style w:type="paragraph" w:customStyle="1" w:styleId="Titulo3">
    <w:name w:val="Titulo_3"/>
    <w:pPr>
      <w:spacing w:before="200" w:after="200"/>
      <w:ind w:left="2869" w:hanging="180"/>
      <w:outlineLvl w:val="2"/>
    </w:pPr>
    <w:rPr>
      <w:rFonts w:ascii="Frutiger-Bold" w:hAnsi="Frutiger-Bold"/>
      <w:sz w:val="24"/>
      <w:szCs w:val="24"/>
      <w:lang w:val="es-CL" w:eastAsia="en-US"/>
    </w:rPr>
  </w:style>
  <w:style w:type="paragraph" w:customStyle="1" w:styleId="Texto0">
    <w:name w:val="Texto"/>
    <w:basedOn w:val="Normal"/>
    <w:link w:val="TextoCar0"/>
    <w:pPr>
      <w:widowControl w:val="0"/>
      <w:spacing w:line="240" w:lineRule="auto"/>
      <w:ind w:firstLine="0"/>
    </w:pPr>
    <w:rPr>
      <w:rFonts w:ascii="Frutiger-Light" w:hAnsi="Frutiger-Light" w:cs="Arial"/>
      <w:lang w:eastAsia="es-MX"/>
    </w:rPr>
  </w:style>
  <w:style w:type="character" w:customStyle="1" w:styleId="TextoCar0">
    <w:name w:val="Texto Car"/>
    <w:link w:val="Texto0"/>
    <w:locked/>
    <w:rPr>
      <w:rFonts w:ascii="Frutiger-Light" w:hAnsi="Frutiger-Light" w:cs="Arial"/>
      <w:lang w:val="es-CL" w:eastAsia="es-MX"/>
    </w:rPr>
  </w:style>
  <w:style w:type="paragraph" w:customStyle="1" w:styleId="Texto1">
    <w:name w:val="Texto 1"/>
    <w:basedOn w:val="Texto0"/>
    <w:link w:val="Texto1Car"/>
    <w:rPr>
      <w:lang w:val="es-ES"/>
    </w:rPr>
  </w:style>
  <w:style w:type="character" w:customStyle="1" w:styleId="Texto1Car">
    <w:name w:val="Texto 1 Car"/>
    <w:link w:val="Texto1"/>
    <w:locked/>
    <w:rPr>
      <w:rFonts w:ascii="Frutiger-Light" w:hAnsi="Frutiger-Light" w:cs="Arial"/>
      <w:lang w:eastAsia="es-MX"/>
    </w:rPr>
  </w:style>
  <w:style w:type="paragraph" w:customStyle="1" w:styleId="Vieta1">
    <w:name w:val="Viñeta 1"/>
    <w:basedOn w:val="Normal"/>
    <w:link w:val="Vieta1Car"/>
    <w:pPr>
      <w:numPr>
        <w:numId w:val="17"/>
      </w:numPr>
      <w:spacing w:after="240" w:line="240" w:lineRule="auto"/>
      <w:ind w:hanging="357"/>
    </w:pPr>
    <w:rPr>
      <w:rFonts w:ascii="Frutiger-Light" w:hAnsi="Frutiger-Light" w:cs="Arial"/>
      <w:sz w:val="24"/>
      <w:szCs w:val="24"/>
      <w:lang w:val="es-ES" w:eastAsia="es-MX"/>
    </w:rPr>
  </w:style>
  <w:style w:type="character" w:customStyle="1" w:styleId="Vieta1Car">
    <w:name w:val="Viñeta 1 Car"/>
    <w:link w:val="Vieta1"/>
    <w:locked/>
    <w:rPr>
      <w:rFonts w:ascii="Frutiger-Light" w:hAnsi="Frutiger-Light" w:cs="Arial"/>
      <w:sz w:val="24"/>
      <w:szCs w:val="24"/>
      <w:lang w:eastAsia="es-MX"/>
    </w:rPr>
  </w:style>
  <w:style w:type="paragraph" w:customStyle="1" w:styleId="Vieta2">
    <w:name w:val="Viñeta 2"/>
    <w:basedOn w:val="Normal"/>
    <w:qFormat/>
    <w:pPr>
      <w:numPr>
        <w:numId w:val="18"/>
      </w:numPr>
      <w:tabs>
        <w:tab w:val="left" w:pos="1134"/>
      </w:tabs>
      <w:spacing w:before="120" w:after="120" w:line="240" w:lineRule="auto"/>
      <w:ind w:left="4962" w:hanging="4253"/>
    </w:pPr>
    <w:rPr>
      <w:rFonts w:ascii="Frutiger-Light" w:hAnsi="Frutiger-Light" w:cs="Arial"/>
      <w:bCs/>
      <w:sz w:val="24"/>
      <w:szCs w:val="24"/>
      <w:lang w:val="es-ES" w:eastAsia="es-ES"/>
    </w:rPr>
  </w:style>
  <w:style w:type="paragraph" w:customStyle="1" w:styleId="Texto2">
    <w:name w:val="Texto 2"/>
    <w:basedOn w:val="Normal"/>
    <w:link w:val="Texto2Car"/>
    <w:pPr>
      <w:spacing w:line="240" w:lineRule="auto"/>
      <w:ind w:firstLine="0"/>
    </w:pPr>
    <w:rPr>
      <w:rFonts w:ascii="Frutiger-Bold" w:hAnsi="Frutiger-Bold" w:cs="Arial"/>
      <w:sz w:val="24"/>
      <w:lang w:val="es-ES" w:eastAsia="es-MX"/>
    </w:rPr>
  </w:style>
  <w:style w:type="character" w:customStyle="1" w:styleId="Texto2Car">
    <w:name w:val="Texto 2 Car"/>
    <w:link w:val="Texto2"/>
    <w:locked/>
    <w:rPr>
      <w:rFonts w:ascii="Frutiger-Bold" w:hAnsi="Frutiger-Bold" w:cs="Arial"/>
      <w:sz w:val="24"/>
      <w:lang w:eastAsia="es-MX"/>
    </w:rPr>
  </w:style>
  <w:style w:type="paragraph" w:customStyle="1" w:styleId="Texto3">
    <w:name w:val="Texto 3"/>
    <w:basedOn w:val="Texto2"/>
    <w:link w:val="Texto3Car"/>
    <w:rPr>
      <w:rFonts w:ascii="Frutiger-BoldItalic" w:hAnsi="Frutiger-BoldItalic"/>
    </w:rPr>
  </w:style>
  <w:style w:type="character" w:customStyle="1" w:styleId="Texto3Car">
    <w:name w:val="Texto 3 Car"/>
    <w:link w:val="Texto3"/>
    <w:locked/>
    <w:rPr>
      <w:rFonts w:ascii="Frutiger-BoldItalic" w:hAnsi="Frutiger-BoldItalic" w:cs="Arial"/>
      <w:sz w:val="24"/>
      <w:lang w:eastAsia="es-MX"/>
    </w:rPr>
  </w:style>
  <w:style w:type="paragraph" w:customStyle="1" w:styleId="Texto4">
    <w:name w:val="Texto 4"/>
    <w:basedOn w:val="Texto1"/>
    <w:link w:val="Texto4Car"/>
    <w:rPr>
      <w:rFonts w:ascii="Frutiger-LightItalic" w:hAnsi="Frutiger-LightItalic"/>
    </w:rPr>
  </w:style>
  <w:style w:type="character" w:customStyle="1" w:styleId="Texto4Car">
    <w:name w:val="Texto 4 Car"/>
    <w:link w:val="Texto4"/>
    <w:locked/>
    <w:rPr>
      <w:rFonts w:ascii="Frutiger-LightItalic" w:hAnsi="Frutiger-LightItalic" w:cs="Arial"/>
      <w:lang w:eastAsia="es-MX"/>
    </w:rPr>
  </w:style>
  <w:style w:type="paragraph" w:customStyle="1" w:styleId="Vieta4">
    <w:name w:val="Viñeta 4"/>
    <w:basedOn w:val="Normal"/>
    <w:link w:val="Vieta4Car"/>
    <w:pPr>
      <w:widowControl w:val="0"/>
      <w:numPr>
        <w:numId w:val="19"/>
      </w:numPr>
      <w:spacing w:line="240" w:lineRule="auto"/>
    </w:pPr>
    <w:rPr>
      <w:rFonts w:ascii="Frutiger-Light" w:hAnsi="Frutiger-Light" w:cs="Arial"/>
      <w:sz w:val="24"/>
      <w:lang w:eastAsia="es-MX"/>
    </w:rPr>
  </w:style>
  <w:style w:type="character" w:customStyle="1" w:styleId="Vieta4Car">
    <w:name w:val="Viñeta 4 Car"/>
    <w:link w:val="Vieta4"/>
    <w:locked/>
    <w:rPr>
      <w:rFonts w:ascii="Frutiger-Light" w:hAnsi="Frutiger-Light" w:cs="Arial"/>
      <w:sz w:val="24"/>
      <w:lang w:val="es-CL" w:eastAsia="es-MX"/>
    </w:rPr>
  </w:style>
  <w:style w:type="paragraph" w:customStyle="1" w:styleId="Figura">
    <w:name w:val="Figura"/>
    <w:basedOn w:val="Normal"/>
    <w:link w:val="FiguraCar"/>
    <w:pPr>
      <w:widowControl w:val="0"/>
      <w:spacing w:line="240" w:lineRule="auto"/>
      <w:ind w:left="0" w:firstLine="0"/>
      <w:jc w:val="center"/>
    </w:pPr>
    <w:rPr>
      <w:rFonts w:ascii="Frutiger-Light" w:hAnsi="Frutiger-Light" w:cs="Arial"/>
      <w:lang w:eastAsia="es-MX"/>
    </w:rPr>
  </w:style>
  <w:style w:type="character" w:customStyle="1" w:styleId="FiguraCar">
    <w:name w:val="Figura Car"/>
    <w:link w:val="Figura"/>
    <w:locked/>
    <w:rPr>
      <w:rFonts w:ascii="Frutiger-Light" w:hAnsi="Frutiger-Light" w:cs="Arial"/>
      <w:lang w:val="es-CL" w:eastAsia="es-MX"/>
    </w:rPr>
  </w:style>
  <w:style w:type="paragraph" w:customStyle="1" w:styleId="Numeracin1">
    <w:name w:val="Numeración 1"/>
    <w:basedOn w:val="Texto0"/>
    <w:link w:val="Numeracin1Car"/>
    <w:pPr>
      <w:numPr>
        <w:numId w:val="20"/>
      </w:numPr>
    </w:pPr>
    <w:rPr>
      <w:sz w:val="24"/>
      <w:lang w:val="es-ES"/>
    </w:rPr>
  </w:style>
  <w:style w:type="character" w:customStyle="1" w:styleId="Numeracin1Car">
    <w:name w:val="Numeración 1 Car"/>
    <w:link w:val="Numeracin1"/>
    <w:locked/>
    <w:rPr>
      <w:rFonts w:ascii="Frutiger-Light" w:hAnsi="Frutiger-Light" w:cs="Arial"/>
      <w:sz w:val="24"/>
      <w:lang w:eastAsia="es-MX"/>
    </w:rPr>
  </w:style>
  <w:style w:type="paragraph" w:customStyle="1" w:styleId="Numeracin2">
    <w:name w:val="Numeración 2"/>
    <w:basedOn w:val="Texto0"/>
    <w:link w:val="Numeracin2Car"/>
    <w:pPr>
      <w:numPr>
        <w:numId w:val="21"/>
      </w:numPr>
    </w:pPr>
    <w:rPr>
      <w:sz w:val="24"/>
      <w:lang w:val="es-ES"/>
    </w:rPr>
  </w:style>
  <w:style w:type="character" w:customStyle="1" w:styleId="Numeracin2Car">
    <w:name w:val="Numeración 2 Car"/>
    <w:link w:val="Numeracin2"/>
    <w:rPr>
      <w:rFonts w:ascii="Frutiger-Light" w:hAnsi="Frutiger-Light" w:cs="Arial"/>
      <w:sz w:val="24"/>
      <w:lang w:eastAsia="es-MX"/>
    </w:rPr>
  </w:style>
  <w:style w:type="character" w:customStyle="1" w:styleId="TextonotapieCar">
    <w:name w:val="Texto nota pie Car"/>
    <w:basedOn w:val="Fuentedeprrafopredeter"/>
    <w:link w:val="Textonotapie"/>
    <w:rPr>
      <w:rFonts w:asciiTheme="minorHAnsi" w:hAnsiTheme="minorHAnsi" w:cs="Arial"/>
      <w:lang w:val="es-CL" w:eastAsia="es-CL"/>
    </w:rPr>
  </w:style>
  <w:style w:type="paragraph" w:customStyle="1" w:styleId="Subrayado">
    <w:name w:val="Subrayado"/>
    <w:basedOn w:val="Texto1"/>
    <w:link w:val="SubrayadoCar"/>
    <w:rPr>
      <w:rFonts w:ascii="Frutiger-Bold" w:hAnsi="Frutiger-Bold"/>
      <w:u w:val="single"/>
    </w:rPr>
  </w:style>
  <w:style w:type="character" w:customStyle="1" w:styleId="SubrayadoCar">
    <w:name w:val="Subrayado Car"/>
    <w:basedOn w:val="Texto1Car"/>
    <w:link w:val="Subrayado"/>
    <w:rPr>
      <w:rFonts w:ascii="Frutiger-Bold" w:hAnsi="Frutiger-Bold" w:cs="Arial"/>
      <w:u w:val="single"/>
      <w:lang w:eastAsia="es-MX"/>
    </w:rPr>
  </w:style>
  <w:style w:type="table" w:customStyle="1" w:styleId="Estilo1">
    <w:name w:val="Estilo1"/>
    <w:basedOn w:val="Tablanormal"/>
    <w:uiPriority w:val="99"/>
    <w:qFormat/>
    <w:pPr>
      <w:jc w:val="center"/>
    </w:pPr>
    <w:rPr>
      <w:rFonts w:ascii="Calibri" w:hAnsi="Calibri"/>
      <w:lang w:val="es-CL" w:eastAsia="es-CL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  <w:tcPr>
      <w:shd w:val="clear" w:color="auto" w:fill="auto"/>
      <w:vAlign w:val="center"/>
    </w:tcPr>
    <w:tblStylePr w:type="firstRow">
      <w:tblPr/>
      <w:tcPr>
        <w:shd w:val="clear" w:color="auto" w:fill="BDD6EE"/>
      </w:tcPr>
    </w:tblStylePr>
    <w:tblStylePr w:type="firstCol">
      <w:pPr>
        <w:jc w:val="left"/>
      </w:pPr>
    </w:tblStylePr>
  </w:style>
  <w:style w:type="character" w:customStyle="1" w:styleId="MapadeldocumentoCar">
    <w:name w:val="Mapa del documento Car"/>
    <w:basedOn w:val="Fuentedeprrafopredeter"/>
    <w:link w:val="Mapadeldocumento"/>
    <w:uiPriority w:val="99"/>
    <w:semiHidden/>
    <w:rPr>
      <w:rFonts w:ascii="Tahoma" w:hAnsi="Tahoma"/>
      <w:shd w:val="clear" w:color="auto" w:fill="000080"/>
      <w:lang w:val="es-CL" w:eastAsia="en-US"/>
    </w:rPr>
  </w:style>
  <w:style w:type="character" w:customStyle="1" w:styleId="IM32">
    <w:name w:val="IM3 2"/>
    <w:rPr>
      <w:rFonts w:ascii="Symbol" w:hAnsi="Symbol"/>
    </w:rPr>
  </w:style>
  <w:style w:type="paragraph" w:customStyle="1" w:styleId="Normal2">
    <w:name w:val="Normal2"/>
    <w:basedOn w:val="Normal"/>
    <w:link w:val="Normal2Car"/>
    <w:pPr>
      <w:spacing w:after="240" w:line="276" w:lineRule="auto"/>
      <w:ind w:firstLine="0"/>
    </w:pPr>
    <w:rPr>
      <w:rFonts w:ascii="CG Times" w:hAnsi="CG Times" w:cs="Arial"/>
      <w:sz w:val="22"/>
      <w:lang w:eastAsia="es-ES"/>
    </w:rPr>
  </w:style>
  <w:style w:type="character" w:customStyle="1" w:styleId="Normal2Car">
    <w:name w:val="Normal2 Car"/>
    <w:basedOn w:val="Fuentedeprrafopredeter"/>
    <w:link w:val="Normal2"/>
    <w:rPr>
      <w:rFonts w:ascii="CG Times" w:hAnsi="CG Times" w:cs="Arial"/>
      <w:sz w:val="22"/>
      <w:lang w:val="es-CL"/>
    </w:rPr>
  </w:style>
  <w:style w:type="character" w:customStyle="1" w:styleId="a">
    <w:name w:val="a"/>
  </w:style>
  <w:style w:type="paragraph" w:customStyle="1" w:styleId="Ttulo1im3">
    <w:name w:val="Título 1_im3"/>
    <w:basedOn w:val="Ttulo1"/>
    <w:link w:val="Ttulo1im3Car"/>
    <w:pPr>
      <w:tabs>
        <w:tab w:val="left" w:pos="3907"/>
        <w:tab w:val="left" w:pos="8931"/>
      </w:tabs>
      <w:suppressAutoHyphens w:val="0"/>
      <w:spacing w:line="360" w:lineRule="auto"/>
      <w:ind w:left="360" w:hanging="360"/>
    </w:pPr>
    <w:rPr>
      <w:rFonts w:asciiTheme="minorHAnsi" w:hAnsiTheme="minorHAnsi" w:cs="Arial"/>
      <w:sz w:val="22"/>
      <w:szCs w:val="22"/>
      <w:lang w:eastAsia="es-CL"/>
    </w:rPr>
  </w:style>
  <w:style w:type="paragraph" w:customStyle="1" w:styleId="Ttulo2im3">
    <w:name w:val="Título 2_im3"/>
    <w:basedOn w:val="Im3Titulo2"/>
    <w:next w:val="Ttulo2"/>
    <w:link w:val="Ttulo2im3Car"/>
  </w:style>
  <w:style w:type="character" w:customStyle="1" w:styleId="Ttulo1im3Car">
    <w:name w:val="Título 1_im3 Car"/>
    <w:basedOn w:val="Ttulo1Car"/>
    <w:link w:val="Ttulo1im3"/>
    <w:rPr>
      <w:rFonts w:asciiTheme="minorHAnsi" w:hAnsiTheme="minorHAnsi" w:cs="Arial"/>
      <w:b/>
      <w:caps/>
      <w:sz w:val="22"/>
      <w:szCs w:val="22"/>
      <w:lang w:val="es-CL" w:eastAsia="es-CL"/>
    </w:rPr>
  </w:style>
  <w:style w:type="paragraph" w:customStyle="1" w:styleId="Ttulo3im3">
    <w:name w:val="Título 3_im3"/>
    <w:basedOn w:val="Ttulo3"/>
    <w:link w:val="Ttulo3im3Car"/>
    <w:pPr>
      <w:keepNext/>
      <w:tabs>
        <w:tab w:val="left" w:pos="720"/>
      </w:tabs>
      <w:spacing w:before="240" w:line="240" w:lineRule="auto"/>
      <w:ind w:left="720" w:hanging="720"/>
      <w:jc w:val="left"/>
    </w:pPr>
    <w:rPr>
      <w:rFonts w:ascii="Calibri" w:hAnsi="Calibri"/>
      <w:b w:val="0"/>
      <w:sz w:val="22"/>
      <w:szCs w:val="22"/>
      <w:lang w:eastAsia="es-CL"/>
    </w:rPr>
  </w:style>
  <w:style w:type="character" w:customStyle="1" w:styleId="Im3Titulo2Car">
    <w:name w:val="Im3_Titulo 2 Car"/>
    <w:basedOn w:val="Ttulo2Car"/>
    <w:link w:val="Im3Titulo2"/>
    <w:rPr>
      <w:rFonts w:asciiTheme="minorHAnsi" w:hAnsiTheme="minorHAnsi" w:cs="Arial"/>
      <w:b/>
      <w:sz w:val="22"/>
      <w:szCs w:val="22"/>
      <w:lang w:val="es-CL" w:eastAsia="en-US"/>
    </w:rPr>
  </w:style>
  <w:style w:type="character" w:customStyle="1" w:styleId="Ttulo2im3Car">
    <w:name w:val="Título 2_im3 Car"/>
    <w:basedOn w:val="Im3Titulo2Car"/>
    <w:link w:val="Ttulo2im3"/>
    <w:rPr>
      <w:rFonts w:asciiTheme="minorHAnsi" w:hAnsiTheme="minorHAnsi" w:cs="Arial"/>
      <w:b/>
      <w:sz w:val="22"/>
      <w:szCs w:val="22"/>
      <w:lang w:val="es-CL" w:eastAsia="en-US"/>
    </w:rPr>
  </w:style>
  <w:style w:type="character" w:customStyle="1" w:styleId="Ttulo3im3Car">
    <w:name w:val="Título 3_im3 Car"/>
    <w:basedOn w:val="Ttulo3Car"/>
    <w:link w:val="Ttulo3im3"/>
    <w:rPr>
      <w:rFonts w:ascii="Calibri" w:hAnsi="Calibri" w:cs="Arial"/>
      <w:b w:val="0"/>
      <w:bCs/>
      <w:sz w:val="22"/>
      <w:szCs w:val="22"/>
      <w:lang w:val="es-CL" w:eastAsia="es-CL"/>
    </w:rPr>
  </w:style>
  <w:style w:type="character" w:customStyle="1" w:styleId="nfaseIntensa1">
    <w:name w:val="Ênfase Intensa1"/>
    <w:basedOn w:val="Fuentedeprrafopredeter"/>
    <w:uiPriority w:val="21"/>
    <w:rPr>
      <w:i/>
      <w:iCs/>
      <w:color w:val="4F81BD" w:themeColor="accent1"/>
    </w:rPr>
  </w:style>
  <w:style w:type="paragraph" w:customStyle="1" w:styleId="Normal1">
    <w:name w:val="Normal_1"/>
    <w:basedOn w:val="Normal"/>
    <w:link w:val="Normal1Car"/>
    <w:pPr>
      <w:spacing w:after="240" w:line="276" w:lineRule="auto"/>
      <w:ind w:left="357" w:firstLine="0"/>
    </w:pPr>
    <w:rPr>
      <w:rFonts w:ascii="CG Times" w:hAnsi="CG Times" w:cs="Arial"/>
      <w:sz w:val="22"/>
      <w:lang w:eastAsia="es-MX"/>
    </w:rPr>
  </w:style>
  <w:style w:type="character" w:customStyle="1" w:styleId="Normal1Car">
    <w:name w:val="Normal_1 Car"/>
    <w:basedOn w:val="Fuentedeprrafopredeter"/>
    <w:link w:val="Normal1"/>
    <w:rPr>
      <w:rFonts w:ascii="CG Times" w:hAnsi="CG Times" w:cs="Arial"/>
      <w:sz w:val="22"/>
      <w:lang w:eastAsia="es-MX"/>
    </w:rPr>
  </w:style>
  <w:style w:type="paragraph" w:customStyle="1" w:styleId="Bibliografia1">
    <w:name w:val="Bibliografia1"/>
    <w:basedOn w:val="Normal"/>
    <w:next w:val="Normal"/>
    <w:uiPriority w:val="37"/>
    <w:unhideWhenUsed/>
    <w:pPr>
      <w:spacing w:after="200" w:line="276" w:lineRule="auto"/>
      <w:ind w:left="0" w:firstLine="0"/>
      <w:jc w:val="left"/>
    </w:pPr>
    <w:rPr>
      <w:rFonts w:ascii="CG Times" w:eastAsia="Calibri" w:hAnsi="CG Times"/>
      <w:sz w:val="22"/>
      <w:szCs w:val="22"/>
    </w:rPr>
  </w:style>
  <w:style w:type="character" w:customStyle="1" w:styleId="apple-converted-space">
    <w:name w:val="apple-converted-space"/>
    <w:basedOn w:val="Fuentedeprrafopredeter"/>
  </w:style>
  <w:style w:type="paragraph" w:customStyle="1" w:styleId="Im3TablaTitulo">
    <w:name w:val="Im3_Tabla_Titulo"/>
    <w:basedOn w:val="Im3TablaTtulo"/>
    <w:link w:val="Im3TablaTituloCar"/>
    <w:qFormat/>
    <w:rPr>
      <w:b w:val="0"/>
    </w:rPr>
  </w:style>
  <w:style w:type="paragraph" w:customStyle="1" w:styleId="Im3TablaIzquierda">
    <w:name w:val="Im3_Tabla_Izquierda"/>
    <w:basedOn w:val="Im3TablaTtulo"/>
    <w:link w:val="Im3TablaIzquierdaCar"/>
    <w:qFormat/>
    <w:pPr>
      <w:jc w:val="left"/>
    </w:pPr>
  </w:style>
  <w:style w:type="character" w:customStyle="1" w:styleId="Im3TablaTtuloCar">
    <w:name w:val="Im3_Tabla_Título Car"/>
    <w:basedOn w:val="Fuentedeprrafopredeter"/>
    <w:link w:val="Im3TablaTtulo"/>
    <w:rPr>
      <w:rFonts w:ascii="Arial" w:hAnsi="Arial" w:cs="Arial"/>
      <w:b/>
      <w:bCs/>
      <w:szCs w:val="16"/>
      <w:lang w:val="es-CL" w:eastAsia="en-US"/>
    </w:rPr>
  </w:style>
  <w:style w:type="character" w:customStyle="1" w:styleId="Im3TablaTituloCar">
    <w:name w:val="Im3_Tabla_Titulo Car"/>
    <w:basedOn w:val="Im3TablaTtuloCar"/>
    <w:link w:val="Im3TablaTitulo"/>
    <w:rPr>
      <w:rFonts w:ascii="Arial" w:hAnsi="Arial" w:cs="Arial"/>
      <w:b w:val="0"/>
      <w:bCs/>
      <w:szCs w:val="16"/>
      <w:lang w:val="es-CL" w:eastAsia="en-US"/>
    </w:rPr>
  </w:style>
  <w:style w:type="character" w:customStyle="1" w:styleId="Im3TablaIzquierdaCar">
    <w:name w:val="Im3_Tabla_Izquierda Car"/>
    <w:basedOn w:val="Im3TablaTtuloCar"/>
    <w:link w:val="Im3TablaIzquierda"/>
    <w:rPr>
      <w:rFonts w:ascii="Arial" w:hAnsi="Arial" w:cs="Arial"/>
      <w:b/>
      <w:bCs/>
      <w:szCs w:val="16"/>
      <w:lang w:val="es-CL" w:eastAsia="en-US"/>
    </w:rPr>
  </w:style>
  <w:style w:type="character" w:customStyle="1" w:styleId="SangradetextonormalCar">
    <w:name w:val="Sangría de texto normal Car"/>
    <w:basedOn w:val="Fuentedeprrafopredeter"/>
    <w:uiPriority w:val="99"/>
    <w:semiHidden/>
    <w:rPr>
      <w:rFonts w:ascii="Frutiger-Light" w:eastAsia="Calibri" w:hAnsi="Frutiger-Light" w:cs="Arial"/>
      <w:sz w:val="22"/>
      <w:szCs w:val="24"/>
      <w:lang w:eastAsia="en-US"/>
    </w:rPr>
  </w:style>
  <w:style w:type="character" w:customStyle="1" w:styleId="Sangra2detindependienteCar">
    <w:name w:val="Sangría 2 de t. independiente Car"/>
    <w:basedOn w:val="Fuentedeprrafopredeter"/>
    <w:link w:val="Sangra2detindependiente"/>
    <w:uiPriority w:val="99"/>
    <w:semiHidden/>
    <w:rPr>
      <w:rFonts w:ascii="Arial" w:hAnsi="Arial"/>
      <w:lang w:val="es-CL" w:eastAsia="en-US"/>
    </w:rPr>
  </w:style>
  <w:style w:type="paragraph" w:customStyle="1" w:styleId="Tablacentrada">
    <w:name w:val="Tabla centrada"/>
    <w:qFormat/>
    <w:pPr>
      <w:jc w:val="center"/>
    </w:pPr>
    <w:rPr>
      <w:rFonts w:ascii="Frutiger-Light" w:eastAsia="Calibri" w:hAnsi="Frutiger-Light" w:cs="Arial"/>
      <w:szCs w:val="24"/>
      <w:lang w:val="es-CL" w:eastAsia="en-US"/>
    </w:rPr>
  </w:style>
  <w:style w:type="paragraph" w:customStyle="1" w:styleId="TablaTexto">
    <w:name w:val="Tabla Texto"/>
    <w:basedOn w:val="Normal"/>
    <w:pPr>
      <w:spacing w:line="360" w:lineRule="auto"/>
      <w:ind w:left="0" w:firstLine="0"/>
    </w:pPr>
    <w:rPr>
      <w:sz w:val="18"/>
      <w:lang w:eastAsia="es-ES"/>
    </w:rPr>
  </w:style>
  <w:style w:type="character" w:customStyle="1" w:styleId="PrrafodelistaCar">
    <w:name w:val="Párrafo de lista Car"/>
    <w:link w:val="Prrafodelista"/>
    <w:uiPriority w:val="34"/>
    <w:locked/>
    <w:rPr>
      <w:rFonts w:ascii="Arial" w:hAnsi="Arial"/>
      <w:lang w:val="es-CL" w:eastAsia="en-US"/>
    </w:rPr>
  </w:style>
  <w:style w:type="paragraph" w:customStyle="1" w:styleId="Estilo3">
    <w:name w:val="Estilo3"/>
    <w:basedOn w:val="Im3Vietanormal1"/>
    <w:qFormat/>
    <w:pPr>
      <w:spacing w:before="240" w:after="240"/>
      <w:ind w:left="1440" w:hanging="360"/>
    </w:pPr>
    <w:rPr>
      <w:spacing w:val="0"/>
      <w:w w:val="100"/>
    </w:rPr>
  </w:style>
  <w:style w:type="character" w:customStyle="1" w:styleId="Im3Vietanormal1Car">
    <w:name w:val="Im3_Viñeta normal 1 Car"/>
    <w:basedOn w:val="PrrafodelistaCar"/>
    <w:link w:val="Im3Vietanormal1"/>
    <w:rPr>
      <w:rFonts w:ascii="Arial" w:hAnsi="Arial" w:cs="Arial"/>
      <w:spacing w:val="-1"/>
      <w:w w:val="97"/>
      <w:lang w:val="es-CL" w:eastAsia="es-MX"/>
    </w:rPr>
  </w:style>
  <w:style w:type="table" w:customStyle="1" w:styleId="TabeladeLista4-nfase31">
    <w:name w:val="Tabela de Lista 4 - Ênfase 31"/>
    <w:basedOn w:val="Tablanormal"/>
    <w:uiPriority w:val="49"/>
    <w:rPr>
      <w:rFonts w:asciiTheme="minorHAnsi" w:eastAsiaTheme="minorHAnsi" w:hAnsiTheme="minorHAnsi" w:cstheme="minorBidi"/>
      <w:sz w:val="22"/>
      <w:szCs w:val="22"/>
      <w:lang w:val="es-CL" w:eastAsia="en-US"/>
    </w:rPr>
    <w:tblPr>
      <w:tblBorders>
        <w:top w:val="single" w:sz="4" w:space="0" w:color="C2D69B" w:themeColor="accent3" w:themeTint="99"/>
        <w:left w:val="single" w:sz="4" w:space="0" w:color="C2D69B" w:themeColor="accent3" w:themeTint="99"/>
        <w:bottom w:val="single" w:sz="4" w:space="0" w:color="C2D69B" w:themeColor="accent3" w:themeTint="99"/>
        <w:right w:val="single" w:sz="4" w:space="0" w:color="C2D69B" w:themeColor="accent3" w:themeTint="99"/>
        <w:insideH w:val="single" w:sz="4" w:space="0" w:color="C2D69B" w:themeColor="accent3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9BBB59" w:themeColor="accent3"/>
          <w:left w:val="single" w:sz="4" w:space="0" w:color="9BBB59" w:themeColor="accent3"/>
          <w:bottom w:val="single" w:sz="4" w:space="0" w:color="9BBB59" w:themeColor="accent3"/>
          <w:right w:val="single" w:sz="4" w:space="0" w:color="9BBB59" w:themeColor="accent3"/>
          <w:insideH w:val="nil"/>
        </w:tcBorders>
        <w:shd w:val="clear" w:color="auto" w:fill="9BBB59" w:themeFill="accent3"/>
      </w:tcPr>
    </w:tblStylePr>
    <w:tblStylePr w:type="lastRow">
      <w:rPr>
        <w:b/>
        <w:bCs/>
      </w:rPr>
      <w:tblPr/>
      <w:tcPr>
        <w:tcBorders>
          <w:top w:val="double" w:sz="4" w:space="0" w:color="C2D69B" w:themeColor="accent3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AF1DD" w:themeFill="accent3" w:themeFillTint="33"/>
      </w:tcPr>
    </w:tblStylePr>
    <w:tblStylePr w:type="band1Horz">
      <w:tblPr/>
      <w:tcPr>
        <w:shd w:val="clear" w:color="auto" w:fill="EAF1DD" w:themeFill="accent3" w:themeFillTint="33"/>
      </w:tcPr>
    </w:tblStylePr>
  </w:style>
  <w:style w:type="table" w:customStyle="1" w:styleId="TabeladeLista4-nfase11">
    <w:name w:val="Tabela de Lista 4 - Ênfase 11"/>
    <w:basedOn w:val="Tablanormal"/>
    <w:uiPriority w:val="49"/>
    <w:rPr>
      <w:rFonts w:ascii="Calibri" w:hAnsi="Calibri"/>
      <w:lang w:val="es-CL" w:eastAsia="es-CL"/>
    </w:rPr>
    <w:tblPr>
      <w:tblBorders>
        <w:top w:val="single" w:sz="4" w:space="0" w:color="95B3D7" w:themeColor="accent1" w:themeTint="99"/>
        <w:left w:val="single" w:sz="4" w:space="0" w:color="95B3D7" w:themeColor="accent1" w:themeTint="99"/>
        <w:bottom w:val="single" w:sz="4" w:space="0" w:color="95B3D7" w:themeColor="accent1" w:themeTint="99"/>
        <w:right w:val="single" w:sz="4" w:space="0" w:color="95B3D7" w:themeColor="accent1" w:themeTint="99"/>
        <w:insideH w:val="single" w:sz="4" w:space="0" w:color="95B3D7" w:themeColor="accent1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4F81BD" w:themeColor="accent1"/>
          <w:left w:val="single" w:sz="4" w:space="0" w:color="4F81BD" w:themeColor="accent1"/>
          <w:bottom w:val="single" w:sz="4" w:space="0" w:color="4F81BD" w:themeColor="accent1"/>
          <w:right w:val="single" w:sz="4" w:space="0" w:color="4F81BD" w:themeColor="accent1"/>
          <w:insideH w:val="nil"/>
        </w:tcBorders>
        <w:shd w:val="clear" w:color="auto" w:fill="4F81BD" w:themeFill="accent1"/>
      </w:tcPr>
    </w:tblStylePr>
    <w:tblStylePr w:type="lastRow">
      <w:rPr>
        <w:b/>
        <w:bCs/>
      </w:rPr>
      <w:tblPr/>
      <w:tcPr>
        <w:tcBorders>
          <w:top w:val="double" w:sz="4" w:space="0" w:color="95B3D7" w:themeColor="accen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BE5F1" w:themeFill="accent1" w:themeFillTint="33"/>
      </w:tcPr>
    </w:tblStylePr>
    <w:tblStylePr w:type="band1Horz">
      <w:tblPr/>
      <w:tcPr>
        <w:shd w:val="clear" w:color="auto" w:fill="DBE5F1" w:themeFill="accent1" w:themeFillTint="33"/>
      </w:tcPr>
    </w:tblStylePr>
  </w:style>
  <w:style w:type="character" w:customStyle="1" w:styleId="NormalTranselec-ProingesaCar">
    <w:name w:val="Normal Transelec-Proingesa Car"/>
    <w:basedOn w:val="Fuentedeprrafopredeter"/>
    <w:link w:val="NormalTranselec-Proingesa"/>
    <w:locked/>
    <w:rPr>
      <w:rFonts w:ascii="Arial" w:eastAsia="Calibri" w:hAnsi="Arial" w:cs="Arial"/>
      <w:sz w:val="24"/>
      <w:szCs w:val="24"/>
    </w:rPr>
  </w:style>
  <w:style w:type="paragraph" w:customStyle="1" w:styleId="NormalTranselec-Proingesa">
    <w:name w:val="Normal Transelec-Proingesa"/>
    <w:basedOn w:val="Normal"/>
    <w:link w:val="NormalTranselec-ProingesaCar"/>
    <w:pPr>
      <w:tabs>
        <w:tab w:val="left" w:pos="-1440"/>
        <w:tab w:val="left" w:pos="-720"/>
        <w:tab w:val="left" w:pos="426"/>
        <w:tab w:val="left" w:pos="1440"/>
        <w:tab w:val="left" w:pos="2160"/>
        <w:tab w:val="left" w:pos="2880"/>
        <w:tab w:val="left" w:pos="3600"/>
        <w:tab w:val="left" w:pos="4320"/>
        <w:tab w:val="left" w:pos="5040"/>
        <w:tab w:val="left" w:pos="5760"/>
        <w:tab w:val="left" w:pos="6480"/>
        <w:tab w:val="left" w:pos="7200"/>
        <w:tab w:val="left" w:pos="7920"/>
        <w:tab w:val="left" w:pos="8640"/>
      </w:tabs>
      <w:spacing w:line="360" w:lineRule="auto"/>
      <w:ind w:left="0" w:firstLine="0"/>
    </w:pPr>
    <w:rPr>
      <w:rFonts w:eastAsia="Calibri" w:cs="Arial"/>
      <w:sz w:val="24"/>
      <w:szCs w:val="24"/>
      <w:lang w:val="es-ES" w:eastAsia="es-ES"/>
    </w:rPr>
  </w:style>
  <w:style w:type="character" w:customStyle="1" w:styleId="CierreCar">
    <w:name w:val="Cierre Car"/>
    <w:basedOn w:val="Fuentedeprrafopredeter"/>
    <w:link w:val="Cierre"/>
    <w:uiPriority w:val="99"/>
    <w:semiHidden/>
    <w:rPr>
      <w:rFonts w:asciiTheme="minorHAnsi" w:hAnsiTheme="minorHAnsi" w:cs="Arial"/>
      <w:sz w:val="22"/>
      <w:szCs w:val="22"/>
      <w:lang w:val="es-CL" w:eastAsia="es-CL"/>
    </w:rPr>
  </w:style>
  <w:style w:type="paragraph" w:styleId="Cita">
    <w:name w:val="Quote"/>
    <w:basedOn w:val="Normal"/>
    <w:next w:val="Normal"/>
    <w:link w:val="CitaCar"/>
    <w:uiPriority w:val="29"/>
    <w:pPr>
      <w:spacing w:before="200" w:after="160" w:line="276" w:lineRule="auto"/>
      <w:ind w:left="864" w:right="864" w:firstLine="0"/>
      <w:jc w:val="center"/>
    </w:pPr>
    <w:rPr>
      <w:rFonts w:asciiTheme="minorHAnsi" w:hAnsiTheme="minorHAnsi" w:cs="Arial"/>
      <w:i/>
      <w:iCs/>
      <w:color w:val="404040" w:themeColor="text1" w:themeTint="BF"/>
      <w:sz w:val="22"/>
      <w:szCs w:val="22"/>
      <w:lang w:eastAsia="es-CL"/>
    </w:rPr>
  </w:style>
  <w:style w:type="character" w:customStyle="1" w:styleId="CitaCar">
    <w:name w:val="Cita Car"/>
    <w:basedOn w:val="Fuentedeprrafopredeter"/>
    <w:link w:val="Cita"/>
    <w:uiPriority w:val="29"/>
    <w:rPr>
      <w:rFonts w:asciiTheme="minorHAnsi" w:hAnsiTheme="minorHAnsi" w:cs="Arial"/>
      <w:i/>
      <w:iCs/>
      <w:color w:val="404040" w:themeColor="text1" w:themeTint="BF"/>
      <w:sz w:val="22"/>
      <w:szCs w:val="22"/>
      <w:lang w:val="es-CL" w:eastAsia="es-CL"/>
    </w:rPr>
  </w:style>
  <w:style w:type="paragraph" w:styleId="Citadestacada">
    <w:name w:val="Intense Quote"/>
    <w:basedOn w:val="Normal"/>
    <w:next w:val="Normal"/>
    <w:link w:val="CitadestacadaCar"/>
    <w:uiPriority w:val="30"/>
    <w:pPr>
      <w:pBdr>
        <w:top w:val="single" w:sz="4" w:space="10" w:color="4F81BD" w:themeColor="accent1"/>
        <w:bottom w:val="single" w:sz="4" w:space="10" w:color="4F81BD" w:themeColor="accent1"/>
      </w:pBdr>
      <w:spacing w:before="360" w:after="360" w:line="276" w:lineRule="auto"/>
      <w:ind w:left="864" w:right="864" w:firstLine="0"/>
      <w:jc w:val="center"/>
    </w:pPr>
    <w:rPr>
      <w:rFonts w:asciiTheme="minorHAnsi" w:hAnsiTheme="minorHAnsi" w:cs="Arial"/>
      <w:i/>
      <w:iCs/>
      <w:color w:val="4F81BD" w:themeColor="accent1"/>
      <w:sz w:val="22"/>
      <w:szCs w:val="22"/>
      <w:lang w:eastAsia="es-CL"/>
    </w:rPr>
  </w:style>
  <w:style w:type="character" w:customStyle="1" w:styleId="CitadestacadaCar">
    <w:name w:val="Cita destacada Car"/>
    <w:basedOn w:val="Fuentedeprrafopredeter"/>
    <w:link w:val="Citadestacada"/>
    <w:uiPriority w:val="30"/>
    <w:rPr>
      <w:rFonts w:asciiTheme="minorHAnsi" w:hAnsiTheme="minorHAnsi" w:cs="Arial"/>
      <w:i/>
      <w:iCs/>
      <w:color w:val="4F81BD" w:themeColor="accent1"/>
      <w:sz w:val="22"/>
      <w:szCs w:val="22"/>
      <w:lang w:val="es-CL" w:eastAsia="es-CL"/>
    </w:rPr>
  </w:style>
  <w:style w:type="character" w:customStyle="1" w:styleId="DireccinHTMLCar">
    <w:name w:val="Dirección HTML Car"/>
    <w:basedOn w:val="Fuentedeprrafopredeter"/>
    <w:link w:val="DireccinHTML"/>
    <w:uiPriority w:val="99"/>
    <w:semiHidden/>
    <w:rPr>
      <w:rFonts w:asciiTheme="minorHAnsi" w:hAnsiTheme="minorHAnsi" w:cs="Arial"/>
      <w:i/>
      <w:iCs/>
      <w:sz w:val="22"/>
      <w:szCs w:val="22"/>
      <w:lang w:val="es-CL" w:eastAsia="es-CL"/>
    </w:rPr>
  </w:style>
  <w:style w:type="character" w:customStyle="1" w:styleId="EncabezadodemensajeCar">
    <w:name w:val="Encabezado de mensaje Car"/>
    <w:basedOn w:val="Fuentedeprrafopredeter"/>
    <w:link w:val="Encabezadodemensaje"/>
    <w:uiPriority w:val="99"/>
    <w:semiHidden/>
    <w:rPr>
      <w:rFonts w:asciiTheme="majorHAnsi" w:eastAsiaTheme="majorEastAsia" w:hAnsiTheme="majorHAnsi" w:cstheme="majorBidi"/>
      <w:sz w:val="24"/>
      <w:szCs w:val="24"/>
      <w:shd w:val="pct20" w:color="auto" w:fill="auto"/>
      <w:lang w:val="es-CL" w:eastAsia="es-CL"/>
    </w:rPr>
  </w:style>
  <w:style w:type="character" w:customStyle="1" w:styleId="EncabezadodenotaCar">
    <w:name w:val="Encabezado de nota Car"/>
    <w:basedOn w:val="Fuentedeprrafopredeter"/>
    <w:link w:val="Encabezadodenota"/>
    <w:uiPriority w:val="99"/>
    <w:semiHidden/>
    <w:rPr>
      <w:rFonts w:asciiTheme="minorHAnsi" w:hAnsiTheme="minorHAnsi" w:cs="Arial"/>
      <w:sz w:val="22"/>
      <w:szCs w:val="22"/>
      <w:lang w:val="es-CL" w:eastAsia="es-CL"/>
    </w:rPr>
  </w:style>
  <w:style w:type="character" w:customStyle="1" w:styleId="FechaCar">
    <w:name w:val="Fecha Car"/>
    <w:basedOn w:val="Fuentedeprrafopredeter"/>
    <w:link w:val="Fecha"/>
    <w:uiPriority w:val="99"/>
    <w:semiHidden/>
    <w:rPr>
      <w:rFonts w:asciiTheme="minorHAnsi" w:hAnsiTheme="minorHAnsi" w:cs="Arial"/>
      <w:sz w:val="22"/>
      <w:szCs w:val="22"/>
      <w:lang w:val="es-CL" w:eastAsia="es-CL"/>
    </w:rPr>
  </w:style>
  <w:style w:type="character" w:customStyle="1" w:styleId="FirmaCar">
    <w:name w:val="Firma Car"/>
    <w:basedOn w:val="Fuentedeprrafopredeter"/>
    <w:link w:val="Firma"/>
    <w:uiPriority w:val="99"/>
    <w:semiHidden/>
    <w:rPr>
      <w:rFonts w:asciiTheme="minorHAnsi" w:hAnsiTheme="minorHAnsi" w:cs="Arial"/>
      <w:sz w:val="22"/>
      <w:szCs w:val="22"/>
      <w:lang w:val="es-CL" w:eastAsia="es-CL"/>
    </w:rPr>
  </w:style>
  <w:style w:type="character" w:customStyle="1" w:styleId="FirmadecorreoelectrnicoCar">
    <w:name w:val="Firma de correo electrónico Car"/>
    <w:basedOn w:val="Fuentedeprrafopredeter"/>
    <w:link w:val="Firmadecorreoelectrnico"/>
    <w:uiPriority w:val="99"/>
    <w:semiHidden/>
    <w:rPr>
      <w:rFonts w:asciiTheme="minorHAnsi" w:hAnsiTheme="minorHAnsi" w:cs="Arial"/>
      <w:sz w:val="22"/>
      <w:szCs w:val="22"/>
      <w:lang w:val="es-CL" w:eastAsia="es-CL"/>
    </w:rPr>
  </w:style>
  <w:style w:type="character" w:customStyle="1" w:styleId="HTMLconformatoprevioCar">
    <w:name w:val="HTML con formato previo Car"/>
    <w:basedOn w:val="Fuentedeprrafopredeter"/>
    <w:link w:val="HTMLconformatoprevio"/>
    <w:uiPriority w:val="99"/>
    <w:semiHidden/>
    <w:rPr>
      <w:rFonts w:ascii="Consolas" w:hAnsi="Consolas" w:cs="Arial"/>
      <w:lang w:val="es-CL" w:eastAsia="es-CL"/>
    </w:rPr>
  </w:style>
  <w:style w:type="character" w:customStyle="1" w:styleId="SaludoCar">
    <w:name w:val="Saludo Car"/>
    <w:basedOn w:val="Fuentedeprrafopredeter"/>
    <w:link w:val="Saludo"/>
    <w:uiPriority w:val="99"/>
    <w:semiHidden/>
    <w:rPr>
      <w:rFonts w:asciiTheme="minorHAnsi" w:hAnsiTheme="minorHAnsi" w:cs="Arial"/>
      <w:sz w:val="22"/>
      <w:szCs w:val="22"/>
      <w:lang w:val="es-CL" w:eastAsia="es-CL"/>
    </w:rPr>
  </w:style>
  <w:style w:type="character" w:customStyle="1" w:styleId="SubttuloCar">
    <w:name w:val="Subtítulo Car"/>
    <w:basedOn w:val="Fuentedeprrafopredeter"/>
    <w:link w:val="Subttulo"/>
    <w:uiPriority w:val="11"/>
    <w:rPr>
      <w:rFonts w:asciiTheme="minorHAnsi" w:eastAsiaTheme="minorEastAsia" w:hAnsiTheme="minorHAnsi" w:cstheme="minorBidi"/>
      <w:color w:val="595959" w:themeColor="text1" w:themeTint="A6"/>
      <w:spacing w:val="15"/>
      <w:sz w:val="22"/>
      <w:szCs w:val="22"/>
      <w:lang w:val="es-CL" w:eastAsia="es-CL"/>
    </w:rPr>
  </w:style>
  <w:style w:type="character" w:customStyle="1" w:styleId="Textoindependiente2Car">
    <w:name w:val="Texto independiente 2 Car"/>
    <w:basedOn w:val="Fuentedeprrafopredeter"/>
    <w:link w:val="Textoindependiente2"/>
    <w:uiPriority w:val="99"/>
    <w:semiHidden/>
    <w:rPr>
      <w:rFonts w:ascii="Arial" w:hAnsi="Arial"/>
      <w:lang w:val="es-CL" w:eastAsia="en-US"/>
    </w:rPr>
  </w:style>
  <w:style w:type="character" w:customStyle="1" w:styleId="Textoindependiente3Car">
    <w:name w:val="Texto independiente 3 Car"/>
    <w:basedOn w:val="Fuentedeprrafopredeter"/>
    <w:link w:val="Textoindependiente3"/>
    <w:uiPriority w:val="99"/>
    <w:semiHidden/>
    <w:rPr>
      <w:rFonts w:asciiTheme="minorHAnsi" w:hAnsiTheme="minorHAnsi" w:cs="Arial"/>
      <w:sz w:val="16"/>
      <w:szCs w:val="16"/>
      <w:lang w:val="es-CL" w:eastAsia="es-CL"/>
    </w:rPr>
  </w:style>
  <w:style w:type="character" w:customStyle="1" w:styleId="TextoindependienteCar1">
    <w:name w:val="Texto independiente Car1"/>
    <w:basedOn w:val="Fuentedeprrafopredeter"/>
    <w:link w:val="Textoindependiente"/>
    <w:uiPriority w:val="9"/>
    <w:rPr>
      <w:rFonts w:ascii="Arial" w:hAnsi="Arial"/>
      <w:lang w:eastAsia="en-US"/>
    </w:rPr>
  </w:style>
  <w:style w:type="character" w:customStyle="1" w:styleId="TextoindependienteprimerasangraCar">
    <w:name w:val="Texto independiente primera sangría Car"/>
    <w:basedOn w:val="TextoindependienteCar1"/>
    <w:link w:val="Textoindependienteprimerasangra"/>
    <w:uiPriority w:val="99"/>
    <w:semiHidden/>
    <w:rPr>
      <w:rFonts w:asciiTheme="minorHAnsi" w:hAnsiTheme="minorHAnsi" w:cs="Arial"/>
      <w:sz w:val="22"/>
      <w:szCs w:val="22"/>
      <w:lang w:val="es-CL" w:eastAsia="es-CL"/>
    </w:rPr>
  </w:style>
  <w:style w:type="character" w:customStyle="1" w:styleId="SangradetextonormalCar1">
    <w:name w:val="Sangría de texto normal Car1"/>
    <w:basedOn w:val="Fuentedeprrafopredeter"/>
    <w:link w:val="Sangradetextonormal"/>
    <w:uiPriority w:val="99"/>
    <w:semiHidden/>
    <w:rPr>
      <w:rFonts w:ascii="Arial" w:hAnsi="Arial"/>
      <w:spacing w:val="-3"/>
      <w:lang w:val="es-CL" w:eastAsia="en-US"/>
    </w:rPr>
  </w:style>
  <w:style w:type="character" w:customStyle="1" w:styleId="Textoindependienteprimerasangra2Car">
    <w:name w:val="Texto independiente primera sangría 2 Car"/>
    <w:basedOn w:val="SangradetextonormalCar1"/>
    <w:link w:val="Textoindependienteprimerasangra2"/>
    <w:uiPriority w:val="99"/>
    <w:semiHidden/>
    <w:rPr>
      <w:rFonts w:asciiTheme="minorHAnsi" w:hAnsiTheme="minorHAnsi" w:cs="Arial"/>
      <w:spacing w:val="-3"/>
      <w:sz w:val="22"/>
      <w:szCs w:val="22"/>
      <w:lang w:val="es-CL" w:eastAsia="es-CL"/>
    </w:rPr>
  </w:style>
  <w:style w:type="character" w:customStyle="1" w:styleId="TextomacroCar">
    <w:name w:val="Texto macro Car"/>
    <w:basedOn w:val="Fuentedeprrafopredeter"/>
    <w:link w:val="Textomacro"/>
    <w:uiPriority w:val="99"/>
    <w:semiHidden/>
    <w:rPr>
      <w:rFonts w:ascii="Consolas" w:hAnsi="Consolas" w:cs="Arial"/>
      <w:lang w:val="es-CL" w:eastAsia="es-CL"/>
    </w:rPr>
  </w:style>
  <w:style w:type="character" w:customStyle="1" w:styleId="TextonotaalfinalCar">
    <w:name w:val="Texto nota al final Car"/>
    <w:basedOn w:val="Fuentedeprrafopredeter"/>
    <w:link w:val="Textonotaalfinal"/>
    <w:uiPriority w:val="99"/>
    <w:semiHidden/>
    <w:rPr>
      <w:rFonts w:asciiTheme="minorHAnsi" w:hAnsiTheme="minorHAnsi" w:cs="Arial"/>
      <w:lang w:val="es-CL" w:eastAsia="es-CL"/>
    </w:rPr>
  </w:style>
  <w:style w:type="character" w:customStyle="1" w:styleId="TextosinformatoCar">
    <w:name w:val="Texto sin formato Car"/>
    <w:basedOn w:val="Fuentedeprrafopredeter"/>
    <w:link w:val="Textosinformato"/>
    <w:uiPriority w:val="99"/>
    <w:semiHidden/>
    <w:rPr>
      <w:rFonts w:ascii="Consolas" w:hAnsi="Consolas" w:cs="Arial"/>
      <w:sz w:val="21"/>
      <w:szCs w:val="21"/>
      <w:lang w:val="es-CL" w:eastAsia="es-CL"/>
    </w:rPr>
  </w:style>
  <w:style w:type="table" w:customStyle="1" w:styleId="Tablaconcuadrcula4-nfasis11">
    <w:name w:val="Tabla con cuadrícula 4 - Énfasis 11"/>
    <w:basedOn w:val="Tablanormal"/>
    <w:uiPriority w:val="49"/>
    <w:rPr>
      <w:rFonts w:ascii="Calibri" w:hAnsi="Calibri"/>
      <w:lang w:val="es-CL" w:eastAsia="es-CL"/>
    </w:rPr>
    <w:tblPr>
      <w:tblBorders>
        <w:top w:val="single" w:sz="4" w:space="0" w:color="95B3D7" w:themeColor="accent1" w:themeTint="99"/>
        <w:left w:val="single" w:sz="4" w:space="0" w:color="95B3D7" w:themeColor="accent1" w:themeTint="99"/>
        <w:bottom w:val="single" w:sz="4" w:space="0" w:color="95B3D7" w:themeColor="accent1" w:themeTint="99"/>
        <w:right w:val="single" w:sz="4" w:space="0" w:color="95B3D7" w:themeColor="accent1" w:themeTint="99"/>
        <w:insideH w:val="single" w:sz="4" w:space="0" w:color="95B3D7" w:themeColor="accent1" w:themeTint="99"/>
        <w:insideV w:val="single" w:sz="4" w:space="0" w:color="95B3D7" w:themeColor="accent1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4F81BD" w:themeColor="accent1"/>
          <w:left w:val="single" w:sz="4" w:space="0" w:color="4F81BD" w:themeColor="accent1"/>
          <w:bottom w:val="single" w:sz="4" w:space="0" w:color="4F81BD" w:themeColor="accent1"/>
          <w:right w:val="single" w:sz="4" w:space="0" w:color="4F81BD" w:themeColor="accent1"/>
          <w:insideH w:val="nil"/>
          <w:insideV w:val="nil"/>
        </w:tcBorders>
        <w:shd w:val="clear" w:color="auto" w:fill="4F81BD" w:themeFill="accent1"/>
      </w:tcPr>
    </w:tblStylePr>
    <w:tblStylePr w:type="lastRow">
      <w:rPr>
        <w:b/>
        <w:bCs/>
      </w:rPr>
      <w:tblPr/>
      <w:tcPr>
        <w:tcBorders>
          <w:top w:val="double" w:sz="4" w:space="0" w:color="4F81BD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BE5F1" w:themeFill="accent1" w:themeFillTint="33"/>
      </w:tcPr>
    </w:tblStylePr>
    <w:tblStylePr w:type="band1Horz">
      <w:tblPr/>
      <w:tcPr>
        <w:shd w:val="clear" w:color="auto" w:fill="DBE5F1" w:themeFill="accent1" w:themeFillTint="33"/>
      </w:tcPr>
    </w:tblStylePr>
  </w:style>
  <w:style w:type="character" w:customStyle="1" w:styleId="Mencinsinresolver1">
    <w:name w:val="Mención sin resolver1"/>
    <w:basedOn w:val="Fuentedeprrafopredeter"/>
    <w:uiPriority w:val="99"/>
    <w:semiHidden/>
    <w:unhideWhenUsed/>
    <w:rPr>
      <w:color w:val="605E5C"/>
      <w:shd w:val="clear" w:color="auto" w:fill="E1DFDD"/>
    </w:rPr>
  </w:style>
  <w:style w:type="paragraph" w:customStyle="1" w:styleId="TE">
    <w:name w:val="TE"/>
    <w:qFormat/>
    <w:pPr>
      <w:autoSpaceDE w:val="0"/>
      <w:autoSpaceDN w:val="0"/>
      <w:adjustRightInd w:val="0"/>
      <w:ind w:left="1304" w:hanging="1304"/>
    </w:pPr>
    <w:rPr>
      <w:rFonts w:ascii="Arial" w:hAnsi="Arial"/>
      <w:b/>
      <w:bCs/>
      <w:kern w:val="28"/>
      <w:sz w:val="15"/>
      <w:szCs w:val="18"/>
      <w:lang w:val="en-GB" w:eastAsia="en-US"/>
    </w:rPr>
  </w:style>
  <w:style w:type="paragraph" w:customStyle="1" w:styleId="NormalPDG02">
    <w:name w:val="Normal_PDG02"/>
    <w:basedOn w:val="Normal"/>
    <w:pPr>
      <w:keepLines/>
      <w:framePr w:hSpace="57" w:vSpace="57" w:wrap="auto" w:vAnchor="page" w:hAnchor="page" w:x="1022" w:y="874"/>
      <w:spacing w:before="120" w:line="240" w:lineRule="auto"/>
      <w:ind w:left="0" w:firstLine="0"/>
      <w:jc w:val="center"/>
    </w:pPr>
    <w:rPr>
      <w:sz w:val="16"/>
      <w:szCs w:val="18"/>
    </w:rPr>
  </w:style>
  <w:style w:type="table" w:customStyle="1" w:styleId="TabeladeGrade4-nfase11">
    <w:name w:val="Tabela de Grade 4 - Ênfase 11"/>
    <w:basedOn w:val="Tablanormal"/>
    <w:uiPriority w:val="49"/>
    <w:rPr>
      <w:rFonts w:ascii="Calibri" w:hAnsi="Calibri"/>
      <w:lang w:val="es-CL" w:eastAsia="es-CL"/>
    </w:rPr>
    <w:tblPr>
      <w:tblBorders>
        <w:top w:val="single" w:sz="4" w:space="0" w:color="95B3D7" w:themeColor="accent1" w:themeTint="99"/>
        <w:left w:val="single" w:sz="4" w:space="0" w:color="95B3D7" w:themeColor="accent1" w:themeTint="99"/>
        <w:bottom w:val="single" w:sz="4" w:space="0" w:color="95B3D7" w:themeColor="accent1" w:themeTint="99"/>
        <w:right w:val="single" w:sz="4" w:space="0" w:color="95B3D7" w:themeColor="accent1" w:themeTint="99"/>
        <w:insideH w:val="single" w:sz="4" w:space="0" w:color="95B3D7" w:themeColor="accent1" w:themeTint="99"/>
        <w:insideV w:val="single" w:sz="4" w:space="0" w:color="95B3D7" w:themeColor="accent1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4F81BD" w:themeColor="accent1"/>
          <w:left w:val="single" w:sz="4" w:space="0" w:color="4F81BD" w:themeColor="accent1"/>
          <w:bottom w:val="single" w:sz="4" w:space="0" w:color="4F81BD" w:themeColor="accent1"/>
          <w:right w:val="single" w:sz="4" w:space="0" w:color="4F81BD" w:themeColor="accent1"/>
          <w:insideH w:val="nil"/>
          <w:insideV w:val="nil"/>
        </w:tcBorders>
        <w:shd w:val="clear" w:color="auto" w:fill="4F81BD" w:themeFill="accent1"/>
      </w:tcPr>
    </w:tblStylePr>
    <w:tblStylePr w:type="lastRow">
      <w:rPr>
        <w:b/>
        <w:bCs/>
      </w:rPr>
      <w:tblPr/>
      <w:tcPr>
        <w:tcBorders>
          <w:top w:val="double" w:sz="4" w:space="0" w:color="4F81BD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BE5F1" w:themeFill="accent1" w:themeFillTint="33"/>
      </w:tcPr>
    </w:tblStylePr>
    <w:tblStylePr w:type="band1Horz">
      <w:tblPr/>
      <w:tcPr>
        <w:shd w:val="clear" w:color="auto" w:fill="DBE5F1" w:themeFill="accent1" w:themeFillTint="33"/>
      </w:tcPr>
    </w:tblStylePr>
  </w:style>
  <w:style w:type="character" w:customStyle="1" w:styleId="WW8Num31z3">
    <w:name w:val="WW8Num31z3"/>
    <w:rPr>
      <w:rFonts w:ascii="Symbol" w:hAnsi="Symbol"/>
    </w:rPr>
  </w:style>
  <w:style w:type="paragraph" w:customStyle="1" w:styleId="PARRAFOIM3">
    <w:name w:val="PARRAFO (IM3)"/>
    <w:basedOn w:val="Normal"/>
    <w:link w:val="PARRAFOIM3Car"/>
    <w:pPr>
      <w:spacing w:after="200" w:line="360" w:lineRule="auto"/>
      <w:ind w:left="0" w:firstLine="0"/>
    </w:pPr>
    <w:rPr>
      <w:rFonts w:eastAsiaTheme="minorEastAsia" w:cstheme="minorBidi"/>
      <w:sz w:val="22"/>
      <w:szCs w:val="22"/>
      <w:lang w:val="es-ES" w:eastAsia="es-ES"/>
    </w:rPr>
  </w:style>
  <w:style w:type="character" w:customStyle="1" w:styleId="PARRAFOIM3Car">
    <w:name w:val="PARRAFO (IM3) Car"/>
    <w:basedOn w:val="Fuentedeprrafopredeter"/>
    <w:link w:val="PARRAFOIM3"/>
    <w:rPr>
      <w:rFonts w:ascii="Arial" w:eastAsiaTheme="minorEastAsia" w:hAnsi="Arial" w:cstheme="minorBidi"/>
      <w:sz w:val="22"/>
      <w:szCs w:val="22"/>
    </w:rPr>
  </w:style>
  <w:style w:type="paragraph" w:customStyle="1" w:styleId="TextoPT">
    <w:name w:val="Texto PT"/>
    <w:basedOn w:val="Normal"/>
    <w:pPr>
      <w:spacing w:line="360" w:lineRule="auto"/>
      <w:ind w:left="0" w:firstLine="0"/>
    </w:pPr>
    <w:rPr>
      <w:sz w:val="22"/>
      <w:lang w:eastAsia="es-ES"/>
    </w:rPr>
  </w:style>
  <w:style w:type="paragraph" w:customStyle="1" w:styleId="tITU">
    <w:name w:val="tITU"/>
    <w:basedOn w:val="Prrafodelista1"/>
    <w:pPr>
      <w:keepNext/>
      <w:widowControl/>
      <w:spacing w:before="120" w:after="120" w:line="312" w:lineRule="auto"/>
      <w:ind w:left="360" w:hanging="360"/>
      <w:contextualSpacing w:val="0"/>
      <w:outlineLvl w:val="0"/>
    </w:pPr>
    <w:rPr>
      <w:rFonts w:ascii="Arial Negrita" w:hAnsi="Arial Negrita" w:cs="Times New Roman"/>
      <w:b/>
      <w:lang w:eastAsia="es-ES"/>
    </w:rPr>
  </w:style>
  <w:style w:type="paragraph" w:customStyle="1" w:styleId="TITULO2IM3">
    <w:name w:val="TITULO2 (IM3)"/>
    <w:basedOn w:val="Ttulo2"/>
    <w:link w:val="TITULO2IM3Car"/>
    <w:pPr>
      <w:keepNext/>
      <w:suppressAutoHyphens w:val="0"/>
      <w:spacing w:before="120" w:after="120" w:line="312" w:lineRule="auto"/>
      <w:ind w:left="567" w:hanging="567"/>
      <w:jc w:val="left"/>
    </w:pPr>
    <w:rPr>
      <w:rFonts w:eastAsia="Kozuka Gothic Pro EL" w:cs="Arial"/>
      <w:bCs/>
    </w:rPr>
  </w:style>
  <w:style w:type="character" w:customStyle="1" w:styleId="TITULO2IM3Car">
    <w:name w:val="TITULO2 (IM3) Car"/>
    <w:basedOn w:val="Ttulo2Car"/>
    <w:link w:val="TITULO2IM3"/>
    <w:rPr>
      <w:rFonts w:ascii="Arial Negrita" w:eastAsia="Kozuka Gothic Pro EL" w:hAnsi="Arial Negrita" w:cs="Arial"/>
      <w:b/>
      <w:bCs/>
      <w:sz w:val="22"/>
      <w:szCs w:val="22"/>
      <w:lang w:val="es-CL" w:eastAsia="en-US"/>
    </w:rPr>
  </w:style>
  <w:style w:type="paragraph" w:customStyle="1" w:styleId="TITULO1IM3">
    <w:name w:val="TITULO 1 (IM3)"/>
    <w:basedOn w:val="tITU"/>
    <w:link w:val="TITULO1IM3Car"/>
    <w:pPr>
      <w:numPr>
        <w:numId w:val="22"/>
      </w:numPr>
    </w:pPr>
  </w:style>
  <w:style w:type="character" w:customStyle="1" w:styleId="TITULO1IM3Car">
    <w:name w:val="TITULO 1 (IM3) Car"/>
    <w:basedOn w:val="Fuentedeprrafopredeter"/>
    <w:link w:val="TITULO1IM3"/>
    <w:rPr>
      <w:rFonts w:ascii="Arial Negrita" w:hAnsi="Arial Negrita"/>
      <w:b/>
      <w:sz w:val="24"/>
    </w:rPr>
  </w:style>
  <w:style w:type="paragraph" w:customStyle="1" w:styleId="TtuloFigura">
    <w:name w:val="Título Figura"/>
    <w:basedOn w:val="Normal"/>
    <w:link w:val="TtuloFiguraCar"/>
    <w:qFormat/>
    <w:pPr>
      <w:widowControl w:val="0"/>
      <w:spacing w:line="276" w:lineRule="auto"/>
      <w:ind w:left="0" w:firstLine="0"/>
      <w:jc w:val="center"/>
    </w:pPr>
    <w:rPr>
      <w:rFonts w:ascii="Cambria" w:hAnsi="Cambria"/>
      <w:lang w:val="es-ES" w:eastAsia="es-MX"/>
    </w:rPr>
  </w:style>
  <w:style w:type="character" w:customStyle="1" w:styleId="TtuloFiguraCar">
    <w:name w:val="Título Figura Car"/>
    <w:link w:val="TtuloFigura"/>
    <w:locked/>
    <w:rPr>
      <w:rFonts w:ascii="Cambria" w:hAnsi="Cambria"/>
      <w:lang w:eastAsia="es-MX"/>
    </w:rPr>
  </w:style>
  <w:style w:type="character" w:customStyle="1" w:styleId="Mencionar1">
    <w:name w:val="Mencionar1"/>
    <w:basedOn w:val="Fuentedeprrafopredeter"/>
    <w:uiPriority w:val="99"/>
    <w:semiHidden/>
    <w:unhideWhenUsed/>
    <w:rPr>
      <w:color w:val="2B579A"/>
      <w:shd w:val="clear" w:color="auto" w:fill="E6E6E6"/>
    </w:rPr>
  </w:style>
  <w:style w:type="character" w:customStyle="1" w:styleId="Mencionar2">
    <w:name w:val="Mencionar2"/>
    <w:basedOn w:val="Fuentedeprrafopredeter"/>
    <w:uiPriority w:val="99"/>
    <w:semiHidden/>
    <w:unhideWhenUsed/>
    <w:rPr>
      <w:color w:val="2B579A"/>
      <w:shd w:val="clear" w:color="auto" w:fill="E6E6E6"/>
    </w:rPr>
  </w:style>
  <w:style w:type="character" w:customStyle="1" w:styleId="Mencinsinresolver11">
    <w:name w:val="Mención sin resolver11"/>
    <w:basedOn w:val="Fuentedeprrafopredeter"/>
    <w:uiPriority w:val="99"/>
    <w:semiHidden/>
    <w:unhideWhenUsed/>
    <w:rPr>
      <w:color w:val="808080"/>
      <w:shd w:val="clear" w:color="auto" w:fill="E6E6E6"/>
    </w:rPr>
  </w:style>
  <w:style w:type="character" w:customStyle="1" w:styleId="Mencinsinresolver2">
    <w:name w:val="Mención sin resolver2"/>
    <w:basedOn w:val="Fuentedeprrafopredeter"/>
    <w:uiPriority w:val="99"/>
    <w:semiHidden/>
    <w:unhideWhenUsed/>
    <w:rPr>
      <w:color w:val="605E5C"/>
      <w:shd w:val="clear" w:color="auto" w:fill="E1DFDD"/>
    </w:rPr>
  </w:style>
  <w:style w:type="character" w:customStyle="1" w:styleId="Mencinsinresolver3">
    <w:name w:val="Mención sin resolver3"/>
    <w:basedOn w:val="Fuentedeprrafopredeter"/>
    <w:uiPriority w:val="99"/>
    <w:semiHidden/>
    <w:unhideWhenUsed/>
    <w:rPr>
      <w:color w:val="808080"/>
      <w:shd w:val="clear" w:color="auto" w:fill="E6E6E6"/>
    </w:rPr>
  </w:style>
  <w:style w:type="character" w:customStyle="1" w:styleId="Mencinsinresolver4">
    <w:name w:val="Mención sin resolver4"/>
    <w:basedOn w:val="Fuentedeprrafopredeter"/>
    <w:uiPriority w:val="99"/>
    <w:semiHidden/>
    <w:unhideWhenUsed/>
    <w:rPr>
      <w:color w:val="605E5C"/>
      <w:shd w:val="clear" w:color="auto" w:fill="E1DFDD"/>
    </w:rPr>
  </w:style>
  <w:style w:type="table" w:customStyle="1" w:styleId="TabeladeGradeClara1">
    <w:name w:val="Tabela de Grade Clara1"/>
    <w:basedOn w:val="Tablanormal"/>
    <w:uiPriority w:val="40"/>
    <w:tblPr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</w:style>
  <w:style w:type="character" w:customStyle="1" w:styleId="normaltextrun">
    <w:name w:val="normaltextrun"/>
    <w:basedOn w:val="Fuentedeprrafopredeter"/>
  </w:style>
  <w:style w:type="paragraph" w:customStyle="1" w:styleId="Titulo4">
    <w:name w:val="Titulo 4"/>
    <w:basedOn w:val="Ttulo4"/>
    <w:next w:val="Normal"/>
    <w:semiHidden/>
    <w:pPr>
      <w:numPr>
        <w:numId w:val="23"/>
      </w:numPr>
      <w:tabs>
        <w:tab w:val="left" w:pos="851"/>
      </w:tabs>
      <w:ind w:left="0" w:firstLine="0"/>
    </w:pPr>
    <w:rPr>
      <w:b/>
      <w:bCs w:val="0"/>
      <w:szCs w:val="24"/>
      <w:u w:val="single"/>
      <w:lang w:val="en-US" w:eastAsia="es-ES"/>
    </w:rPr>
  </w:style>
  <w:style w:type="character" w:customStyle="1" w:styleId="EquationCaption">
    <w:name w:val="_Equation Caption"/>
    <w:semiHidden/>
  </w:style>
  <w:style w:type="paragraph" w:customStyle="1" w:styleId="Textoindependiente21">
    <w:name w:val="Texto independiente 21"/>
    <w:basedOn w:val="Normal"/>
    <w:semiHidden/>
    <w:pPr>
      <w:tabs>
        <w:tab w:val="left" w:pos="2127"/>
      </w:tabs>
      <w:ind w:left="1843" w:hanging="992"/>
    </w:pPr>
    <w:rPr>
      <w:sz w:val="22"/>
      <w:lang w:eastAsia="es-ES"/>
    </w:rPr>
  </w:style>
  <w:style w:type="paragraph" w:customStyle="1" w:styleId="Captulo">
    <w:name w:val="Capítulo"/>
    <w:basedOn w:val="Normal"/>
    <w:next w:val="Normal"/>
    <w:semiHidden/>
    <w:pPr>
      <w:keepNext/>
      <w:spacing w:before="360"/>
      <w:ind w:left="0" w:firstLine="0"/>
      <w:jc w:val="center"/>
    </w:pPr>
    <w:rPr>
      <w:b/>
      <w:kern w:val="28"/>
      <w:sz w:val="24"/>
      <w:u w:val="single"/>
      <w:lang w:eastAsia="es-ES"/>
    </w:rPr>
  </w:style>
  <w:style w:type="paragraph" w:customStyle="1" w:styleId="Cita1">
    <w:name w:val="Cita1"/>
    <w:basedOn w:val="Textoindependiente"/>
    <w:semiHidden/>
    <w:pPr>
      <w:keepLines/>
      <w:widowControl/>
      <w:pBdr>
        <w:top w:val="single" w:sz="4" w:space="1" w:color="auto"/>
      </w:pBdr>
      <w:spacing w:after="160" w:line="288" w:lineRule="auto"/>
      <w:ind w:left="720" w:right="720"/>
      <w:jc w:val="left"/>
    </w:pPr>
    <w:rPr>
      <w:rFonts w:ascii="Times New Roman" w:hAnsi="Times New Roman"/>
      <w:i/>
      <w:sz w:val="16"/>
      <w:lang w:eastAsia="es-ES"/>
    </w:rPr>
  </w:style>
  <w:style w:type="paragraph" w:customStyle="1" w:styleId="Citaprimero">
    <w:name w:val="Cita primero"/>
    <w:basedOn w:val="Cita1"/>
    <w:next w:val="Cita1"/>
    <w:semiHidden/>
    <w:pPr>
      <w:spacing w:before="120"/>
    </w:pPr>
  </w:style>
  <w:style w:type="paragraph" w:customStyle="1" w:styleId="Citaltimo">
    <w:name w:val="Cita último"/>
    <w:basedOn w:val="Cita1"/>
    <w:next w:val="Textoindependiente"/>
    <w:semiHidden/>
    <w:pPr>
      <w:spacing w:after="240"/>
    </w:pPr>
  </w:style>
  <w:style w:type="paragraph" w:customStyle="1" w:styleId="DatosTabla">
    <w:name w:val="DatosTabla"/>
    <w:basedOn w:val="Normal"/>
    <w:semiHidden/>
    <w:pPr>
      <w:tabs>
        <w:tab w:val="decimal" w:pos="1008"/>
      </w:tabs>
      <w:spacing w:before="120" w:after="120" w:line="120" w:lineRule="atLeast"/>
      <w:ind w:left="72" w:right="72" w:firstLine="0"/>
      <w:jc w:val="left"/>
    </w:pPr>
    <w:rPr>
      <w:rFonts w:ascii="Times New Roman" w:hAnsi="Times New Roman"/>
      <w:lang w:eastAsia="es-ES"/>
    </w:rPr>
  </w:style>
  <w:style w:type="paragraph" w:customStyle="1" w:styleId="DatosTablaNoDecimal">
    <w:name w:val="DatosTablaNoDecimal"/>
    <w:basedOn w:val="DatosTabla"/>
    <w:semiHidden/>
    <w:pPr>
      <w:tabs>
        <w:tab w:val="right" w:pos="1008"/>
      </w:tabs>
    </w:pPr>
  </w:style>
  <w:style w:type="paragraph" w:customStyle="1" w:styleId="DireccinTelfono">
    <w:name w:val="Dirección/Teléfono"/>
    <w:basedOn w:val="Normal"/>
    <w:semiHidden/>
    <w:pPr>
      <w:ind w:left="245" w:firstLine="0"/>
      <w:jc w:val="left"/>
    </w:pPr>
    <w:rPr>
      <w:rFonts w:ascii="Times New Roman" w:hAnsi="Times New Roman"/>
      <w:lang w:eastAsia="es-ES"/>
    </w:rPr>
  </w:style>
  <w:style w:type="paragraph" w:customStyle="1" w:styleId="Encabezadobase">
    <w:name w:val="Encabezado base"/>
    <w:basedOn w:val="Normal"/>
    <w:semiHidden/>
    <w:pPr>
      <w:keepLines/>
      <w:tabs>
        <w:tab w:val="center" w:pos="4320"/>
        <w:tab w:val="right" w:pos="8640"/>
      </w:tabs>
      <w:ind w:left="0" w:firstLine="0"/>
      <w:jc w:val="left"/>
    </w:pPr>
    <w:rPr>
      <w:rFonts w:ascii="Times New Roman" w:hAnsi="Times New Roman"/>
      <w:lang w:eastAsia="es-ES"/>
    </w:rPr>
  </w:style>
  <w:style w:type="paragraph" w:customStyle="1" w:styleId="Encabezadodetda">
    <w:name w:val="Encabezado de tda"/>
    <w:basedOn w:val="Normal"/>
    <w:semiHidden/>
    <w:pPr>
      <w:widowControl w:val="0"/>
      <w:tabs>
        <w:tab w:val="right" w:pos="9360"/>
      </w:tabs>
      <w:suppressAutoHyphens/>
      <w:snapToGrid w:val="0"/>
      <w:ind w:left="0" w:firstLine="0"/>
      <w:jc w:val="left"/>
    </w:pPr>
    <w:rPr>
      <w:rFonts w:ascii="Courier New" w:hAnsi="Courier New"/>
      <w:lang w:val="en-US" w:eastAsia="es-ES"/>
    </w:rPr>
  </w:style>
  <w:style w:type="paragraph" w:customStyle="1" w:styleId="Encabezadoimpar">
    <w:name w:val="Encabezado impar"/>
    <w:basedOn w:val="Normal"/>
    <w:semiHidden/>
    <w:pPr>
      <w:keepLines/>
      <w:tabs>
        <w:tab w:val="right" w:pos="0"/>
        <w:tab w:val="center" w:pos="4320"/>
        <w:tab w:val="right" w:pos="8640"/>
      </w:tabs>
      <w:ind w:left="0" w:firstLine="0"/>
      <w:jc w:val="right"/>
    </w:pPr>
    <w:rPr>
      <w:rFonts w:ascii="Times New Roman" w:hAnsi="Times New Roman"/>
      <w:sz w:val="18"/>
      <w:lang w:eastAsia="es-ES"/>
    </w:rPr>
  </w:style>
  <w:style w:type="paragraph" w:customStyle="1" w:styleId="Encabezadopar">
    <w:name w:val="Encabezado par"/>
    <w:basedOn w:val="Normal"/>
    <w:semiHidden/>
    <w:pPr>
      <w:keepLines/>
      <w:tabs>
        <w:tab w:val="center" w:pos="4320"/>
        <w:tab w:val="right" w:pos="8640"/>
      </w:tabs>
      <w:ind w:left="0" w:firstLine="0"/>
      <w:jc w:val="left"/>
    </w:pPr>
    <w:rPr>
      <w:rFonts w:ascii="Times New Roman" w:hAnsi="Times New Roman"/>
      <w:sz w:val="18"/>
      <w:lang w:eastAsia="es-ES"/>
    </w:rPr>
  </w:style>
  <w:style w:type="paragraph" w:customStyle="1" w:styleId="Encabezadoprimero">
    <w:name w:val="Encabezado primero"/>
    <w:basedOn w:val="Normal"/>
    <w:semiHidden/>
    <w:pPr>
      <w:keepLines/>
      <w:tabs>
        <w:tab w:val="center" w:pos="4320"/>
      </w:tabs>
      <w:ind w:left="0" w:firstLine="0"/>
      <w:jc w:val="center"/>
    </w:pPr>
    <w:rPr>
      <w:rFonts w:ascii="Times New Roman" w:hAnsi="Times New Roman"/>
      <w:sz w:val="18"/>
      <w:lang w:eastAsia="es-ES"/>
    </w:rPr>
  </w:style>
  <w:style w:type="character" w:customStyle="1" w:styleId="nfasisinicial">
    <w:name w:val="Énfasis inicial"/>
    <w:semiHidden/>
    <w:rPr>
      <w:b/>
      <w:i/>
    </w:rPr>
  </w:style>
  <w:style w:type="paragraph" w:customStyle="1" w:styleId="Eslogan">
    <w:name w:val="Eslogan"/>
    <w:basedOn w:val="DireccinTelfono"/>
    <w:next w:val="DireccinTelfono"/>
    <w:semiHidden/>
    <w:rPr>
      <w:b/>
      <w:i/>
    </w:rPr>
  </w:style>
  <w:style w:type="paragraph" w:customStyle="1" w:styleId="Etiquetadeparte">
    <w:name w:val="Etiqueta de parte"/>
    <w:basedOn w:val="Normal"/>
    <w:next w:val="Normal"/>
    <w:semiHidden/>
    <w:pPr>
      <w:keepNext/>
      <w:spacing w:before="600" w:after="160"/>
      <w:ind w:left="0" w:firstLine="0"/>
      <w:jc w:val="center"/>
    </w:pPr>
    <w:rPr>
      <w:kern w:val="28"/>
      <w:sz w:val="24"/>
      <w:u w:val="single"/>
      <w:lang w:eastAsia="es-ES"/>
    </w:rPr>
  </w:style>
  <w:style w:type="paragraph" w:customStyle="1" w:styleId="Etiquetadeseccin">
    <w:name w:val="Etiqueta de sección"/>
    <w:basedOn w:val="Normal"/>
    <w:next w:val="Textoindependiente"/>
    <w:semiHidden/>
    <w:pPr>
      <w:keepNext/>
      <w:keepLines/>
      <w:spacing w:before="240" w:after="360"/>
      <w:ind w:left="0" w:firstLine="0"/>
      <w:jc w:val="center"/>
    </w:pPr>
    <w:rPr>
      <w:b/>
      <w:kern w:val="28"/>
      <w:sz w:val="36"/>
      <w:lang w:eastAsia="es-ES"/>
    </w:rPr>
  </w:style>
  <w:style w:type="paragraph" w:customStyle="1" w:styleId="FechasNotas">
    <w:name w:val="Fechas/Notas"/>
    <w:basedOn w:val="Normal"/>
    <w:semiHidden/>
    <w:pPr>
      <w:ind w:left="0" w:firstLine="0"/>
      <w:jc w:val="left"/>
    </w:pPr>
    <w:rPr>
      <w:rFonts w:ascii="Times New Roman" w:hAnsi="Times New Roman"/>
      <w:b/>
      <w:lang w:eastAsia="es-ES"/>
    </w:rPr>
  </w:style>
  <w:style w:type="paragraph" w:customStyle="1" w:styleId="font5">
    <w:name w:val="font5"/>
    <w:basedOn w:val="Normal"/>
    <w:pPr>
      <w:spacing w:before="100" w:beforeAutospacing="1" w:after="100" w:afterAutospacing="1"/>
      <w:ind w:left="0" w:firstLine="0"/>
      <w:jc w:val="left"/>
    </w:pPr>
    <w:rPr>
      <w:rFonts w:ascii="CG Times" w:eastAsia="Arial Unicode MS" w:hAnsi="CG Times" w:cs="Arial Unicode MS"/>
      <w:sz w:val="24"/>
      <w:szCs w:val="24"/>
      <w:lang w:val="es-ES" w:eastAsia="es-ES"/>
    </w:rPr>
  </w:style>
  <w:style w:type="paragraph" w:customStyle="1" w:styleId="Imagen">
    <w:name w:val="Imagen"/>
    <w:basedOn w:val="Textoindependiente"/>
    <w:next w:val="Descripcin"/>
    <w:semiHidden/>
    <w:pPr>
      <w:keepNext/>
      <w:widowControl/>
      <w:pBdr>
        <w:top w:val="single" w:sz="4" w:space="1" w:color="auto"/>
      </w:pBdr>
      <w:spacing w:after="160" w:line="288" w:lineRule="auto"/>
      <w:jc w:val="left"/>
    </w:pPr>
    <w:rPr>
      <w:rFonts w:ascii="Times New Roman" w:hAnsi="Times New Roman"/>
      <w:sz w:val="16"/>
      <w:lang w:eastAsia="es-ES"/>
    </w:rPr>
  </w:style>
  <w:style w:type="paragraph" w:customStyle="1" w:styleId="ndicebase">
    <w:name w:val="Índice base"/>
    <w:basedOn w:val="Normal"/>
    <w:semiHidden/>
    <w:pPr>
      <w:tabs>
        <w:tab w:val="right" w:leader="dot" w:pos="3960"/>
      </w:tabs>
      <w:ind w:left="720" w:hanging="720"/>
      <w:jc w:val="left"/>
    </w:pPr>
    <w:rPr>
      <w:rFonts w:ascii="Times New Roman" w:hAnsi="Times New Roman"/>
      <w:lang w:eastAsia="es-ES"/>
    </w:rPr>
  </w:style>
  <w:style w:type="paragraph" w:customStyle="1" w:styleId="Infodocumentosadjuntos">
    <w:name w:val="Info documentos adjuntos"/>
    <w:basedOn w:val="Normal"/>
    <w:semiHidden/>
    <w:pPr>
      <w:ind w:left="0" w:firstLine="0"/>
      <w:jc w:val="left"/>
    </w:pPr>
    <w:rPr>
      <w:rFonts w:ascii="Times New Roman" w:hAnsi="Times New Roman"/>
      <w:lang w:val="es-ES" w:eastAsia="es-ES"/>
    </w:rPr>
  </w:style>
  <w:style w:type="paragraph" w:customStyle="1" w:styleId="Legal">
    <w:name w:val="Legal"/>
    <w:basedOn w:val="Normal"/>
    <w:semiHidden/>
    <w:pPr>
      <w:ind w:left="86" w:right="86" w:firstLine="0"/>
      <w:jc w:val="left"/>
    </w:pPr>
    <w:rPr>
      <w:rFonts w:ascii="Times New Roman" w:hAnsi="Times New Roman"/>
      <w:sz w:val="12"/>
      <w:lang w:eastAsia="es-ES"/>
    </w:rPr>
  </w:style>
  <w:style w:type="paragraph" w:customStyle="1" w:styleId="Listaconnmerosprimero">
    <w:name w:val="Lista con números primero"/>
    <w:basedOn w:val="Listaconnmeros"/>
    <w:next w:val="Listaconnmeros"/>
    <w:semiHidden/>
    <w:pPr>
      <w:numPr>
        <w:numId w:val="0"/>
      </w:numPr>
      <w:pBdr>
        <w:top w:val="single" w:sz="4" w:space="1" w:color="auto"/>
      </w:pBdr>
      <w:spacing w:before="80" w:after="160" w:line="288" w:lineRule="auto"/>
      <w:ind w:left="720" w:hanging="360"/>
      <w:contextualSpacing w:val="0"/>
      <w:jc w:val="left"/>
    </w:pPr>
    <w:rPr>
      <w:rFonts w:ascii="Times New Roman" w:hAnsi="Times New Roman" w:cs="Times New Roman"/>
      <w:sz w:val="16"/>
      <w:szCs w:val="20"/>
      <w:lang w:eastAsia="es-ES"/>
    </w:rPr>
  </w:style>
  <w:style w:type="paragraph" w:customStyle="1" w:styleId="Listaconnmerosltimo">
    <w:name w:val="Lista con números último"/>
    <w:basedOn w:val="Listaconnmeros"/>
    <w:next w:val="Textoindependiente"/>
    <w:semiHidden/>
    <w:pPr>
      <w:numPr>
        <w:numId w:val="0"/>
      </w:numPr>
      <w:pBdr>
        <w:top w:val="single" w:sz="4" w:space="1" w:color="auto"/>
      </w:pBdr>
      <w:spacing w:after="240" w:line="288" w:lineRule="auto"/>
      <w:ind w:left="720" w:hanging="360"/>
      <w:contextualSpacing w:val="0"/>
      <w:jc w:val="left"/>
    </w:pPr>
    <w:rPr>
      <w:rFonts w:ascii="Times New Roman" w:hAnsi="Times New Roman" w:cs="Times New Roman"/>
      <w:sz w:val="16"/>
      <w:szCs w:val="20"/>
      <w:lang w:eastAsia="es-ES"/>
    </w:rPr>
  </w:style>
  <w:style w:type="paragraph" w:customStyle="1" w:styleId="Listaconvietasprimero">
    <w:name w:val="Lista con viñetas primero"/>
    <w:basedOn w:val="Listaconvietas"/>
    <w:next w:val="Listaconvietas"/>
    <w:semiHidden/>
    <w:pPr>
      <w:numPr>
        <w:numId w:val="0"/>
      </w:numPr>
      <w:spacing w:before="80" w:after="160" w:line="288" w:lineRule="auto"/>
      <w:ind w:left="720" w:hanging="360"/>
      <w:jc w:val="left"/>
    </w:pPr>
    <w:rPr>
      <w:rFonts w:ascii="Times New Roman" w:hAnsi="Times New Roman"/>
    </w:rPr>
  </w:style>
  <w:style w:type="paragraph" w:customStyle="1" w:styleId="Listaconvietasltimo">
    <w:name w:val="Lista con viñetas último"/>
    <w:basedOn w:val="Listaconvietas"/>
    <w:next w:val="Textoindependiente"/>
    <w:semiHidden/>
    <w:pPr>
      <w:numPr>
        <w:numId w:val="0"/>
      </w:numPr>
      <w:spacing w:after="240" w:line="288" w:lineRule="auto"/>
      <w:ind w:left="720" w:hanging="360"/>
      <w:jc w:val="left"/>
    </w:pPr>
    <w:rPr>
      <w:rFonts w:ascii="Times New Roman" w:hAnsi="Times New Roman"/>
    </w:rPr>
  </w:style>
  <w:style w:type="paragraph" w:customStyle="1" w:styleId="Listaprimero">
    <w:name w:val="Lista primero"/>
    <w:basedOn w:val="Lista"/>
    <w:next w:val="Lista"/>
    <w:semiHidden/>
    <w:pPr>
      <w:pBdr>
        <w:top w:val="single" w:sz="4" w:space="1" w:color="auto"/>
      </w:pBdr>
      <w:tabs>
        <w:tab w:val="left" w:pos="720"/>
      </w:tabs>
      <w:spacing w:before="80" w:after="80" w:line="288" w:lineRule="auto"/>
      <w:ind w:left="720" w:hanging="360"/>
      <w:contextualSpacing w:val="0"/>
      <w:jc w:val="left"/>
    </w:pPr>
    <w:rPr>
      <w:rFonts w:ascii="Times New Roman" w:hAnsi="Times New Roman" w:cs="Times New Roman"/>
      <w:sz w:val="16"/>
      <w:szCs w:val="20"/>
      <w:lang w:eastAsia="es-ES"/>
    </w:rPr>
  </w:style>
  <w:style w:type="paragraph" w:customStyle="1" w:styleId="Listaltimo">
    <w:name w:val="Lista último"/>
    <w:basedOn w:val="Lista"/>
    <w:next w:val="Textoindependiente"/>
    <w:semiHidden/>
    <w:pPr>
      <w:pBdr>
        <w:top w:val="single" w:sz="4" w:space="1" w:color="auto"/>
      </w:pBdr>
      <w:tabs>
        <w:tab w:val="left" w:pos="720"/>
      </w:tabs>
      <w:spacing w:after="240" w:line="288" w:lineRule="auto"/>
      <w:ind w:left="720" w:hanging="360"/>
      <w:contextualSpacing w:val="0"/>
      <w:jc w:val="left"/>
    </w:pPr>
    <w:rPr>
      <w:rFonts w:ascii="Times New Roman" w:hAnsi="Times New Roman" w:cs="Times New Roman"/>
      <w:sz w:val="16"/>
      <w:szCs w:val="20"/>
      <w:lang w:eastAsia="es-ES"/>
    </w:rPr>
  </w:style>
  <w:style w:type="paragraph" w:customStyle="1" w:styleId="Mantenertextoindependiente">
    <w:name w:val="Mantener texto independiente"/>
    <w:basedOn w:val="Textoindependiente"/>
    <w:semiHidden/>
    <w:pPr>
      <w:keepNext/>
      <w:widowControl/>
      <w:pBdr>
        <w:top w:val="single" w:sz="4" w:space="1" w:color="auto"/>
      </w:pBdr>
      <w:spacing w:after="160" w:line="288" w:lineRule="auto"/>
      <w:jc w:val="left"/>
    </w:pPr>
    <w:rPr>
      <w:rFonts w:ascii="Times New Roman" w:hAnsi="Times New Roman"/>
      <w:sz w:val="16"/>
      <w:lang w:eastAsia="es-ES"/>
    </w:rPr>
  </w:style>
  <w:style w:type="paragraph" w:customStyle="1" w:styleId="Nombredelaempresa">
    <w:name w:val="Nombre de la empresa"/>
    <w:basedOn w:val="Normal"/>
    <w:next w:val="Eslogan"/>
    <w:semiHidden/>
    <w:pPr>
      <w:spacing w:line="240" w:lineRule="atLeast"/>
      <w:ind w:left="245" w:firstLine="0"/>
      <w:jc w:val="left"/>
    </w:pPr>
    <w:rPr>
      <w:rFonts w:ascii="Times New Roman" w:hAnsi="Times New Roman"/>
      <w:b/>
      <w:sz w:val="36"/>
      <w:lang w:eastAsia="es-ES"/>
    </w:rPr>
  </w:style>
  <w:style w:type="paragraph" w:customStyle="1" w:styleId="Notaalpiebase">
    <w:name w:val="Nota al pie base"/>
    <w:basedOn w:val="Normal"/>
    <w:semiHidden/>
    <w:pPr>
      <w:tabs>
        <w:tab w:val="left" w:pos="187"/>
      </w:tabs>
      <w:spacing w:line="220" w:lineRule="exact"/>
      <w:ind w:left="187" w:hanging="187"/>
      <w:jc w:val="left"/>
    </w:pPr>
    <w:rPr>
      <w:rFonts w:ascii="Times New Roman" w:hAnsi="Times New Roman"/>
      <w:sz w:val="18"/>
      <w:lang w:eastAsia="es-ES"/>
    </w:rPr>
  </w:style>
  <w:style w:type="paragraph" w:customStyle="1" w:styleId="Notas">
    <w:name w:val="Notas"/>
    <w:basedOn w:val="FechasNotas"/>
    <w:semiHidden/>
    <w:rPr>
      <w:b w:val="0"/>
    </w:rPr>
  </w:style>
  <w:style w:type="paragraph" w:customStyle="1" w:styleId="Numeracinconnmeros">
    <w:name w:val="Numeración con números"/>
    <w:basedOn w:val="Normal"/>
    <w:semiHidden/>
    <w:pPr>
      <w:tabs>
        <w:tab w:val="left" w:pos="142"/>
        <w:tab w:val="left" w:pos="1418"/>
        <w:tab w:val="left" w:pos="9350"/>
      </w:tabs>
      <w:spacing w:before="120" w:after="120" w:line="336" w:lineRule="auto"/>
      <w:ind w:left="0" w:firstLine="0"/>
    </w:pPr>
    <w:rPr>
      <w:rFonts w:cs="Arial"/>
      <w:bCs/>
      <w:lang w:eastAsia="es-ES"/>
    </w:rPr>
  </w:style>
  <w:style w:type="paragraph" w:customStyle="1" w:styleId="Nmeros">
    <w:name w:val="Números"/>
    <w:basedOn w:val="Normal"/>
    <w:semiHidden/>
    <w:pPr>
      <w:tabs>
        <w:tab w:val="left" w:pos="142"/>
        <w:tab w:val="left" w:pos="9350"/>
      </w:tabs>
      <w:spacing w:before="240" w:after="120" w:line="360" w:lineRule="auto"/>
      <w:ind w:left="0" w:firstLine="0"/>
    </w:pPr>
    <w:rPr>
      <w:rFonts w:cs="Arial"/>
      <w:bCs/>
      <w:lang w:eastAsia="es-ES"/>
    </w:rPr>
  </w:style>
  <w:style w:type="paragraph" w:customStyle="1" w:styleId="Piedepginaimpar">
    <w:name w:val="Pie de página impar"/>
    <w:basedOn w:val="Normal"/>
    <w:semiHidden/>
    <w:pPr>
      <w:keepLines/>
      <w:tabs>
        <w:tab w:val="right" w:pos="0"/>
        <w:tab w:val="center" w:pos="4320"/>
        <w:tab w:val="right" w:pos="8640"/>
      </w:tabs>
      <w:ind w:left="0" w:firstLine="0"/>
      <w:jc w:val="right"/>
    </w:pPr>
    <w:rPr>
      <w:rFonts w:ascii="Times New Roman" w:hAnsi="Times New Roman"/>
      <w:sz w:val="16"/>
      <w:lang w:eastAsia="es-ES"/>
    </w:rPr>
  </w:style>
  <w:style w:type="paragraph" w:customStyle="1" w:styleId="Piedepginapar">
    <w:name w:val="Pie de página par"/>
    <w:basedOn w:val="Normal"/>
    <w:semiHidden/>
    <w:pPr>
      <w:keepLines/>
      <w:tabs>
        <w:tab w:val="center" w:pos="4320"/>
        <w:tab w:val="right" w:pos="8640"/>
      </w:tabs>
      <w:ind w:left="0" w:firstLine="0"/>
      <w:jc w:val="left"/>
    </w:pPr>
    <w:rPr>
      <w:rFonts w:ascii="Times New Roman" w:hAnsi="Times New Roman"/>
      <w:sz w:val="16"/>
      <w:lang w:eastAsia="es-ES"/>
    </w:rPr>
  </w:style>
  <w:style w:type="paragraph" w:customStyle="1" w:styleId="Piedepginaprimero">
    <w:name w:val="Pie de página primero"/>
    <w:basedOn w:val="Normal"/>
    <w:semiHidden/>
    <w:pPr>
      <w:keepLines/>
      <w:tabs>
        <w:tab w:val="center" w:pos="4320"/>
      </w:tabs>
      <w:ind w:left="0" w:firstLine="0"/>
      <w:jc w:val="center"/>
    </w:pPr>
    <w:rPr>
      <w:rFonts w:ascii="Times New Roman" w:hAnsi="Times New Roman"/>
      <w:sz w:val="16"/>
      <w:lang w:eastAsia="es-ES"/>
    </w:rPr>
  </w:style>
  <w:style w:type="paragraph" w:customStyle="1" w:styleId="Portadadesubttulo">
    <w:name w:val="Portada de subtítulo"/>
    <w:basedOn w:val="Normal"/>
    <w:next w:val="Textoindependiente"/>
    <w:semiHidden/>
    <w:pPr>
      <w:keepNext/>
      <w:spacing w:before="240" w:after="160"/>
      <w:ind w:left="0" w:firstLine="0"/>
      <w:jc w:val="center"/>
    </w:pPr>
    <w:rPr>
      <w:i/>
      <w:kern w:val="28"/>
      <w:sz w:val="36"/>
      <w:lang w:eastAsia="es-ES"/>
    </w:rPr>
  </w:style>
  <w:style w:type="paragraph" w:customStyle="1" w:styleId="Portadadettulo">
    <w:name w:val="Portada de título"/>
    <w:basedOn w:val="Normal"/>
    <w:next w:val="Portadadesubttulo"/>
    <w:semiHidden/>
    <w:pPr>
      <w:keepNext/>
      <w:spacing w:before="720" w:after="160"/>
      <w:ind w:left="0" w:firstLine="0"/>
      <w:jc w:val="center"/>
    </w:pPr>
    <w:rPr>
      <w:b/>
      <w:kern w:val="28"/>
      <w:sz w:val="48"/>
      <w:lang w:eastAsia="es-ES"/>
    </w:rPr>
  </w:style>
  <w:style w:type="paragraph" w:customStyle="1" w:styleId="Recuocommarcadores">
    <w:name w:val="Recuo com marcadores"/>
    <w:basedOn w:val="Textoindependiente"/>
    <w:next w:val="Textoindependiente"/>
    <w:semiHidden/>
    <w:pPr>
      <w:widowControl/>
      <w:pBdr>
        <w:top w:val="single" w:sz="4" w:space="1" w:color="auto"/>
      </w:pBdr>
      <w:tabs>
        <w:tab w:val="left" w:pos="926"/>
      </w:tabs>
      <w:spacing w:line="288" w:lineRule="auto"/>
      <w:ind w:left="926" w:hanging="360"/>
      <w:jc w:val="center"/>
    </w:pPr>
    <w:rPr>
      <w:rFonts w:ascii="Times New Roman" w:hAnsi="Times New Roman"/>
      <w:sz w:val="24"/>
      <w:lang w:val="pt-BR" w:eastAsia="pt-BR"/>
    </w:rPr>
  </w:style>
  <w:style w:type="paragraph" w:customStyle="1" w:styleId="Sinespaciado1">
    <w:name w:val="Sin espaciado1"/>
    <w:semiHidden/>
    <w:pPr>
      <w:spacing w:line="288" w:lineRule="auto"/>
      <w:jc w:val="both"/>
    </w:pPr>
    <w:rPr>
      <w:rFonts w:ascii="Calibri" w:hAnsi="Calibri"/>
      <w:sz w:val="22"/>
      <w:szCs w:val="22"/>
      <w:lang w:val="es-ES" w:eastAsia="en-US"/>
    </w:rPr>
  </w:style>
  <w:style w:type="paragraph" w:customStyle="1" w:styleId="Subttulodeparte">
    <w:name w:val="Subtítulo de parte"/>
    <w:basedOn w:val="Normal"/>
    <w:next w:val="Textoindependiente"/>
    <w:semiHidden/>
    <w:pPr>
      <w:keepNext/>
      <w:spacing w:before="360" w:after="120"/>
      <w:ind w:left="0" w:firstLine="0"/>
      <w:jc w:val="center"/>
    </w:pPr>
    <w:rPr>
      <w:i/>
      <w:kern w:val="28"/>
      <w:sz w:val="32"/>
      <w:lang w:eastAsia="es-ES"/>
    </w:rPr>
  </w:style>
  <w:style w:type="paragraph" w:customStyle="1" w:styleId="Subttulodelcaptulo">
    <w:name w:val="Subtítulo del capítulo"/>
    <w:basedOn w:val="Normal"/>
    <w:next w:val="Textoindependiente"/>
    <w:semiHidden/>
    <w:pPr>
      <w:keepNext/>
      <w:keepLines/>
      <w:spacing w:before="360" w:after="360"/>
      <w:ind w:left="0" w:firstLine="0"/>
      <w:jc w:val="center"/>
    </w:pPr>
    <w:rPr>
      <w:i/>
      <w:kern w:val="28"/>
      <w:sz w:val="28"/>
      <w:lang w:eastAsia="es-ES"/>
    </w:rPr>
  </w:style>
  <w:style w:type="character" w:customStyle="1" w:styleId="Superndice">
    <w:name w:val="Superíndice"/>
    <w:semiHidden/>
    <w:rPr>
      <w:position w:val="0"/>
      <w:vertAlign w:val="superscript"/>
    </w:rPr>
  </w:style>
  <w:style w:type="paragraph" w:customStyle="1" w:styleId="Tdc10">
    <w:name w:val="Tdc 1"/>
    <w:basedOn w:val="Normal"/>
    <w:semiHidden/>
    <w:pPr>
      <w:widowControl w:val="0"/>
      <w:tabs>
        <w:tab w:val="right" w:leader="dot" w:pos="9360"/>
      </w:tabs>
      <w:suppressAutoHyphens/>
      <w:snapToGrid w:val="0"/>
      <w:spacing w:before="480"/>
      <w:ind w:left="720" w:right="720" w:hanging="720"/>
      <w:jc w:val="left"/>
    </w:pPr>
    <w:rPr>
      <w:rFonts w:ascii="Courier New" w:hAnsi="Courier New"/>
      <w:lang w:val="en-US" w:eastAsia="es-ES"/>
    </w:rPr>
  </w:style>
  <w:style w:type="paragraph" w:customStyle="1" w:styleId="Tdc20">
    <w:name w:val="Tdc 2"/>
    <w:basedOn w:val="Normal"/>
    <w:semiHidden/>
    <w:pPr>
      <w:widowControl w:val="0"/>
      <w:tabs>
        <w:tab w:val="right" w:leader="dot" w:pos="9360"/>
      </w:tabs>
      <w:suppressAutoHyphens/>
      <w:snapToGrid w:val="0"/>
      <w:ind w:left="1440" w:right="720" w:hanging="720"/>
      <w:jc w:val="left"/>
    </w:pPr>
    <w:rPr>
      <w:rFonts w:ascii="Courier New" w:hAnsi="Courier New"/>
      <w:lang w:val="en-US" w:eastAsia="es-ES"/>
    </w:rPr>
  </w:style>
  <w:style w:type="paragraph" w:customStyle="1" w:styleId="Tdc40">
    <w:name w:val="Tdc 4"/>
    <w:basedOn w:val="Normal"/>
    <w:semiHidden/>
    <w:pPr>
      <w:widowControl w:val="0"/>
      <w:tabs>
        <w:tab w:val="right" w:leader="dot" w:pos="9360"/>
      </w:tabs>
      <w:suppressAutoHyphens/>
      <w:snapToGrid w:val="0"/>
      <w:ind w:left="2880" w:right="720" w:hanging="720"/>
      <w:jc w:val="left"/>
    </w:pPr>
    <w:rPr>
      <w:rFonts w:ascii="Courier New" w:hAnsi="Courier New"/>
      <w:lang w:val="en-US" w:eastAsia="es-ES"/>
    </w:rPr>
  </w:style>
  <w:style w:type="paragraph" w:customStyle="1" w:styleId="Tdc50">
    <w:name w:val="Tdc 5"/>
    <w:basedOn w:val="Normal"/>
    <w:semiHidden/>
    <w:pPr>
      <w:widowControl w:val="0"/>
      <w:tabs>
        <w:tab w:val="right" w:leader="dot" w:pos="9360"/>
      </w:tabs>
      <w:suppressAutoHyphens/>
      <w:snapToGrid w:val="0"/>
      <w:ind w:left="3600" w:right="720" w:hanging="720"/>
      <w:jc w:val="left"/>
    </w:pPr>
    <w:rPr>
      <w:rFonts w:ascii="Courier New" w:hAnsi="Courier New"/>
      <w:lang w:val="en-US" w:eastAsia="es-ES"/>
    </w:rPr>
  </w:style>
  <w:style w:type="paragraph" w:customStyle="1" w:styleId="Tdc60">
    <w:name w:val="Tdc 6"/>
    <w:basedOn w:val="Normal"/>
    <w:semiHidden/>
    <w:pPr>
      <w:widowControl w:val="0"/>
      <w:tabs>
        <w:tab w:val="right" w:pos="9360"/>
      </w:tabs>
      <w:suppressAutoHyphens/>
      <w:snapToGrid w:val="0"/>
      <w:ind w:left="720" w:hanging="720"/>
      <w:jc w:val="left"/>
    </w:pPr>
    <w:rPr>
      <w:rFonts w:ascii="Courier New" w:hAnsi="Courier New"/>
      <w:lang w:val="en-US" w:eastAsia="es-ES"/>
    </w:rPr>
  </w:style>
  <w:style w:type="paragraph" w:customStyle="1" w:styleId="Tdc70">
    <w:name w:val="Tdc 7"/>
    <w:basedOn w:val="Normal"/>
    <w:semiHidden/>
    <w:pPr>
      <w:widowControl w:val="0"/>
      <w:suppressAutoHyphens/>
      <w:snapToGrid w:val="0"/>
      <w:ind w:left="720" w:hanging="720"/>
      <w:jc w:val="left"/>
    </w:pPr>
    <w:rPr>
      <w:rFonts w:ascii="Courier New" w:hAnsi="Courier New"/>
      <w:lang w:val="en-US" w:eastAsia="es-ES"/>
    </w:rPr>
  </w:style>
  <w:style w:type="paragraph" w:customStyle="1" w:styleId="Tdc80">
    <w:name w:val="Tdc 8"/>
    <w:basedOn w:val="Normal"/>
    <w:semiHidden/>
    <w:pPr>
      <w:widowControl w:val="0"/>
      <w:tabs>
        <w:tab w:val="right" w:pos="9360"/>
      </w:tabs>
      <w:suppressAutoHyphens/>
      <w:snapToGrid w:val="0"/>
      <w:ind w:left="720" w:hanging="720"/>
      <w:jc w:val="left"/>
    </w:pPr>
    <w:rPr>
      <w:rFonts w:ascii="Courier New" w:hAnsi="Courier New"/>
      <w:lang w:val="en-US" w:eastAsia="es-ES"/>
    </w:rPr>
  </w:style>
  <w:style w:type="paragraph" w:customStyle="1" w:styleId="Textodenotaalfinal">
    <w:name w:val="Texto de nota al final"/>
    <w:basedOn w:val="Normal"/>
    <w:semiHidden/>
    <w:pPr>
      <w:widowControl w:val="0"/>
      <w:snapToGrid w:val="0"/>
      <w:ind w:left="0" w:firstLine="0"/>
      <w:jc w:val="left"/>
    </w:pPr>
    <w:rPr>
      <w:rFonts w:ascii="Courier New" w:hAnsi="Courier New"/>
      <w:sz w:val="24"/>
      <w:lang w:val="es-ES" w:eastAsia="es-ES"/>
    </w:rPr>
  </w:style>
  <w:style w:type="paragraph" w:customStyle="1" w:styleId="Textodenotaalpie">
    <w:name w:val="Texto de nota al pie"/>
    <w:basedOn w:val="Normal"/>
    <w:semiHidden/>
    <w:pPr>
      <w:widowControl w:val="0"/>
      <w:snapToGrid w:val="0"/>
      <w:ind w:left="0" w:firstLine="0"/>
      <w:jc w:val="left"/>
    </w:pPr>
    <w:rPr>
      <w:rFonts w:ascii="Courier New" w:hAnsi="Courier New"/>
      <w:sz w:val="24"/>
      <w:lang w:val="es-ES" w:eastAsia="es-ES"/>
    </w:rPr>
  </w:style>
  <w:style w:type="paragraph" w:customStyle="1" w:styleId="TextoTabla">
    <w:name w:val="TextoTabla"/>
    <w:basedOn w:val="DatosTabla"/>
    <w:semiHidden/>
    <w:pPr>
      <w:tabs>
        <w:tab w:val="clear" w:pos="1008"/>
      </w:tabs>
    </w:pPr>
  </w:style>
  <w:style w:type="paragraph" w:customStyle="1" w:styleId="Ttulobase">
    <w:name w:val="Título base"/>
    <w:basedOn w:val="Normal"/>
    <w:next w:val="Textoindependiente"/>
    <w:semiHidden/>
    <w:pPr>
      <w:keepNext/>
      <w:spacing w:before="240" w:after="120"/>
      <w:ind w:left="0" w:firstLine="0"/>
      <w:jc w:val="left"/>
    </w:pPr>
    <w:rPr>
      <w:b/>
      <w:kern w:val="28"/>
      <w:sz w:val="36"/>
      <w:lang w:eastAsia="es-ES"/>
    </w:rPr>
  </w:style>
  <w:style w:type="character" w:customStyle="1" w:styleId="TtuloCarCar">
    <w:name w:val="Título Car Car"/>
    <w:basedOn w:val="Fuentedeprrafopredeter"/>
    <w:semiHidden/>
    <w:rPr>
      <w:rFonts w:ascii="Arial" w:hAnsi="Arial" w:cs="Arial"/>
      <w:b/>
      <w:bCs/>
      <w:kern w:val="28"/>
      <w:sz w:val="32"/>
      <w:szCs w:val="32"/>
      <w:lang w:val="es-ES" w:eastAsia="es-ES" w:bidi="ar-SA"/>
    </w:rPr>
  </w:style>
  <w:style w:type="paragraph" w:customStyle="1" w:styleId="Ttulodelaseccin">
    <w:name w:val="Título de la sección"/>
    <w:basedOn w:val="Ttulobase"/>
    <w:semiHidden/>
    <w:pPr>
      <w:spacing w:before="120" w:after="160"/>
    </w:pPr>
    <w:rPr>
      <w:sz w:val="28"/>
    </w:rPr>
  </w:style>
  <w:style w:type="paragraph" w:customStyle="1" w:styleId="Ttulodeparte">
    <w:name w:val="Título de parte"/>
    <w:basedOn w:val="Ttulobase"/>
    <w:next w:val="Subttulodeparte"/>
    <w:semiHidden/>
    <w:pPr>
      <w:spacing w:before="600"/>
      <w:jc w:val="center"/>
    </w:pPr>
  </w:style>
  <w:style w:type="paragraph" w:customStyle="1" w:styleId="Ttulodelcaptulo">
    <w:name w:val="Título del capítulo"/>
    <w:basedOn w:val="Normal"/>
    <w:next w:val="Subttulodelcaptulo"/>
    <w:semiHidden/>
    <w:pPr>
      <w:keepNext/>
      <w:keepLines/>
      <w:spacing w:before="600"/>
      <w:ind w:left="0" w:firstLine="0"/>
      <w:jc w:val="center"/>
    </w:pPr>
    <w:rPr>
      <w:b/>
      <w:kern w:val="28"/>
      <w:sz w:val="32"/>
      <w:lang w:eastAsia="es-ES"/>
    </w:rPr>
  </w:style>
  <w:style w:type="paragraph" w:customStyle="1" w:styleId="Ttulodeldocumento">
    <w:name w:val="Título del documento"/>
    <w:basedOn w:val="Normal"/>
    <w:semiHidden/>
    <w:pPr>
      <w:keepNext/>
      <w:spacing w:before="240" w:after="360"/>
      <w:ind w:left="0" w:firstLine="0"/>
      <w:jc w:val="left"/>
    </w:pPr>
    <w:rPr>
      <w:rFonts w:ascii="Times New Roman" w:hAnsi="Times New Roman"/>
      <w:b/>
      <w:kern w:val="28"/>
      <w:sz w:val="36"/>
      <w:lang w:eastAsia="es-ES"/>
    </w:rPr>
  </w:style>
  <w:style w:type="paragraph" w:customStyle="1" w:styleId="TtuloColumna">
    <w:name w:val="TítuloColumna"/>
    <w:basedOn w:val="Normal"/>
    <w:semiHidden/>
    <w:pPr>
      <w:ind w:left="0" w:firstLine="0"/>
      <w:jc w:val="center"/>
    </w:pPr>
    <w:rPr>
      <w:rFonts w:ascii="Times New Roman" w:hAnsi="Times New Roman"/>
      <w:b/>
      <w:caps/>
      <w:color w:val="000000"/>
      <w:lang w:eastAsia="es-ES"/>
    </w:rPr>
  </w:style>
  <w:style w:type="paragraph" w:customStyle="1" w:styleId="Vietas1">
    <w:name w:val="Viñetas1"/>
    <w:basedOn w:val="Normal"/>
    <w:semiHidden/>
    <w:pPr>
      <w:ind w:left="0" w:firstLine="0"/>
    </w:pPr>
    <w:rPr>
      <w:szCs w:val="24"/>
      <w:lang w:val="es-ES" w:eastAsia="es-ES"/>
    </w:rPr>
  </w:style>
  <w:style w:type="paragraph" w:customStyle="1" w:styleId="Vietas2">
    <w:name w:val="Viñetas2"/>
    <w:basedOn w:val="Vietas1"/>
    <w:semiHidden/>
    <w:pPr>
      <w:tabs>
        <w:tab w:val="left" w:pos="360"/>
        <w:tab w:val="left" w:pos="540"/>
      </w:tabs>
      <w:ind w:left="360" w:hanging="360"/>
    </w:pPr>
    <w:rPr>
      <w:rFonts w:ascii="Univers" w:hAnsi="Univers"/>
      <w:color w:val="000000"/>
      <w:sz w:val="22"/>
    </w:rPr>
  </w:style>
  <w:style w:type="paragraph" w:customStyle="1" w:styleId="xl24">
    <w:name w:val="xl24"/>
    <w:basedOn w:val="Normal"/>
    <w:semiHidden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ind w:left="0" w:firstLine="0"/>
      <w:jc w:val="center"/>
    </w:pPr>
    <w:rPr>
      <w:rFonts w:ascii="Times New Roman" w:hAnsi="Times New Roman"/>
      <w:sz w:val="18"/>
      <w:szCs w:val="18"/>
      <w:lang w:val="es-ES" w:eastAsia="es-ES"/>
    </w:rPr>
  </w:style>
  <w:style w:type="paragraph" w:customStyle="1" w:styleId="xl25">
    <w:name w:val="xl25"/>
    <w:basedOn w:val="Normal"/>
    <w:semiHidden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ind w:left="0" w:firstLine="0"/>
      <w:jc w:val="center"/>
    </w:pPr>
    <w:rPr>
      <w:rFonts w:ascii="Times New Roman" w:hAnsi="Times New Roman"/>
      <w:sz w:val="18"/>
      <w:szCs w:val="18"/>
      <w:lang w:val="es-ES" w:eastAsia="es-ES"/>
    </w:rPr>
  </w:style>
  <w:style w:type="paragraph" w:customStyle="1" w:styleId="xl26">
    <w:name w:val="xl26"/>
    <w:basedOn w:val="Normal"/>
    <w:semiHidden/>
    <w:pPr>
      <w:spacing w:before="100" w:beforeAutospacing="1" w:after="100" w:afterAutospacing="1"/>
      <w:ind w:left="0" w:firstLine="0"/>
      <w:jc w:val="center"/>
    </w:pPr>
    <w:rPr>
      <w:rFonts w:ascii="Times New Roman" w:hAnsi="Times New Roman"/>
      <w:sz w:val="18"/>
      <w:szCs w:val="18"/>
      <w:lang w:val="es-ES" w:eastAsia="es-ES"/>
    </w:rPr>
  </w:style>
  <w:style w:type="paragraph" w:customStyle="1" w:styleId="xl27">
    <w:name w:val="xl27"/>
    <w:basedOn w:val="Normal"/>
    <w:semiHidden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ind w:left="0" w:firstLine="0"/>
      <w:jc w:val="center"/>
    </w:pPr>
    <w:rPr>
      <w:rFonts w:ascii="Times New Roman" w:hAnsi="Times New Roman"/>
      <w:sz w:val="18"/>
      <w:szCs w:val="18"/>
      <w:u w:val="single"/>
      <w:lang w:val="es-ES" w:eastAsia="es-ES"/>
    </w:rPr>
  </w:style>
  <w:style w:type="paragraph" w:customStyle="1" w:styleId="xl28">
    <w:name w:val="xl28"/>
    <w:basedOn w:val="Normal"/>
    <w:semiHidden/>
    <w:pPr>
      <w:pBdr>
        <w:top w:val="single" w:sz="8" w:space="0" w:color="auto"/>
        <w:left w:val="single" w:sz="8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ind w:left="0" w:firstLine="0"/>
      <w:jc w:val="left"/>
    </w:pPr>
    <w:rPr>
      <w:rFonts w:ascii="Times New Roman" w:hAnsi="Times New Roman"/>
      <w:sz w:val="18"/>
      <w:szCs w:val="18"/>
      <w:lang w:val="es-ES" w:eastAsia="es-ES"/>
    </w:rPr>
  </w:style>
  <w:style w:type="paragraph" w:customStyle="1" w:styleId="xl29">
    <w:name w:val="xl29"/>
    <w:basedOn w:val="Normal"/>
    <w:semiHidden/>
    <w:pPr>
      <w:pBdr>
        <w:top w:val="single" w:sz="8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ind w:left="0" w:firstLine="0"/>
      <w:jc w:val="center"/>
    </w:pPr>
    <w:rPr>
      <w:rFonts w:ascii="Times New Roman" w:hAnsi="Times New Roman"/>
      <w:sz w:val="18"/>
      <w:szCs w:val="18"/>
      <w:lang w:val="es-ES" w:eastAsia="es-ES"/>
    </w:rPr>
  </w:style>
  <w:style w:type="paragraph" w:customStyle="1" w:styleId="xl30">
    <w:name w:val="xl30"/>
    <w:basedOn w:val="Normal"/>
    <w:semiHidden/>
    <w:pPr>
      <w:pBdr>
        <w:top w:val="single" w:sz="4" w:space="0" w:color="auto"/>
        <w:left w:val="single" w:sz="8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/>
      <w:ind w:left="0" w:firstLine="0"/>
      <w:jc w:val="center"/>
    </w:pPr>
    <w:rPr>
      <w:rFonts w:ascii="Times New Roman" w:hAnsi="Times New Roman"/>
      <w:b/>
      <w:bCs/>
      <w:sz w:val="18"/>
      <w:szCs w:val="18"/>
      <w:lang w:val="es-ES" w:eastAsia="es-ES"/>
    </w:rPr>
  </w:style>
  <w:style w:type="paragraph" w:customStyle="1" w:styleId="xl31">
    <w:name w:val="xl31"/>
    <w:basedOn w:val="Normal"/>
    <w:semiHidden/>
    <w:pPr>
      <w:pBdr>
        <w:top w:val="single" w:sz="4" w:space="0" w:color="auto"/>
        <w:left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/>
      <w:ind w:left="0" w:firstLine="0"/>
      <w:jc w:val="center"/>
    </w:pPr>
    <w:rPr>
      <w:rFonts w:ascii="Times New Roman" w:hAnsi="Times New Roman"/>
      <w:b/>
      <w:bCs/>
      <w:sz w:val="18"/>
      <w:szCs w:val="18"/>
      <w:lang w:val="es-ES" w:eastAsia="es-ES"/>
    </w:rPr>
  </w:style>
  <w:style w:type="paragraph" w:customStyle="1" w:styleId="xl32">
    <w:name w:val="xl32"/>
    <w:basedOn w:val="Normal"/>
    <w:semiHidden/>
    <w:pPr>
      <w:pBdr>
        <w:left w:val="single" w:sz="8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ind w:left="0" w:firstLine="0"/>
      <w:jc w:val="center"/>
    </w:pPr>
    <w:rPr>
      <w:rFonts w:ascii="Times New Roman" w:hAnsi="Times New Roman"/>
      <w:sz w:val="18"/>
      <w:szCs w:val="18"/>
      <w:lang w:val="es-ES" w:eastAsia="es-ES"/>
    </w:rPr>
  </w:style>
  <w:style w:type="paragraph" w:customStyle="1" w:styleId="xl33">
    <w:name w:val="xl33"/>
    <w:basedOn w:val="Normal"/>
    <w:semiHidden/>
    <w:pPr>
      <w:pBdr>
        <w:top w:val="single" w:sz="4" w:space="0" w:color="auto"/>
        <w:left w:val="single" w:sz="8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ind w:left="0" w:firstLine="0"/>
      <w:jc w:val="center"/>
    </w:pPr>
    <w:rPr>
      <w:rFonts w:ascii="Times New Roman" w:hAnsi="Times New Roman"/>
      <w:sz w:val="18"/>
      <w:szCs w:val="18"/>
      <w:lang w:val="es-ES" w:eastAsia="es-ES"/>
    </w:rPr>
  </w:style>
  <w:style w:type="paragraph" w:customStyle="1" w:styleId="xl34">
    <w:name w:val="xl34"/>
    <w:basedOn w:val="Normal"/>
    <w:semiHidden/>
    <w:pPr>
      <w:pBdr>
        <w:top w:val="single" w:sz="4" w:space="0" w:color="auto"/>
        <w:left w:val="single" w:sz="8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ind w:left="0" w:firstLine="0"/>
      <w:jc w:val="left"/>
    </w:pPr>
    <w:rPr>
      <w:rFonts w:ascii="Times New Roman" w:hAnsi="Times New Roman"/>
      <w:sz w:val="18"/>
      <w:szCs w:val="18"/>
      <w:lang w:val="es-ES" w:eastAsia="es-ES"/>
    </w:rPr>
  </w:style>
  <w:style w:type="paragraph" w:customStyle="1" w:styleId="xl35">
    <w:name w:val="xl35"/>
    <w:basedOn w:val="Normal"/>
    <w:semiHidden/>
    <w:pPr>
      <w:pBdr>
        <w:top w:val="single" w:sz="4" w:space="0" w:color="auto"/>
        <w:left w:val="single" w:sz="8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/>
      <w:ind w:left="0" w:firstLine="0"/>
      <w:jc w:val="center"/>
    </w:pPr>
    <w:rPr>
      <w:rFonts w:ascii="Times New Roman" w:hAnsi="Times New Roman"/>
      <w:sz w:val="18"/>
      <w:szCs w:val="18"/>
      <w:lang w:val="es-ES" w:eastAsia="es-ES"/>
    </w:rPr>
  </w:style>
  <w:style w:type="paragraph" w:customStyle="1" w:styleId="xl36">
    <w:name w:val="xl36"/>
    <w:basedOn w:val="Normal"/>
    <w:semiHidden/>
    <w:pPr>
      <w:pBdr>
        <w:top w:val="single" w:sz="4" w:space="0" w:color="auto"/>
        <w:left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/>
      <w:ind w:left="0" w:firstLine="0"/>
      <w:jc w:val="center"/>
    </w:pPr>
    <w:rPr>
      <w:rFonts w:ascii="Times New Roman" w:hAnsi="Times New Roman"/>
      <w:sz w:val="18"/>
      <w:szCs w:val="18"/>
      <w:lang w:val="es-ES" w:eastAsia="es-ES"/>
    </w:rPr>
  </w:style>
  <w:style w:type="paragraph" w:customStyle="1" w:styleId="xl37">
    <w:name w:val="xl37"/>
    <w:basedOn w:val="Normal"/>
    <w:semiHidden/>
    <w:pPr>
      <w:spacing w:before="100" w:beforeAutospacing="1" w:after="100" w:afterAutospacing="1"/>
      <w:ind w:left="0" w:firstLine="0"/>
      <w:jc w:val="center"/>
    </w:pPr>
    <w:rPr>
      <w:rFonts w:cs="Arial"/>
      <w:b/>
      <w:bCs/>
      <w:sz w:val="18"/>
      <w:szCs w:val="18"/>
      <w:lang w:val="es-ES" w:eastAsia="es-ES"/>
    </w:rPr>
  </w:style>
  <w:style w:type="paragraph" w:customStyle="1" w:styleId="xl38">
    <w:name w:val="xl38"/>
    <w:basedOn w:val="Normal"/>
    <w:semiHidden/>
    <w:pPr>
      <w:spacing w:before="100" w:beforeAutospacing="1" w:after="100" w:afterAutospacing="1"/>
      <w:ind w:left="0" w:firstLine="0"/>
      <w:jc w:val="left"/>
    </w:pPr>
    <w:rPr>
      <w:rFonts w:cs="Arial"/>
      <w:b/>
      <w:bCs/>
      <w:sz w:val="18"/>
      <w:szCs w:val="18"/>
      <w:lang w:val="es-ES" w:eastAsia="es-ES"/>
    </w:rPr>
  </w:style>
  <w:style w:type="character" w:customStyle="1" w:styleId="Estilo2Car">
    <w:name w:val="Estilo2 Car"/>
    <w:basedOn w:val="Ttulo3Car"/>
    <w:rPr>
      <w:rFonts w:ascii="Arial" w:hAnsi="Arial" w:cs="Arial"/>
      <w:b/>
      <w:bCs/>
      <w:kern w:val="28"/>
      <w:sz w:val="24"/>
      <w:szCs w:val="22"/>
      <w:lang w:val="es-CL" w:eastAsia="en-US"/>
    </w:rPr>
  </w:style>
  <w:style w:type="character" w:customStyle="1" w:styleId="MenoPendente1">
    <w:name w:val="Menção Pendente1"/>
    <w:basedOn w:val="Fuentedeprrafopredeter"/>
    <w:uiPriority w:val="99"/>
    <w:semiHidden/>
    <w:unhideWhenUsed/>
    <w:rPr>
      <w:color w:val="605E5C"/>
      <w:shd w:val="clear" w:color="auto" w:fill="E1DFDD"/>
    </w:rPr>
  </w:style>
  <w:style w:type="paragraph" w:customStyle="1" w:styleId="SDI-Texto1">
    <w:name w:val="SDI - Texto 1"/>
    <w:basedOn w:val="Normal"/>
    <w:link w:val="SDI-Texto1Car"/>
    <w:pPr>
      <w:widowControl w:val="0"/>
      <w:spacing w:line="240" w:lineRule="auto"/>
      <w:ind w:firstLine="0"/>
    </w:pPr>
    <w:rPr>
      <w:rFonts w:ascii="Frutiger-Light" w:hAnsi="Frutiger-Light" w:cs="Arial"/>
      <w:lang w:val="es-ES" w:eastAsia="es-MX"/>
    </w:rPr>
  </w:style>
  <w:style w:type="character" w:customStyle="1" w:styleId="SDI-Texto1Car">
    <w:name w:val="SDI - Texto 1 Car"/>
    <w:link w:val="SDI-Texto1"/>
    <w:locked/>
    <w:rPr>
      <w:rFonts w:ascii="Frutiger-Light" w:hAnsi="Frutiger-Light" w:cs="Arial"/>
      <w:lang w:eastAsia="es-MX"/>
    </w:rPr>
  </w:style>
  <w:style w:type="paragraph" w:customStyle="1" w:styleId="paragraph">
    <w:name w:val="paragraph"/>
    <w:basedOn w:val="Normal"/>
    <w:pPr>
      <w:spacing w:before="100" w:beforeAutospacing="1" w:after="100" w:afterAutospacing="1" w:line="240" w:lineRule="auto"/>
      <w:ind w:left="0" w:firstLine="0"/>
      <w:jc w:val="left"/>
    </w:pPr>
    <w:rPr>
      <w:rFonts w:ascii="Times New Roman" w:hAnsi="Times New Roman"/>
      <w:sz w:val="24"/>
      <w:szCs w:val="24"/>
      <w:lang w:eastAsia="es-CL"/>
    </w:rPr>
  </w:style>
  <w:style w:type="character" w:customStyle="1" w:styleId="eop">
    <w:name w:val="eop"/>
    <w:basedOn w:val="Fuentedeprrafopredeter"/>
  </w:style>
  <w:style w:type="paragraph" w:customStyle="1" w:styleId="msonormal0">
    <w:name w:val="msonormal"/>
    <w:basedOn w:val="Normal"/>
    <w:pPr>
      <w:spacing w:before="100" w:beforeAutospacing="1" w:after="100" w:afterAutospacing="1" w:line="240" w:lineRule="auto"/>
      <w:ind w:left="0" w:firstLine="0"/>
      <w:jc w:val="left"/>
    </w:pPr>
    <w:rPr>
      <w:rFonts w:ascii="Times New Roman" w:hAnsi="Times New Roman"/>
      <w:sz w:val="24"/>
      <w:szCs w:val="24"/>
      <w:lang w:eastAsia="es-CL"/>
    </w:rPr>
  </w:style>
  <w:style w:type="paragraph" w:customStyle="1" w:styleId="xl65">
    <w:name w:val="xl65"/>
    <w:basedOn w:val="Normal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ind w:left="0" w:firstLine="0"/>
      <w:jc w:val="center"/>
      <w:textAlignment w:val="center"/>
    </w:pPr>
    <w:rPr>
      <w:rFonts w:ascii="Times New Roman" w:hAnsi="Times New Roman"/>
      <w:b/>
      <w:bCs/>
      <w:sz w:val="24"/>
      <w:szCs w:val="24"/>
      <w:lang w:eastAsia="es-CL"/>
    </w:rPr>
  </w:style>
  <w:style w:type="paragraph" w:customStyle="1" w:styleId="xl66">
    <w:name w:val="xl66"/>
    <w:basedOn w:val="Normal"/>
    <w:pPr>
      <w:spacing w:before="100" w:beforeAutospacing="1" w:after="100" w:afterAutospacing="1" w:line="240" w:lineRule="auto"/>
      <w:ind w:left="0" w:firstLine="0"/>
      <w:jc w:val="left"/>
    </w:pPr>
    <w:rPr>
      <w:rFonts w:ascii="Times New Roman" w:hAnsi="Times New Roman"/>
      <w:sz w:val="24"/>
      <w:szCs w:val="24"/>
      <w:lang w:eastAsia="es-CL"/>
    </w:rPr>
  </w:style>
  <w:style w:type="paragraph" w:customStyle="1" w:styleId="xl67">
    <w:name w:val="xl67"/>
    <w:basedOn w:val="Normal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ind w:left="0" w:firstLine="0"/>
      <w:jc w:val="left"/>
      <w:textAlignment w:val="center"/>
    </w:pPr>
    <w:rPr>
      <w:rFonts w:ascii="Times New Roman" w:hAnsi="Times New Roman"/>
      <w:lang w:eastAsia="es-CL"/>
    </w:rPr>
  </w:style>
  <w:style w:type="paragraph" w:customStyle="1" w:styleId="xl68">
    <w:name w:val="xl68"/>
    <w:basedOn w:val="Normal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ind w:left="0" w:firstLine="0"/>
      <w:jc w:val="center"/>
      <w:textAlignment w:val="center"/>
    </w:pPr>
    <w:rPr>
      <w:rFonts w:ascii="Times New Roman" w:hAnsi="Times New Roman"/>
      <w:lang w:eastAsia="es-CL"/>
    </w:rPr>
  </w:style>
  <w:style w:type="paragraph" w:customStyle="1" w:styleId="xl69">
    <w:name w:val="xl69"/>
    <w:basedOn w:val="Normal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ind w:left="0" w:firstLine="0"/>
      <w:jc w:val="left"/>
    </w:pPr>
    <w:rPr>
      <w:rFonts w:ascii="Times New Roman" w:hAnsi="Times New Roman"/>
      <w:lang w:eastAsia="es-CL"/>
    </w:rPr>
  </w:style>
  <w:style w:type="paragraph" w:customStyle="1" w:styleId="xl70">
    <w:name w:val="xl70"/>
    <w:basedOn w:val="Normal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ind w:left="0" w:firstLine="0"/>
      <w:jc w:val="center"/>
      <w:textAlignment w:val="center"/>
    </w:pPr>
    <w:rPr>
      <w:rFonts w:ascii="Times New Roman" w:hAnsi="Times New Roman"/>
      <w:b/>
      <w:bCs/>
      <w:sz w:val="24"/>
      <w:szCs w:val="24"/>
      <w:lang w:eastAsia="es-CL"/>
    </w:rPr>
  </w:style>
  <w:style w:type="paragraph" w:customStyle="1" w:styleId="xl71">
    <w:name w:val="xl71"/>
    <w:basedOn w:val="Normal"/>
    <w:pPr>
      <w:spacing w:before="100" w:beforeAutospacing="1" w:after="100" w:afterAutospacing="1" w:line="240" w:lineRule="auto"/>
      <w:ind w:left="0" w:firstLine="0"/>
      <w:jc w:val="center"/>
      <w:textAlignment w:val="center"/>
    </w:pPr>
    <w:rPr>
      <w:rFonts w:ascii="Times New Roman" w:hAnsi="Times New Roman"/>
      <w:sz w:val="24"/>
      <w:szCs w:val="24"/>
      <w:lang w:eastAsia="es-CL"/>
    </w:rPr>
  </w:style>
  <w:style w:type="paragraph" w:customStyle="1" w:styleId="xl72">
    <w:name w:val="xl72"/>
    <w:basedOn w:val="Normal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ind w:left="0" w:firstLine="0"/>
      <w:jc w:val="center"/>
      <w:textAlignment w:val="center"/>
    </w:pPr>
    <w:rPr>
      <w:rFonts w:ascii="Times New Roman" w:hAnsi="Times New Roman"/>
      <w:lang w:eastAsia="es-CL"/>
    </w:rPr>
  </w:style>
  <w:style w:type="paragraph" w:customStyle="1" w:styleId="Im3Prrafo">
    <w:name w:val="Im3_Párrafo"/>
    <w:basedOn w:val="Normal"/>
    <w:qFormat/>
    <w:rsid w:val="00D43C3C"/>
    <w:pPr>
      <w:spacing w:before="240" w:after="240" w:line="276" w:lineRule="auto"/>
      <w:ind w:left="0" w:firstLine="0"/>
    </w:pPr>
    <w:rPr>
      <w:rFonts w:asciiTheme="minorHAnsi" w:hAnsiTheme="minorHAnsi" w:cs="Arial"/>
      <w:sz w:val="22"/>
      <w:szCs w:val="22"/>
      <w:lang w:eastAsia="es-CL"/>
    </w:rPr>
  </w:style>
  <w:style w:type="table" w:customStyle="1" w:styleId="TableNormal">
    <w:name w:val="Table Normal"/>
    <w:uiPriority w:val="2"/>
    <w:semiHidden/>
    <w:unhideWhenUsed/>
    <w:qFormat/>
    <w:rsid w:val="0023629C"/>
    <w:pPr>
      <w:widowControl w:val="0"/>
      <w:autoSpaceDE w:val="0"/>
      <w:autoSpaceDN w:val="0"/>
    </w:pPr>
    <w:rPr>
      <w:rFonts w:asciiTheme="minorHAnsi" w:eastAsiaTheme="minorHAnsi" w:hAnsiTheme="minorHAnsi" w:cstheme="minorBidi"/>
      <w:sz w:val="22"/>
      <w:szCs w:val="22"/>
      <w:lang w:val="en-US" w:eastAsia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TableParagraph">
    <w:name w:val="Table Paragraph"/>
    <w:basedOn w:val="Normal"/>
    <w:uiPriority w:val="1"/>
    <w:qFormat/>
    <w:rsid w:val="0023629C"/>
    <w:pPr>
      <w:widowControl w:val="0"/>
      <w:autoSpaceDE w:val="0"/>
      <w:autoSpaceDN w:val="0"/>
      <w:spacing w:before="58" w:line="240" w:lineRule="auto"/>
      <w:ind w:left="0" w:firstLine="0"/>
      <w:jc w:val="left"/>
    </w:pPr>
    <w:rPr>
      <w:rFonts w:eastAsia="Arial" w:cs="Arial"/>
      <w:sz w:val="22"/>
      <w:szCs w:val="22"/>
      <w:lang w:val="es-E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settings" Target="settings.xml"/><Relationship Id="rId13" Type="http://schemas.openxmlformats.org/officeDocument/2006/relationships/footer" Target="footer1.xml"/><Relationship Id="rId3" Type="http://schemas.openxmlformats.org/officeDocument/2006/relationships/customXml" Target="../customXml/item3.xml"/><Relationship Id="rId7" Type="http://schemas.openxmlformats.org/officeDocument/2006/relationships/styles" Target="styles.xml"/><Relationship Id="rId12" Type="http://schemas.openxmlformats.org/officeDocument/2006/relationships/header" Target="header1.xml"/><Relationship Id="rId17" Type="http://schemas.openxmlformats.org/officeDocument/2006/relationships/theme" Target="theme/theme1.xml"/><Relationship Id="rId2" Type="http://schemas.openxmlformats.org/officeDocument/2006/relationships/customXml" Target="../customXml/item2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numbering" Target="numbering.xml"/><Relationship Id="rId11" Type="http://schemas.openxmlformats.org/officeDocument/2006/relationships/endnotes" Target="endnotes.xml"/><Relationship Id="rId5" Type="http://schemas.openxmlformats.org/officeDocument/2006/relationships/customXml" Target="../customXml/item5.xml"/><Relationship Id="rId15" Type="http://schemas.openxmlformats.org/officeDocument/2006/relationships/footer" Target="footer2.xml"/><Relationship Id="rId10" Type="http://schemas.openxmlformats.org/officeDocument/2006/relationships/footnotes" Target="footnotes.xml"/><Relationship Id="rId4" Type="http://schemas.openxmlformats.org/officeDocument/2006/relationships/customXml" Target="../customXml/item4.xml"/><Relationship Id="rId9" Type="http://schemas.openxmlformats.org/officeDocument/2006/relationships/webSettings" Target="webSettings.xml"/><Relationship Id="rId14" Type="http://schemas.openxmlformats.org/officeDocument/2006/relationships/header" Target="header2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33c00c7f-8788-471d-9c46-f842d630500f" xsi:nil="true"/>
    <lcf76f155ced4ddcb4097134ff3c332f xmlns="73452dc7-13d0-438d-8bf0-ee8805585d18">
      <Terms xmlns="http://schemas.microsoft.com/office/infopath/2007/PartnerControls"/>
    </lcf76f155ced4ddcb4097134ff3c332f>
  </documentManagement>
</p:properti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cumento" ma:contentTypeID="0x0101000F3BA3021469E640947B264E8CEEBCAD" ma:contentTypeVersion="14" ma:contentTypeDescription="Crear nuevo documento." ma:contentTypeScope="" ma:versionID="88b72dfbe67f1a8e0a9d9ea3b5e767b6">
  <xsd:schema xmlns:xsd="http://www.w3.org/2001/XMLSchema" xmlns:xs="http://www.w3.org/2001/XMLSchema" xmlns:p="http://schemas.microsoft.com/office/2006/metadata/properties" xmlns:ns2="73452dc7-13d0-438d-8bf0-ee8805585d18" xmlns:ns3="33c00c7f-8788-471d-9c46-f842d630500f" targetNamespace="http://schemas.microsoft.com/office/2006/metadata/properties" ma:root="true" ma:fieldsID="94f268c7757952d395773ac8c4149802" ns2:_="" ns3:_="">
    <xsd:import namespace="73452dc7-13d0-438d-8bf0-ee8805585d18"/>
    <xsd:import namespace="33c00c7f-8788-471d-9c46-f842d630500f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SearchProperties" minOccurs="0"/>
                <xsd:element ref="ns2:lcf76f155ced4ddcb4097134ff3c332f" minOccurs="0"/>
                <xsd:element ref="ns3:TaxCatchAll" minOccurs="0"/>
                <xsd:element ref="ns2:MediaServiceGenerationTime" minOccurs="0"/>
                <xsd:element ref="ns2:MediaServiceEventHashCode" minOccurs="0"/>
                <xsd:element ref="ns2:MediaServiceOCR" minOccurs="0"/>
                <xsd:element ref="ns2:MediaServiceDateTaken" minOccurs="0"/>
                <xsd:element ref="ns3:SharedWithUsers" minOccurs="0"/>
                <xsd:element ref="ns3:SharedWithDetails" minOccurs="0"/>
                <xsd:element ref="ns2:MediaServiceObjectDetectorVersions" minOccurs="0"/>
                <xsd:element ref="ns2:MediaServiceLocation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73452dc7-13d0-438d-8bf0-ee8805585d18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SearchProperties" ma:index="10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lcf76f155ced4ddcb4097134ff3c332f" ma:index="12" nillable="true" ma:taxonomy="true" ma:internalName="lcf76f155ced4ddcb4097134ff3c332f" ma:taxonomyFieldName="MediaServiceImageTags" ma:displayName="Etiquetas de imagen" ma:readOnly="false" ma:fieldId="{5cf76f15-5ced-4ddc-b409-7134ff3c332f}" ma:taxonomyMulti="true" ma:sspId="03e45f18-2e83-428b-912d-6abf8f9aca63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GenerationTime" ma:index="14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5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CR" ma:index="16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DateTaken" ma:index="17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ServiceObjectDetectorVersions" ma:index="20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MediaServiceLocation" ma:index="21" nillable="true" ma:displayName="Location" ma:indexed="true" ma:internalName="MediaServiceLocation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33c00c7f-8788-471d-9c46-f842d630500f" elementFormDefault="qualified">
    <xsd:import namespace="http://schemas.microsoft.com/office/2006/documentManagement/types"/>
    <xsd:import namespace="http://schemas.microsoft.com/office/infopath/2007/PartnerControls"/>
    <xsd:element name="TaxCatchAll" ma:index="13" nillable="true" ma:displayName="Taxonomy Catch All Column" ma:hidden="true" ma:list="{fee8a442-cb12-4231-b328-fbcb6c4a5e11}" ma:internalName="TaxCatchAll" ma:showField="CatchAllData" ma:web="33c00c7f-8788-471d-9c46-f842d630500f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  <xsd:element name="SharedWithUsers" ma:index="18" nillable="true" ma:displayName="Compartido con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9" nillable="true" ma:displayName="Detalles de uso compartido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ipo de contenido"/>
        <xsd:element ref="dc:title" minOccurs="0" maxOccurs="1" ma:index="4" ma:displayName="Título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5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9642408-F11B-4F2E-A5A6-EF8A7292DB14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2.xml><?xml version="1.0" encoding="utf-8"?>
<ds:datastoreItem xmlns:ds="http://schemas.openxmlformats.org/officeDocument/2006/customXml" ds:itemID="{EEC548A2-482C-4A36-B908-CAD8FA33D536}"/>
</file>

<file path=customXml/itemProps3.xml><?xml version="1.0" encoding="utf-8"?>
<ds:datastoreItem xmlns:ds="http://schemas.openxmlformats.org/officeDocument/2006/customXml" ds:itemID="{0B060E9F-AB97-43BC-A160-760B25C1EA92}">
  <ds:schemaRefs>
    <ds:schemaRef ds:uri="http://schemas.microsoft.com/sharepoint/v3/contenttype/forms"/>
  </ds:schemaRefs>
</ds:datastoreItem>
</file>

<file path=customXml/itemProps4.xml><?xml version="1.0" encoding="utf-8"?>
<ds:datastoreItem xmlns:ds="http://schemas.openxmlformats.org/officeDocument/2006/customXml" ds:itemID="{10C86CD7-1B44-4297-9888-041197A108C4}">
  <ds:schemaRefs>
    <ds:schemaRef ds:uri="http://schemas.openxmlformats.org/officeDocument/2006/bibliography"/>
  </ds:schemaRefs>
</ds:datastoreItem>
</file>

<file path=customXml/itemProps5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1051</TotalTime>
  <Pages>11</Pages>
  <Words>1890</Words>
  <Characters>9682</Characters>
  <Application>Microsoft Office Word</Application>
  <DocSecurity>0</DocSecurity>
  <Lines>80</Lines>
  <Paragraphs>23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>S/E Providencia 110/12 kV</vt:lpstr>
    </vt:vector>
  </TitlesOfParts>
  <Company>Microsoft</Company>
  <LinksUpToDate>false</LinksUpToDate>
  <CharactersWithSpaces>11549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>Verificación Malla PAT</dc:subject>
  <dc:creator>Camilo Zambra</dc:creator>
  <cp:keywords>ETOOEE</cp:keywords>
  <dc:description>PROYECTO Nº OT IM3/094/2019</dc:description>
  <cp:lastModifiedBy>Manuel Alejandro Gutierrez Toro</cp:lastModifiedBy>
  <cp:revision>31</cp:revision>
  <cp:lastPrinted>2022-01-21T22:17:00Z</cp:lastPrinted>
  <dcterms:created xsi:type="dcterms:W3CDTF">2021-09-07T13:42:00Z</dcterms:created>
  <dcterms:modified xsi:type="dcterms:W3CDTF">2025-02-05T20:47:00Z</dcterms:modified>
  <cp:category>Estudios</cp:category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0x0101000F3BA3021469E640947B264E8CEEBCAD</vt:lpwstr>
  </property>
  <property fmtid="{D5CDD505-2E9C-101B-9397-08002B2CF9AE}" pid="3" name="MSIP_Label_00183ae1-726f-4969-b787-1995b26b5e2f_Enabled">
    <vt:lpwstr>True</vt:lpwstr>
  </property>
  <property fmtid="{D5CDD505-2E9C-101B-9397-08002B2CF9AE}" pid="4" name="MSIP_Label_00183ae1-726f-4969-b787-1995b26b5e2f_SiteId">
    <vt:lpwstr>d539d4bf-5610-471a-afc2-1c76685cfefa</vt:lpwstr>
  </property>
  <property fmtid="{D5CDD505-2E9C-101B-9397-08002B2CF9AE}" pid="5" name="MSIP_Label_00183ae1-726f-4969-b787-1995b26b5e2f_Owner">
    <vt:lpwstr>luis.riquelmer@enel.com</vt:lpwstr>
  </property>
  <property fmtid="{D5CDD505-2E9C-101B-9397-08002B2CF9AE}" pid="6" name="MSIP_Label_00183ae1-726f-4969-b787-1995b26b5e2f_SetDate">
    <vt:lpwstr>2021-09-01T15:45:01.1859328Z</vt:lpwstr>
  </property>
  <property fmtid="{D5CDD505-2E9C-101B-9397-08002B2CF9AE}" pid="7" name="MSIP_Label_00183ae1-726f-4969-b787-1995b26b5e2f_Name">
    <vt:lpwstr>Internal</vt:lpwstr>
  </property>
  <property fmtid="{D5CDD505-2E9C-101B-9397-08002B2CF9AE}" pid="8" name="MSIP_Label_00183ae1-726f-4969-b787-1995b26b5e2f_Application">
    <vt:lpwstr>Microsoft Azure Information Protection</vt:lpwstr>
  </property>
  <property fmtid="{D5CDD505-2E9C-101B-9397-08002B2CF9AE}" pid="9" name="MSIP_Label_00183ae1-726f-4969-b787-1995b26b5e2f_ActionId">
    <vt:lpwstr>e576a1b3-a8c1-4aba-a3bd-e0787220981d</vt:lpwstr>
  </property>
  <property fmtid="{D5CDD505-2E9C-101B-9397-08002B2CF9AE}" pid="10" name="MSIP_Label_00183ae1-726f-4969-b787-1995b26b5e2f_Extended_MSFT_Method">
    <vt:lpwstr>Automatic</vt:lpwstr>
  </property>
  <property fmtid="{D5CDD505-2E9C-101B-9397-08002B2CF9AE}" pid="11" name="MSIP_Label_797ad33d-ed35-43c0-b526-22bc83c17deb_Enabled">
    <vt:lpwstr>True</vt:lpwstr>
  </property>
  <property fmtid="{D5CDD505-2E9C-101B-9397-08002B2CF9AE}" pid="12" name="MSIP_Label_797ad33d-ed35-43c0-b526-22bc83c17deb_SiteId">
    <vt:lpwstr>d539d4bf-5610-471a-afc2-1c76685cfefa</vt:lpwstr>
  </property>
  <property fmtid="{D5CDD505-2E9C-101B-9397-08002B2CF9AE}" pid="13" name="MSIP_Label_797ad33d-ed35-43c0-b526-22bc83c17deb_Owner">
    <vt:lpwstr>luis.riquelmer@enel.com</vt:lpwstr>
  </property>
  <property fmtid="{D5CDD505-2E9C-101B-9397-08002B2CF9AE}" pid="14" name="MSIP_Label_797ad33d-ed35-43c0-b526-22bc83c17deb_SetDate">
    <vt:lpwstr>2021-09-01T15:45:01.1859328Z</vt:lpwstr>
  </property>
  <property fmtid="{D5CDD505-2E9C-101B-9397-08002B2CF9AE}" pid="15" name="MSIP_Label_797ad33d-ed35-43c0-b526-22bc83c17deb_Name">
    <vt:lpwstr>Not Encrypted</vt:lpwstr>
  </property>
  <property fmtid="{D5CDD505-2E9C-101B-9397-08002B2CF9AE}" pid="16" name="MSIP_Label_797ad33d-ed35-43c0-b526-22bc83c17deb_Application">
    <vt:lpwstr>Microsoft Azure Information Protection</vt:lpwstr>
  </property>
  <property fmtid="{D5CDD505-2E9C-101B-9397-08002B2CF9AE}" pid="17" name="MSIP_Label_797ad33d-ed35-43c0-b526-22bc83c17deb_ActionId">
    <vt:lpwstr>e576a1b3-a8c1-4aba-a3bd-e0787220981d</vt:lpwstr>
  </property>
  <property fmtid="{D5CDD505-2E9C-101B-9397-08002B2CF9AE}" pid="18" name="MSIP_Label_797ad33d-ed35-43c0-b526-22bc83c17deb_Parent">
    <vt:lpwstr>00183ae1-726f-4969-b787-1995b26b5e2f</vt:lpwstr>
  </property>
  <property fmtid="{D5CDD505-2E9C-101B-9397-08002B2CF9AE}" pid="19" name="MSIP_Label_797ad33d-ed35-43c0-b526-22bc83c17deb_Extended_MSFT_Method">
    <vt:lpwstr>Automatic</vt:lpwstr>
  </property>
  <property fmtid="{D5CDD505-2E9C-101B-9397-08002B2CF9AE}" pid="20" name="Sensitivity">
    <vt:lpwstr>Internal Not Encrypted</vt:lpwstr>
  </property>
  <property fmtid="{D5CDD505-2E9C-101B-9397-08002B2CF9AE}" pid="21" name="KSOProductBuildVer">
    <vt:lpwstr>1033-11.2.0.10265</vt:lpwstr>
  </property>
  <property fmtid="{D5CDD505-2E9C-101B-9397-08002B2CF9AE}" pid="22" name="ICV">
    <vt:lpwstr>9C6D2924208F4C828D86A4B934A380AD</vt:lpwstr>
  </property>
</Properties>
</file>